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779175">
      <w:pPr>
        <w:rPr>
          <w:rFonts w:hint="default" w:ascii="黑体" w:hAnsi="黑体" w:eastAsia="黑体" w:cs="黑体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>附件3</w:t>
      </w:r>
      <w:bookmarkStart w:id="2" w:name="_GoBack"/>
      <w:bookmarkEnd w:id="2"/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>-1</w:t>
      </w:r>
    </w:p>
    <w:p w14:paraId="50C33C84">
      <w:pPr>
        <w:pStyle w:val="2"/>
        <w:numPr>
          <w:ilvl w:val="0"/>
          <w:numId w:val="0"/>
        </w:numPr>
        <w:bidi w:val="0"/>
        <w:ind w:leftChars="0"/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项目设备更新报备手册</w:t>
      </w:r>
    </w:p>
    <w:p w14:paraId="4CD3995E">
      <w:pPr>
        <w:pStyle w:val="3"/>
        <w:numPr>
          <w:ilvl w:val="1"/>
          <w:numId w:val="0"/>
        </w:numPr>
        <w:ind w:leftChars="100"/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 xml:space="preserve">  </w:t>
      </w:r>
      <w:bookmarkStart w:id="0" w:name="_Toc159317194"/>
      <w:r>
        <w:rPr>
          <w:rFonts w:hint="eastAsia"/>
          <w:lang w:eastAsia="zh-CN"/>
        </w:rPr>
        <w:t>系统登录方式</w:t>
      </w:r>
      <w:bookmarkEnd w:id="0"/>
    </w:p>
    <w:p w14:paraId="5712FAB1">
      <w:pPr>
        <w:ind w:left="240" w:hanging="240" w:hangingChars="100"/>
        <w:rPr>
          <w:rFonts w:hint="eastAsia" w:eastAsia="宋体"/>
          <w:lang w:eastAsia="zh-CN"/>
        </w:rPr>
      </w:pPr>
      <w:r>
        <w:rPr>
          <w:rFonts w:hint="eastAsia"/>
        </w:rPr>
        <w:t xml:space="preserve"> </w:t>
      </w:r>
      <w:r>
        <w:t xml:space="preserve"> </w:t>
      </w:r>
      <w:r>
        <w:rPr>
          <w:rFonts w:hint="eastAsia"/>
        </w:rPr>
        <w:t>进入统一认证登录界面，输入账号密码即可进入系统，点击“实验室建设管理系统”进入子系统</w:t>
      </w:r>
      <w:r>
        <w:rPr>
          <w:rFonts w:hint="eastAsia"/>
          <w:lang w:eastAsia="zh-CN"/>
        </w:rPr>
        <w:t>。</w:t>
      </w:r>
    </w:p>
    <w:p w14:paraId="5A0F358C">
      <w:r>
        <w:drawing>
          <wp:inline distT="0" distB="0" distL="114300" distR="114300">
            <wp:extent cx="5608955" cy="3565525"/>
            <wp:effectExtent l="0" t="0" r="14605" b="635"/>
            <wp:docPr id="19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08955" cy="3565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A67825">
      <w:pPr>
        <w:rPr>
          <w:rFonts w:hint="eastAsia"/>
        </w:rPr>
      </w:pPr>
    </w:p>
    <w:p w14:paraId="59B9762F">
      <w:pPr>
        <w:pStyle w:val="2"/>
        <w:numPr>
          <w:ilvl w:val="0"/>
          <w:numId w:val="0"/>
        </w:numPr>
        <w:tabs>
          <w:tab w:val="left" w:pos="621"/>
        </w:tabs>
        <w:ind w:leftChars="0"/>
        <w:rPr>
          <w:rFonts w:hint="default"/>
          <w:lang w:val="en-US"/>
        </w:rPr>
      </w:pPr>
      <w:bookmarkStart w:id="1" w:name="_Toc159317197"/>
      <w:r>
        <w:rPr>
          <w:rFonts w:hint="eastAsia"/>
          <w:lang w:val="en-US" w:eastAsia="zh-CN"/>
        </w:rPr>
        <w:t>2.</w:t>
      </w:r>
      <w:bookmarkEnd w:id="1"/>
      <w:r>
        <w:rPr>
          <w:rFonts w:hint="eastAsia"/>
          <w:lang w:val="en-US" w:eastAsia="zh-CN"/>
        </w:rPr>
        <w:t>项目设备更新报备</w:t>
      </w:r>
    </w:p>
    <w:p w14:paraId="24D72B0F"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t>1</w:t>
      </w:r>
      <w:r>
        <w:rPr>
          <w:rFonts w:hint="eastAsia"/>
          <w:lang w:val="en-US" w:eastAsia="zh-CN"/>
        </w:rPr>
        <w:t>教师</w:t>
      </w:r>
      <w:r>
        <w:rPr>
          <w:rFonts w:hint="eastAsia"/>
        </w:rPr>
        <w:t>在“</w:t>
      </w:r>
      <w:r>
        <w:rPr>
          <w:rFonts w:hint="eastAsia"/>
          <w:lang w:val="en-US" w:eastAsia="zh-CN"/>
        </w:rPr>
        <w:t>实验室建设项目申报</w:t>
      </w:r>
      <w:r>
        <w:rPr>
          <w:rFonts w:hint="eastAsia"/>
        </w:rPr>
        <w:t>”下面的“</w:t>
      </w:r>
      <w:r>
        <w:rPr>
          <w:rFonts w:hint="eastAsia"/>
          <w:lang w:val="en-US" w:eastAsia="zh-CN"/>
        </w:rPr>
        <w:t>项目设备更新报备</w:t>
      </w:r>
      <w:r>
        <w:rPr>
          <w:rFonts w:hint="eastAsia"/>
        </w:rPr>
        <w:t>”，进行</w:t>
      </w:r>
      <w:r>
        <w:rPr>
          <w:rFonts w:hint="eastAsia"/>
          <w:lang w:val="en-US" w:eastAsia="zh-CN"/>
        </w:rPr>
        <w:t>拟更新设备的报备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点击添加，</w:t>
      </w:r>
      <w:r>
        <w:rPr>
          <w:rFonts w:hint="eastAsia"/>
        </w:rPr>
        <w:t>操作如下图。</w:t>
      </w:r>
    </w:p>
    <w:p w14:paraId="7B0C5898">
      <w:r>
        <w:drawing>
          <wp:inline distT="0" distB="0" distL="114300" distR="114300">
            <wp:extent cx="5609590" cy="1185545"/>
            <wp:effectExtent l="0" t="0" r="13970" b="3175"/>
            <wp:docPr id="1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609590" cy="1185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9C2BA6">
      <w:pPr>
        <w:ind w:firstLine="480" w:firstLineChars="200"/>
        <w:rPr>
          <w:rFonts w:hint="eastAsia"/>
          <w:lang w:val="en-US" w:eastAsia="zh-CN"/>
        </w:rPr>
      </w:pPr>
    </w:p>
    <w:p w14:paraId="16B44B4A"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2.2.选择拟购置设备服务的实验教学项目：系统自动调出该项目的基本信息以及独立完成该项目的设备清单，</w:t>
      </w:r>
    </w:p>
    <w:p w14:paraId="09F0A2C8">
      <w:r>
        <w:drawing>
          <wp:inline distT="0" distB="0" distL="114300" distR="114300">
            <wp:extent cx="5612765" cy="2510790"/>
            <wp:effectExtent l="0" t="0" r="10795" b="3810"/>
            <wp:docPr id="1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612765" cy="2510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F9BA5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2.3从设备清单删除无需购置的设备</w:t>
      </w:r>
    </w:p>
    <w:p w14:paraId="4DB92DD1"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5607685" cy="2520950"/>
            <wp:effectExtent l="0" t="0" r="635" b="8890"/>
            <wp:docPr id="1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607685" cy="2520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B5614D">
      <w:pPr>
        <w:rPr>
          <w:rFonts w:hint="eastAsia"/>
        </w:rPr>
      </w:pPr>
    </w:p>
    <w:p w14:paraId="6FA87940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2.4完善设备名称，补充完善拟采购的设备型号、规格、数量、预估单价以及放置房间，</w:t>
      </w:r>
    </w:p>
    <w:p w14:paraId="58F460B6"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5612130" cy="1550035"/>
            <wp:effectExtent l="0" t="0" r="11430" b="4445"/>
            <wp:docPr id="1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550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F2EFAD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2.5确定后进行提交</w:t>
      </w:r>
    </w:p>
    <w:p w14:paraId="4D3BC26E">
      <w:r>
        <w:drawing>
          <wp:inline distT="0" distB="0" distL="114300" distR="114300">
            <wp:extent cx="5612765" cy="2690495"/>
            <wp:effectExtent l="0" t="0" r="10795" b="6985"/>
            <wp:docPr id="1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5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612765" cy="2690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8A3FD3">
      <w:pPr>
        <w:rPr>
          <w:rFonts w:hint="default"/>
          <w:lang w:val="en-US" w:eastAsia="zh-CN"/>
        </w:rPr>
      </w:pPr>
    </w:p>
    <w:sectPr>
      <w:headerReference r:id="rId6" w:type="first"/>
      <w:footerReference r:id="rId8" w:type="first"/>
      <w:headerReference r:id="rId5" w:type="default"/>
      <w:footerReference r:id="rId7" w:type="default"/>
      <w:pgSz w:w="11906" w:h="16838"/>
      <w:pgMar w:top="1440" w:right="1646" w:bottom="1440" w:left="1418" w:header="851" w:footer="992" w:gutter="0"/>
      <w:cols w:space="425" w:num="1"/>
      <w:docGrid w:type="lines" w:linePitch="32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书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Book Antiqua">
    <w:panose1 w:val="02040602050305030304"/>
    <w:charset w:val="00"/>
    <w:family w:val="roman"/>
    <w:pitch w:val="default"/>
    <w:sig w:usb0="00000287" w:usb1="00000000" w:usb2="00000000" w:usb3="00000000" w:csb0="2000009F" w:csb1="DFD7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Garamond">
    <w:panose1 w:val="02020404030301010803"/>
    <w:charset w:val="00"/>
    <w:family w:val="roman"/>
    <w:pitch w:val="default"/>
    <w:sig w:usb0="00000287" w:usb1="00000000" w:usb2="00000000" w:usb3="00000000" w:csb0="0000009F" w:csb1="DFD7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PMingLiU">
    <w:altName w:val="Microsoft JhengHei UI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Palatino Linotype">
    <w:panose1 w:val="02040502050505030304"/>
    <w:charset w:val="00"/>
    <w:family w:val="roman"/>
    <w:pitch w:val="default"/>
    <w:sig w:usb0="E0000287" w:usb1="40000013" w:usb2="00000000" w:usb3="00000000" w:csb0="2000019F" w:csb1="00000000"/>
  </w:font>
  <w:font w:name="ヒラギノ角ゴ Pro W3">
    <w:altName w:val="Yu Gothic"/>
    <w:panose1 w:val="00000000000000000000"/>
    <w:charset w:val="80"/>
    <w:family w:val="auto"/>
    <w:pitch w:val="default"/>
    <w:sig w:usb0="00000000" w:usb1="00000000" w:usb2="00000012" w:usb3="00000000" w:csb0="0002000D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Mincho">
    <w:altName w:val="Yu Gothic UI"/>
    <w:panose1 w:val="02020609040305080305"/>
    <w:charset w:val="80"/>
    <w:family w:val="roman"/>
    <w:pitch w:val="default"/>
    <w:sig w:usb0="00000000" w:usb1="00000000" w:usb2="00000010" w:usb3="00000000" w:csb0="00020000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D93F8E">
    <w:pPr>
      <w:pStyle w:val="4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D2991B">
    <w:pPr>
      <w:pStyle w:val="47"/>
      <w:jc w:val="center"/>
    </w:pPr>
    <w:r>
      <w:rPr>
        <w:lang w:val="zh-CN"/>
      </w:rPr>
      <w:t xml:space="preserve"> </w:t>
    </w:r>
    <w:r>
      <w:rPr>
        <w:b/>
        <w:sz w:val="24"/>
        <w:szCs w:val="24"/>
      </w:rPr>
      <w:fldChar w:fldCharType="begin"/>
    </w:r>
    <w:r>
      <w:rPr>
        <w:b/>
      </w:rPr>
      <w:instrText xml:space="preserve">PAGE</w:instrText>
    </w:r>
    <w:r>
      <w:rPr>
        <w:b/>
        <w:sz w:val="24"/>
        <w:szCs w:val="24"/>
      </w:rPr>
      <w:fldChar w:fldCharType="separate"/>
    </w:r>
    <w:r>
      <w:rPr>
        <w:b/>
      </w:rPr>
      <w:t>8</w:t>
    </w:r>
    <w:r>
      <w:rPr>
        <w:b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sz w:val="24"/>
        <w:szCs w:val="24"/>
      </w:rPr>
      <w:fldChar w:fldCharType="begin"/>
    </w:r>
    <w:r>
      <w:rPr>
        <w:b/>
      </w:rPr>
      <w:instrText xml:space="preserve">NUMPAGES</w:instrText>
    </w:r>
    <w:r>
      <w:rPr>
        <w:b/>
        <w:sz w:val="24"/>
        <w:szCs w:val="24"/>
      </w:rPr>
      <w:fldChar w:fldCharType="separate"/>
    </w:r>
    <w:r>
      <w:rPr>
        <w:b/>
      </w:rPr>
      <w:t>70</w:t>
    </w:r>
    <w:r>
      <w:rPr>
        <w:b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00" w:lineRule="auto"/>
      </w:pPr>
      <w:r>
        <w:separator/>
      </w:r>
    </w:p>
  </w:footnote>
  <w:footnote w:type="continuationSeparator" w:id="1">
    <w:p>
      <w:pPr>
        <w:spacing w:line="30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4F44BB">
    <w:pPr>
      <w:pStyle w:val="49"/>
      <w:jc w:val="both"/>
      <w:rPr>
        <w:rFonts w:hint="eastAsia"/>
        <w:lang w:eastAsia="zh-CN"/>
      </w:rPr>
    </w:pPr>
  </w:p>
  <w:p w14:paraId="445434A3">
    <w:pPr>
      <w:pStyle w:val="49"/>
      <w:jc w:val="both"/>
      <w:rPr>
        <w:rFonts w:hint="eastAsia"/>
        <w:lang w:eastAsia="zh-C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46F7D4">
    <w:pPr>
      <w:pStyle w:val="49"/>
      <w:jc w:val="right"/>
      <w:rPr>
        <w:color w:val="A6A6A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7"/>
      <w:lvlText w:val="%1."/>
      <w:lvlJc w:val="left"/>
      <w:pPr>
        <w:tabs>
          <w:tab w:val="left" w:pos="2040"/>
        </w:tabs>
        <w:ind w:left="2040" w:leftChars="800" w:hanging="360" w:hangingChars="20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0"/>
      <w:lvlText w:val="%1."/>
      <w:lvlJc w:val="left"/>
      <w:pPr>
        <w:tabs>
          <w:tab w:val="left" w:pos="1620"/>
        </w:tabs>
        <w:ind w:left="1620" w:leftChars="600" w:hanging="360" w:hangingChars="20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30"/>
      <w:lvlText w:val="%1."/>
      <w:lvlJc w:val="left"/>
      <w:pPr>
        <w:tabs>
          <w:tab w:val="left" w:pos="1200"/>
        </w:tabs>
        <w:ind w:left="1200" w:leftChars="400" w:hanging="360" w:hangingChars="200"/>
      </w:pPr>
    </w:lvl>
  </w:abstractNum>
  <w:abstractNum w:abstractNumId="3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80"/>
        </w:tabs>
        <w:ind w:left="780" w:leftChars="200" w:hanging="360" w:hangingChars="200"/>
      </w:pPr>
    </w:lvl>
  </w:abstractNum>
  <w:abstractNum w:abstractNumId="4">
    <w:nsid w:val="FFFFFF80"/>
    <w:multiLevelType w:val="singleLevel"/>
    <w:tmpl w:val="FFFFFF80"/>
    <w:lvl w:ilvl="0" w:tentative="0">
      <w:start w:val="1"/>
      <w:numFmt w:val="bullet"/>
      <w:pStyle w:val="39"/>
      <w:lvlText w:val=""/>
      <w:lvlJc w:val="left"/>
      <w:pPr>
        <w:tabs>
          <w:tab w:val="left" w:pos="2040"/>
        </w:tabs>
        <w:ind w:left="2040" w:leftChars="800" w:hanging="360" w:hangingChars="200"/>
      </w:pPr>
      <w:rPr>
        <w:rFonts w:hint="default" w:ascii="Wingdings" w:hAnsi="Wingdings"/>
      </w:rPr>
    </w:lvl>
  </w:abstractNum>
  <w:abstractNum w:abstractNumId="5">
    <w:nsid w:val="FFFFFF81"/>
    <w:multiLevelType w:val="singleLevel"/>
    <w:tmpl w:val="FFFFFF81"/>
    <w:lvl w:ilvl="0" w:tentative="0">
      <w:start w:val="1"/>
      <w:numFmt w:val="bullet"/>
      <w:pStyle w:val="15"/>
      <w:lvlText w:val=""/>
      <w:lvlJc w:val="left"/>
      <w:pPr>
        <w:tabs>
          <w:tab w:val="left" w:pos="1620"/>
        </w:tabs>
        <w:ind w:left="1620" w:leftChars="600" w:hanging="360" w:hangingChars="200"/>
      </w:pPr>
      <w:rPr>
        <w:rFonts w:hint="default" w:ascii="Wingdings" w:hAnsi="Wingdings"/>
      </w:rPr>
    </w:lvl>
  </w:abstractNum>
  <w:abstractNum w:abstractNumId="6">
    <w:nsid w:val="FFFFFF82"/>
    <w:multiLevelType w:val="singleLevel"/>
    <w:tmpl w:val="FFFFFF82"/>
    <w:lvl w:ilvl="0" w:tentative="0">
      <w:start w:val="1"/>
      <w:numFmt w:val="bullet"/>
      <w:pStyle w:val="27"/>
      <w:lvlText w:val=""/>
      <w:lvlJc w:val="left"/>
      <w:pPr>
        <w:tabs>
          <w:tab w:val="left" w:pos="1200"/>
        </w:tabs>
        <w:ind w:left="1200" w:leftChars="400" w:hanging="360" w:hangingChars="200"/>
      </w:pPr>
      <w:rPr>
        <w:rFonts w:hint="default" w:ascii="Wingdings" w:hAnsi="Wingdings"/>
      </w:rPr>
    </w:lvl>
  </w:abstractNum>
  <w:abstractNum w:abstractNumId="7">
    <w:nsid w:val="FFFFFF83"/>
    <w:multiLevelType w:val="singleLevel"/>
    <w:tmpl w:val="FFFFFF83"/>
    <w:lvl w:ilvl="0" w:tentative="0">
      <w:start w:val="1"/>
      <w:numFmt w:val="bullet"/>
      <w:pStyle w:val="34"/>
      <w:lvlText w:val=""/>
      <w:lvlJc w:val="left"/>
      <w:pPr>
        <w:tabs>
          <w:tab w:val="left" w:pos="780"/>
        </w:tabs>
        <w:ind w:left="780" w:leftChars="200" w:hanging="360" w:hangingChars="200"/>
      </w:pPr>
      <w:rPr>
        <w:rFonts w:hint="default" w:ascii="Wingdings" w:hAnsi="Wingdings"/>
      </w:rPr>
    </w:lvl>
  </w:abstractNum>
  <w:abstractNum w:abstractNumId="8">
    <w:nsid w:val="FFFFFF88"/>
    <w:multiLevelType w:val="singleLevel"/>
    <w:tmpl w:val="FFFFFF88"/>
    <w:lvl w:ilvl="0" w:tentative="0">
      <w:start w:val="1"/>
      <w:numFmt w:val="decimal"/>
      <w:pStyle w:val="17"/>
      <w:lvlText w:val="%1."/>
      <w:lvlJc w:val="left"/>
      <w:pPr>
        <w:tabs>
          <w:tab w:val="left" w:pos="360"/>
        </w:tabs>
        <w:ind w:left="360" w:hanging="360" w:hangingChars="200"/>
      </w:pPr>
    </w:lvl>
  </w:abstractNum>
  <w:abstractNum w:abstractNumId="9">
    <w:nsid w:val="011F4035"/>
    <w:multiLevelType w:val="multilevel"/>
    <w:tmpl w:val="011F4035"/>
    <w:lvl w:ilvl="0" w:tentative="0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 w:tentative="0">
      <w:start w:val="1"/>
      <w:numFmt w:val="decimal"/>
      <w:pStyle w:val="352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0">
    <w:nsid w:val="040A15CD"/>
    <w:multiLevelType w:val="multilevel"/>
    <w:tmpl w:val="040A15CD"/>
    <w:lvl w:ilvl="0" w:tentative="0">
      <w:start w:val="1"/>
      <w:numFmt w:val="none"/>
      <w:suff w:val="nothing"/>
      <w:lvlText w:val="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1" w:tentative="0">
      <w:start w:val="1"/>
      <w:numFmt w:val="decimal"/>
      <w:isLgl/>
      <w:suff w:val="nothing"/>
      <w:lvlText w:val="%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napToGrid/>
        <w:spacing w:val="0"/>
        <w:w w:val="100"/>
        <w:kern w:val="21"/>
        <w:sz w:val="21"/>
      </w:rPr>
    </w:lvl>
    <w:lvl w:ilvl="2" w:tentative="0">
      <w:start w:val="1"/>
      <w:numFmt w:val="decimal"/>
      <w:pStyle w:val="595"/>
      <w:suff w:val="nothing"/>
      <w:lvlText w:val="%1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pStyle w:val="591"/>
      <w:suff w:val="nothing"/>
      <w:lvlText w:val="%1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pStyle w:val="592"/>
      <w:suff w:val="nothing"/>
      <w:lvlText w:val="%1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pStyle w:val="593"/>
      <w:suff w:val="nothing"/>
      <w:lvlText w:val="%1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pStyle w:val="594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1">
    <w:nsid w:val="48151327"/>
    <w:multiLevelType w:val="multilevel"/>
    <w:tmpl w:val="48151327"/>
    <w:lvl w:ilvl="0" w:tentative="0">
      <w:start w:val="1"/>
      <w:numFmt w:val="decimal"/>
      <w:pStyle w:val="2"/>
      <w:lvlText w:val="%1"/>
      <w:lvlJc w:val="left"/>
      <w:pPr>
        <w:ind w:left="1141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</w:rPr>
    </w:lvl>
    <w:lvl w:ilvl="1" w:tentative="0">
      <w:start w:val="1"/>
      <w:numFmt w:val="decimal"/>
      <w:pStyle w:val="3"/>
      <w:lvlText w:val="%1.%2"/>
      <w:lvlJc w:val="left"/>
      <w:pPr>
        <w:ind w:left="860" w:hanging="576"/>
      </w:pPr>
    </w:lvl>
    <w:lvl w:ilvl="2" w:tentative="0">
      <w:start w:val="1"/>
      <w:numFmt w:val="decimal"/>
      <w:pStyle w:val="4"/>
      <w:lvlText w:val="%1.%2.%3"/>
      <w:lvlJc w:val="left"/>
      <w:pPr>
        <w:ind w:left="862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28"/>
        <w:szCs w:val="28"/>
        <w:u w:val="none"/>
        <w:vertAlign w:val="baseline"/>
      </w:rPr>
    </w:lvl>
    <w:lvl w:ilvl="3" w:tentative="0">
      <w:start w:val="1"/>
      <w:numFmt w:val="decimal"/>
      <w:pStyle w:val="5"/>
      <w:lvlText w:val="%1.%2.%3.%4"/>
      <w:lvlJc w:val="left"/>
      <w:pPr>
        <w:ind w:left="1715" w:hanging="864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</w:rPr>
    </w:lvl>
    <w:lvl w:ilvl="4" w:tentative="0">
      <w:start w:val="1"/>
      <w:numFmt w:val="decimal"/>
      <w:pStyle w:val="6"/>
      <w:lvlText w:val="%1.%2.%3.%4.%5"/>
      <w:lvlJc w:val="left"/>
      <w:pPr>
        <w:ind w:left="1008" w:hanging="1008"/>
      </w:pPr>
    </w:lvl>
    <w:lvl w:ilvl="5" w:tentative="0">
      <w:start w:val="1"/>
      <w:numFmt w:val="decimal"/>
      <w:pStyle w:val="7"/>
      <w:lvlText w:val="%1.%2.%3.%4.%5.%6"/>
      <w:lvlJc w:val="left"/>
      <w:pPr>
        <w:ind w:left="1152" w:hanging="1152"/>
      </w:pPr>
    </w:lvl>
    <w:lvl w:ilvl="6" w:tentative="0">
      <w:start w:val="1"/>
      <w:numFmt w:val="decimal"/>
      <w:pStyle w:val="8"/>
      <w:lvlText w:val="%1.%2.%3.%4.%5.%6.%7"/>
      <w:lvlJc w:val="left"/>
      <w:pPr>
        <w:ind w:left="1296" w:hanging="1296"/>
      </w:pPr>
    </w:lvl>
    <w:lvl w:ilvl="7" w:tentative="0">
      <w:start w:val="1"/>
      <w:numFmt w:val="decimal"/>
      <w:pStyle w:val="9"/>
      <w:lvlText w:val="%1.%2.%3.%4.%5.%6.%7.%8"/>
      <w:lvlJc w:val="left"/>
      <w:pPr>
        <w:ind w:left="1440" w:hanging="1440"/>
      </w:pPr>
    </w:lvl>
    <w:lvl w:ilvl="8" w:tentative="0">
      <w:start w:val="1"/>
      <w:numFmt w:val="decimal"/>
      <w:pStyle w:val="10"/>
      <w:lvlText w:val="%1.%2.%3.%4.%5.%6.%7.%8.%9"/>
      <w:lvlJc w:val="left"/>
      <w:pPr>
        <w:ind w:left="1584" w:hanging="1584"/>
      </w:pPr>
    </w:lvl>
  </w:abstractNum>
  <w:abstractNum w:abstractNumId="12">
    <w:nsid w:val="54B434E1"/>
    <w:multiLevelType w:val="multilevel"/>
    <w:tmpl w:val="54B434E1"/>
    <w:lvl w:ilvl="0" w:tentative="0">
      <w:start w:val="1"/>
      <w:numFmt w:val="decimal"/>
      <w:lvlText w:val="（%1）"/>
      <w:lvlJc w:val="left"/>
      <w:pPr>
        <w:tabs>
          <w:tab w:val="left" w:pos="1140"/>
        </w:tabs>
        <w:ind w:left="1140" w:hanging="7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1260"/>
        </w:tabs>
        <w:ind w:left="1260" w:hanging="420"/>
      </w:pPr>
    </w:lvl>
    <w:lvl w:ilvl="2" w:tentative="0">
      <w:start w:val="1"/>
      <w:numFmt w:val="lowerRoman"/>
      <w:pStyle w:val="362"/>
      <w:lvlText w:val="%3."/>
      <w:lvlJc w:val="right"/>
      <w:pPr>
        <w:tabs>
          <w:tab w:val="left" w:pos="1680"/>
        </w:tabs>
        <w:ind w:left="1680" w:hanging="420"/>
      </w:p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10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52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2940" w:hanging="420"/>
      </w:p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36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378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200" w:hanging="420"/>
      </w:pPr>
    </w:lvl>
  </w:abstractNum>
  <w:num w:numId="1">
    <w:abstractNumId w:val="11"/>
  </w:num>
  <w:num w:numId="2">
    <w:abstractNumId w:val="3"/>
  </w:num>
  <w:num w:numId="3">
    <w:abstractNumId w:val="5"/>
  </w:num>
  <w:num w:numId="4">
    <w:abstractNumId w:val="8"/>
  </w:num>
  <w:num w:numId="5">
    <w:abstractNumId w:val="6"/>
  </w:num>
  <w:num w:numId="6">
    <w:abstractNumId w:val="2"/>
  </w:num>
  <w:num w:numId="7">
    <w:abstractNumId w:val="7"/>
  </w:num>
  <w:num w:numId="8">
    <w:abstractNumId w:val="4"/>
  </w:num>
  <w:num w:numId="9">
    <w:abstractNumId w:val="1"/>
  </w:num>
  <w:num w:numId="10">
    <w:abstractNumId w:val="0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hyphenationZone w:val="360"/>
  <w:drawingGridHorizontalSpacing w:val="120"/>
  <w:drawingGridVerticalSpacing w:val="163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JhOGI1MWE5MGQzOTdkYjA1NzE5YWYxZDA5N2Q4ZmMifQ=="/>
  </w:docVars>
  <w:rsids>
    <w:rsidRoot w:val="00C0031E"/>
    <w:rsid w:val="00000F1D"/>
    <w:rsid w:val="00001529"/>
    <w:rsid w:val="00001E95"/>
    <w:rsid w:val="000021E0"/>
    <w:rsid w:val="0000264B"/>
    <w:rsid w:val="00002755"/>
    <w:rsid w:val="00002E6D"/>
    <w:rsid w:val="000030F7"/>
    <w:rsid w:val="000032A2"/>
    <w:rsid w:val="00003884"/>
    <w:rsid w:val="00003FEC"/>
    <w:rsid w:val="000044C3"/>
    <w:rsid w:val="00004B87"/>
    <w:rsid w:val="0000583D"/>
    <w:rsid w:val="000067B0"/>
    <w:rsid w:val="00006A31"/>
    <w:rsid w:val="00006F47"/>
    <w:rsid w:val="000072E1"/>
    <w:rsid w:val="000073CC"/>
    <w:rsid w:val="00007698"/>
    <w:rsid w:val="00007972"/>
    <w:rsid w:val="00010BD6"/>
    <w:rsid w:val="00010D26"/>
    <w:rsid w:val="000119CB"/>
    <w:rsid w:val="00012623"/>
    <w:rsid w:val="00012B48"/>
    <w:rsid w:val="00012CD9"/>
    <w:rsid w:val="000133D7"/>
    <w:rsid w:val="00013E2B"/>
    <w:rsid w:val="00014435"/>
    <w:rsid w:val="00015161"/>
    <w:rsid w:val="00016175"/>
    <w:rsid w:val="000167AB"/>
    <w:rsid w:val="00016D2A"/>
    <w:rsid w:val="00017042"/>
    <w:rsid w:val="0001730F"/>
    <w:rsid w:val="00017763"/>
    <w:rsid w:val="0001794F"/>
    <w:rsid w:val="00020200"/>
    <w:rsid w:val="000202F3"/>
    <w:rsid w:val="000204F6"/>
    <w:rsid w:val="00020D25"/>
    <w:rsid w:val="00021946"/>
    <w:rsid w:val="00021B40"/>
    <w:rsid w:val="00021D87"/>
    <w:rsid w:val="000228FD"/>
    <w:rsid w:val="00023DEB"/>
    <w:rsid w:val="00024165"/>
    <w:rsid w:val="000253D7"/>
    <w:rsid w:val="00025EA4"/>
    <w:rsid w:val="0002603E"/>
    <w:rsid w:val="00026121"/>
    <w:rsid w:val="0002615E"/>
    <w:rsid w:val="00026284"/>
    <w:rsid w:val="000266C2"/>
    <w:rsid w:val="00027CE8"/>
    <w:rsid w:val="000307BF"/>
    <w:rsid w:val="0003092B"/>
    <w:rsid w:val="00031C78"/>
    <w:rsid w:val="00031D07"/>
    <w:rsid w:val="00032111"/>
    <w:rsid w:val="00032160"/>
    <w:rsid w:val="00032E19"/>
    <w:rsid w:val="00033521"/>
    <w:rsid w:val="00033D7A"/>
    <w:rsid w:val="000340D4"/>
    <w:rsid w:val="00035935"/>
    <w:rsid w:val="00036702"/>
    <w:rsid w:val="00036968"/>
    <w:rsid w:val="00036A28"/>
    <w:rsid w:val="00036F1E"/>
    <w:rsid w:val="00037163"/>
    <w:rsid w:val="0003722B"/>
    <w:rsid w:val="000372FA"/>
    <w:rsid w:val="00037A8A"/>
    <w:rsid w:val="00040A9A"/>
    <w:rsid w:val="00040B0E"/>
    <w:rsid w:val="00040EE4"/>
    <w:rsid w:val="0004139F"/>
    <w:rsid w:val="0004158C"/>
    <w:rsid w:val="000421A9"/>
    <w:rsid w:val="000423A9"/>
    <w:rsid w:val="000426F8"/>
    <w:rsid w:val="000427B1"/>
    <w:rsid w:val="00043F16"/>
    <w:rsid w:val="000445DA"/>
    <w:rsid w:val="0004506E"/>
    <w:rsid w:val="0004579C"/>
    <w:rsid w:val="000457A9"/>
    <w:rsid w:val="000460B2"/>
    <w:rsid w:val="00046513"/>
    <w:rsid w:val="0004683D"/>
    <w:rsid w:val="000469F7"/>
    <w:rsid w:val="00047376"/>
    <w:rsid w:val="000474F8"/>
    <w:rsid w:val="000476F7"/>
    <w:rsid w:val="00051096"/>
    <w:rsid w:val="00051D5D"/>
    <w:rsid w:val="00052195"/>
    <w:rsid w:val="00052B72"/>
    <w:rsid w:val="00052D51"/>
    <w:rsid w:val="00052E53"/>
    <w:rsid w:val="00052F1A"/>
    <w:rsid w:val="00054714"/>
    <w:rsid w:val="00055BF9"/>
    <w:rsid w:val="00055D52"/>
    <w:rsid w:val="000560B6"/>
    <w:rsid w:val="000561C4"/>
    <w:rsid w:val="00056DF3"/>
    <w:rsid w:val="00056DF7"/>
    <w:rsid w:val="0006025E"/>
    <w:rsid w:val="000606D3"/>
    <w:rsid w:val="00060759"/>
    <w:rsid w:val="00060A67"/>
    <w:rsid w:val="00060CD1"/>
    <w:rsid w:val="000611A5"/>
    <w:rsid w:val="00061364"/>
    <w:rsid w:val="00061C6C"/>
    <w:rsid w:val="00061FAC"/>
    <w:rsid w:val="000627C2"/>
    <w:rsid w:val="0006286D"/>
    <w:rsid w:val="00063F6E"/>
    <w:rsid w:val="000653ED"/>
    <w:rsid w:val="0006680F"/>
    <w:rsid w:val="00066A36"/>
    <w:rsid w:val="00067625"/>
    <w:rsid w:val="0006797D"/>
    <w:rsid w:val="00067AAE"/>
    <w:rsid w:val="00070438"/>
    <w:rsid w:val="00070E81"/>
    <w:rsid w:val="000711C3"/>
    <w:rsid w:val="000717F5"/>
    <w:rsid w:val="000728DE"/>
    <w:rsid w:val="00072DBF"/>
    <w:rsid w:val="00072F39"/>
    <w:rsid w:val="00073078"/>
    <w:rsid w:val="00073F78"/>
    <w:rsid w:val="00074036"/>
    <w:rsid w:val="000741EE"/>
    <w:rsid w:val="0007468E"/>
    <w:rsid w:val="000747E2"/>
    <w:rsid w:val="000752B1"/>
    <w:rsid w:val="00075872"/>
    <w:rsid w:val="000758C7"/>
    <w:rsid w:val="0007638A"/>
    <w:rsid w:val="00076A21"/>
    <w:rsid w:val="00077464"/>
    <w:rsid w:val="000802EA"/>
    <w:rsid w:val="000802F8"/>
    <w:rsid w:val="000803BE"/>
    <w:rsid w:val="00080E21"/>
    <w:rsid w:val="000816E3"/>
    <w:rsid w:val="00081BEB"/>
    <w:rsid w:val="00082648"/>
    <w:rsid w:val="00082C32"/>
    <w:rsid w:val="00083DED"/>
    <w:rsid w:val="00083EB7"/>
    <w:rsid w:val="0008416B"/>
    <w:rsid w:val="000848AB"/>
    <w:rsid w:val="0008504F"/>
    <w:rsid w:val="000856BB"/>
    <w:rsid w:val="000857A3"/>
    <w:rsid w:val="00085BFC"/>
    <w:rsid w:val="0008655F"/>
    <w:rsid w:val="000870FC"/>
    <w:rsid w:val="000876DC"/>
    <w:rsid w:val="00087807"/>
    <w:rsid w:val="00090369"/>
    <w:rsid w:val="00090DAC"/>
    <w:rsid w:val="00091737"/>
    <w:rsid w:val="00091DC9"/>
    <w:rsid w:val="0009239E"/>
    <w:rsid w:val="00092B87"/>
    <w:rsid w:val="00092CCE"/>
    <w:rsid w:val="00094AEC"/>
    <w:rsid w:val="00094C64"/>
    <w:rsid w:val="00094D51"/>
    <w:rsid w:val="0009631E"/>
    <w:rsid w:val="00096CED"/>
    <w:rsid w:val="00097C57"/>
    <w:rsid w:val="000A042B"/>
    <w:rsid w:val="000A10B0"/>
    <w:rsid w:val="000A2B77"/>
    <w:rsid w:val="000A31F9"/>
    <w:rsid w:val="000A41C8"/>
    <w:rsid w:val="000A4764"/>
    <w:rsid w:val="000A49A9"/>
    <w:rsid w:val="000A6F0C"/>
    <w:rsid w:val="000A7282"/>
    <w:rsid w:val="000A7B16"/>
    <w:rsid w:val="000A7C93"/>
    <w:rsid w:val="000A7D09"/>
    <w:rsid w:val="000B024C"/>
    <w:rsid w:val="000B0AC8"/>
    <w:rsid w:val="000B1056"/>
    <w:rsid w:val="000B189E"/>
    <w:rsid w:val="000B1FC4"/>
    <w:rsid w:val="000B20FC"/>
    <w:rsid w:val="000B3043"/>
    <w:rsid w:val="000B3059"/>
    <w:rsid w:val="000B34F7"/>
    <w:rsid w:val="000B3583"/>
    <w:rsid w:val="000B3BBF"/>
    <w:rsid w:val="000B3BC3"/>
    <w:rsid w:val="000B3D91"/>
    <w:rsid w:val="000B3F65"/>
    <w:rsid w:val="000B46C5"/>
    <w:rsid w:val="000B4BC2"/>
    <w:rsid w:val="000B4F6A"/>
    <w:rsid w:val="000B5CD9"/>
    <w:rsid w:val="000B645A"/>
    <w:rsid w:val="000B6CDE"/>
    <w:rsid w:val="000B7A96"/>
    <w:rsid w:val="000C011B"/>
    <w:rsid w:val="000C0155"/>
    <w:rsid w:val="000C0189"/>
    <w:rsid w:val="000C09CA"/>
    <w:rsid w:val="000C0A13"/>
    <w:rsid w:val="000C0E9A"/>
    <w:rsid w:val="000C12BF"/>
    <w:rsid w:val="000C14A1"/>
    <w:rsid w:val="000C1F36"/>
    <w:rsid w:val="000C49FD"/>
    <w:rsid w:val="000C5EB0"/>
    <w:rsid w:val="000C66FE"/>
    <w:rsid w:val="000C679A"/>
    <w:rsid w:val="000C67E2"/>
    <w:rsid w:val="000C6832"/>
    <w:rsid w:val="000C7FF6"/>
    <w:rsid w:val="000D0592"/>
    <w:rsid w:val="000D0A5D"/>
    <w:rsid w:val="000D0AAC"/>
    <w:rsid w:val="000D0B48"/>
    <w:rsid w:val="000D2A2D"/>
    <w:rsid w:val="000D2B23"/>
    <w:rsid w:val="000D303D"/>
    <w:rsid w:val="000D3046"/>
    <w:rsid w:val="000D3805"/>
    <w:rsid w:val="000D3B09"/>
    <w:rsid w:val="000D4113"/>
    <w:rsid w:val="000D4202"/>
    <w:rsid w:val="000D5150"/>
    <w:rsid w:val="000D5F3D"/>
    <w:rsid w:val="000D771C"/>
    <w:rsid w:val="000D7ADF"/>
    <w:rsid w:val="000E0156"/>
    <w:rsid w:val="000E0284"/>
    <w:rsid w:val="000E0B9C"/>
    <w:rsid w:val="000E0D67"/>
    <w:rsid w:val="000E1695"/>
    <w:rsid w:val="000E1FB3"/>
    <w:rsid w:val="000E203E"/>
    <w:rsid w:val="000E2228"/>
    <w:rsid w:val="000E2368"/>
    <w:rsid w:val="000E2B30"/>
    <w:rsid w:val="000E3573"/>
    <w:rsid w:val="000E3BA9"/>
    <w:rsid w:val="000E40CD"/>
    <w:rsid w:val="000E477B"/>
    <w:rsid w:val="000E4C06"/>
    <w:rsid w:val="000E5FF4"/>
    <w:rsid w:val="000E66C9"/>
    <w:rsid w:val="000E6A26"/>
    <w:rsid w:val="000E781E"/>
    <w:rsid w:val="000E7F33"/>
    <w:rsid w:val="000F0C2A"/>
    <w:rsid w:val="000F1315"/>
    <w:rsid w:val="000F1483"/>
    <w:rsid w:val="000F18BE"/>
    <w:rsid w:val="000F1E50"/>
    <w:rsid w:val="000F1FEB"/>
    <w:rsid w:val="000F2A72"/>
    <w:rsid w:val="000F2FCD"/>
    <w:rsid w:val="000F35B9"/>
    <w:rsid w:val="000F3CBE"/>
    <w:rsid w:val="000F450C"/>
    <w:rsid w:val="000F4944"/>
    <w:rsid w:val="000F49BE"/>
    <w:rsid w:val="000F528B"/>
    <w:rsid w:val="000F559E"/>
    <w:rsid w:val="000F55EC"/>
    <w:rsid w:val="000F66D5"/>
    <w:rsid w:val="000F6871"/>
    <w:rsid w:val="000F69D1"/>
    <w:rsid w:val="000F6E1A"/>
    <w:rsid w:val="000F6FE4"/>
    <w:rsid w:val="000F79F5"/>
    <w:rsid w:val="000F7C1A"/>
    <w:rsid w:val="00101F90"/>
    <w:rsid w:val="00101FF6"/>
    <w:rsid w:val="0010206F"/>
    <w:rsid w:val="001027A1"/>
    <w:rsid w:val="001027AB"/>
    <w:rsid w:val="00103041"/>
    <w:rsid w:val="0010399E"/>
    <w:rsid w:val="00104138"/>
    <w:rsid w:val="00104955"/>
    <w:rsid w:val="00105C7E"/>
    <w:rsid w:val="00106599"/>
    <w:rsid w:val="001066E7"/>
    <w:rsid w:val="0010698B"/>
    <w:rsid w:val="001076AC"/>
    <w:rsid w:val="001101CC"/>
    <w:rsid w:val="001109F1"/>
    <w:rsid w:val="00111651"/>
    <w:rsid w:val="00111F80"/>
    <w:rsid w:val="001122B2"/>
    <w:rsid w:val="001128D1"/>
    <w:rsid w:val="0011368C"/>
    <w:rsid w:val="00113779"/>
    <w:rsid w:val="00113796"/>
    <w:rsid w:val="00113923"/>
    <w:rsid w:val="0011536D"/>
    <w:rsid w:val="00115A50"/>
    <w:rsid w:val="00115CEC"/>
    <w:rsid w:val="00116377"/>
    <w:rsid w:val="00116A7D"/>
    <w:rsid w:val="0011722E"/>
    <w:rsid w:val="00117CF8"/>
    <w:rsid w:val="00117D95"/>
    <w:rsid w:val="001213B5"/>
    <w:rsid w:val="0012225B"/>
    <w:rsid w:val="00122478"/>
    <w:rsid w:val="001230CE"/>
    <w:rsid w:val="001243C3"/>
    <w:rsid w:val="00124524"/>
    <w:rsid w:val="001245CA"/>
    <w:rsid w:val="00126214"/>
    <w:rsid w:val="0012621A"/>
    <w:rsid w:val="00127201"/>
    <w:rsid w:val="00127563"/>
    <w:rsid w:val="00127E89"/>
    <w:rsid w:val="00130093"/>
    <w:rsid w:val="00130523"/>
    <w:rsid w:val="0013079A"/>
    <w:rsid w:val="00130DD0"/>
    <w:rsid w:val="001318BC"/>
    <w:rsid w:val="00131ED6"/>
    <w:rsid w:val="00132157"/>
    <w:rsid w:val="001321A0"/>
    <w:rsid w:val="001321BF"/>
    <w:rsid w:val="00132CB7"/>
    <w:rsid w:val="00134673"/>
    <w:rsid w:val="00136E1B"/>
    <w:rsid w:val="0013776E"/>
    <w:rsid w:val="001434D8"/>
    <w:rsid w:val="00143A4E"/>
    <w:rsid w:val="00144827"/>
    <w:rsid w:val="0014517A"/>
    <w:rsid w:val="001457CD"/>
    <w:rsid w:val="0014617B"/>
    <w:rsid w:val="001462AE"/>
    <w:rsid w:val="0014631E"/>
    <w:rsid w:val="001470A6"/>
    <w:rsid w:val="0014731D"/>
    <w:rsid w:val="001508EB"/>
    <w:rsid w:val="001510E2"/>
    <w:rsid w:val="001519F1"/>
    <w:rsid w:val="00152149"/>
    <w:rsid w:val="00153152"/>
    <w:rsid w:val="0015326A"/>
    <w:rsid w:val="00153B7C"/>
    <w:rsid w:val="00154C13"/>
    <w:rsid w:val="00154CDA"/>
    <w:rsid w:val="00154E96"/>
    <w:rsid w:val="00154FFB"/>
    <w:rsid w:val="00155137"/>
    <w:rsid w:val="0015574E"/>
    <w:rsid w:val="00156772"/>
    <w:rsid w:val="00156BB7"/>
    <w:rsid w:val="00157CFF"/>
    <w:rsid w:val="00160840"/>
    <w:rsid w:val="001618FD"/>
    <w:rsid w:val="00161FB2"/>
    <w:rsid w:val="00162105"/>
    <w:rsid w:val="00162FD1"/>
    <w:rsid w:val="001636BA"/>
    <w:rsid w:val="001637CD"/>
    <w:rsid w:val="00164412"/>
    <w:rsid w:val="00165FC0"/>
    <w:rsid w:val="001662F4"/>
    <w:rsid w:val="00166623"/>
    <w:rsid w:val="00166C3F"/>
    <w:rsid w:val="00166FA9"/>
    <w:rsid w:val="00167220"/>
    <w:rsid w:val="00167442"/>
    <w:rsid w:val="00167D26"/>
    <w:rsid w:val="00167F2B"/>
    <w:rsid w:val="001700A6"/>
    <w:rsid w:val="001700B9"/>
    <w:rsid w:val="00171508"/>
    <w:rsid w:val="00171D07"/>
    <w:rsid w:val="0017238B"/>
    <w:rsid w:val="00172905"/>
    <w:rsid w:val="00175486"/>
    <w:rsid w:val="001768A7"/>
    <w:rsid w:val="0017732A"/>
    <w:rsid w:val="001773A5"/>
    <w:rsid w:val="001779B7"/>
    <w:rsid w:val="0018126B"/>
    <w:rsid w:val="0018227B"/>
    <w:rsid w:val="00183212"/>
    <w:rsid w:val="001837EC"/>
    <w:rsid w:val="001842FC"/>
    <w:rsid w:val="00184306"/>
    <w:rsid w:val="00185194"/>
    <w:rsid w:val="00185A91"/>
    <w:rsid w:val="00185B58"/>
    <w:rsid w:val="001860B0"/>
    <w:rsid w:val="00186979"/>
    <w:rsid w:val="001878A4"/>
    <w:rsid w:val="00187A8E"/>
    <w:rsid w:val="00191995"/>
    <w:rsid w:val="00191D4D"/>
    <w:rsid w:val="00192122"/>
    <w:rsid w:val="00192410"/>
    <w:rsid w:val="00192B68"/>
    <w:rsid w:val="00192E1D"/>
    <w:rsid w:val="0019362F"/>
    <w:rsid w:val="00193A1D"/>
    <w:rsid w:val="00194EC3"/>
    <w:rsid w:val="00195796"/>
    <w:rsid w:val="00195CBD"/>
    <w:rsid w:val="00196340"/>
    <w:rsid w:val="00196742"/>
    <w:rsid w:val="001A014F"/>
    <w:rsid w:val="001A0C98"/>
    <w:rsid w:val="001A0DF5"/>
    <w:rsid w:val="001A1BC6"/>
    <w:rsid w:val="001A1F34"/>
    <w:rsid w:val="001A2A44"/>
    <w:rsid w:val="001A2F62"/>
    <w:rsid w:val="001A36A6"/>
    <w:rsid w:val="001A3A7A"/>
    <w:rsid w:val="001A3ABB"/>
    <w:rsid w:val="001A3F1A"/>
    <w:rsid w:val="001A46F1"/>
    <w:rsid w:val="001A470B"/>
    <w:rsid w:val="001A57E4"/>
    <w:rsid w:val="001A58E2"/>
    <w:rsid w:val="001A5B62"/>
    <w:rsid w:val="001A5B89"/>
    <w:rsid w:val="001A6387"/>
    <w:rsid w:val="001A6468"/>
    <w:rsid w:val="001A6846"/>
    <w:rsid w:val="001A6BC5"/>
    <w:rsid w:val="001A7735"/>
    <w:rsid w:val="001B102D"/>
    <w:rsid w:val="001B148E"/>
    <w:rsid w:val="001B272D"/>
    <w:rsid w:val="001B434E"/>
    <w:rsid w:val="001B4ED4"/>
    <w:rsid w:val="001B50BA"/>
    <w:rsid w:val="001B5D4F"/>
    <w:rsid w:val="001B5E84"/>
    <w:rsid w:val="001B73B3"/>
    <w:rsid w:val="001B75F4"/>
    <w:rsid w:val="001B7938"/>
    <w:rsid w:val="001B7B45"/>
    <w:rsid w:val="001B7C14"/>
    <w:rsid w:val="001C0150"/>
    <w:rsid w:val="001C06BE"/>
    <w:rsid w:val="001C0972"/>
    <w:rsid w:val="001C16CE"/>
    <w:rsid w:val="001C1833"/>
    <w:rsid w:val="001C1864"/>
    <w:rsid w:val="001C18C0"/>
    <w:rsid w:val="001C2B71"/>
    <w:rsid w:val="001C3342"/>
    <w:rsid w:val="001C3A17"/>
    <w:rsid w:val="001C3CE4"/>
    <w:rsid w:val="001C45CE"/>
    <w:rsid w:val="001C4864"/>
    <w:rsid w:val="001C4D91"/>
    <w:rsid w:val="001C59DC"/>
    <w:rsid w:val="001C64EC"/>
    <w:rsid w:val="001C6889"/>
    <w:rsid w:val="001C6959"/>
    <w:rsid w:val="001C69A3"/>
    <w:rsid w:val="001C6AED"/>
    <w:rsid w:val="001C718B"/>
    <w:rsid w:val="001C7CE0"/>
    <w:rsid w:val="001C7D32"/>
    <w:rsid w:val="001C7EE6"/>
    <w:rsid w:val="001D31E4"/>
    <w:rsid w:val="001D32B7"/>
    <w:rsid w:val="001D32CF"/>
    <w:rsid w:val="001D3B29"/>
    <w:rsid w:val="001D3F7E"/>
    <w:rsid w:val="001D4378"/>
    <w:rsid w:val="001D4F36"/>
    <w:rsid w:val="001D7C72"/>
    <w:rsid w:val="001E0279"/>
    <w:rsid w:val="001E07A0"/>
    <w:rsid w:val="001E0A1B"/>
    <w:rsid w:val="001E0DB3"/>
    <w:rsid w:val="001E1322"/>
    <w:rsid w:val="001E1388"/>
    <w:rsid w:val="001E1F05"/>
    <w:rsid w:val="001E2977"/>
    <w:rsid w:val="001E2A7F"/>
    <w:rsid w:val="001E2C19"/>
    <w:rsid w:val="001E30CB"/>
    <w:rsid w:val="001E5086"/>
    <w:rsid w:val="001E620A"/>
    <w:rsid w:val="001E7729"/>
    <w:rsid w:val="001F0BBD"/>
    <w:rsid w:val="001F17F8"/>
    <w:rsid w:val="001F1E5C"/>
    <w:rsid w:val="001F29FA"/>
    <w:rsid w:val="001F2C6F"/>
    <w:rsid w:val="001F34FB"/>
    <w:rsid w:val="001F3A30"/>
    <w:rsid w:val="001F43B3"/>
    <w:rsid w:val="001F4B16"/>
    <w:rsid w:val="001F4B2A"/>
    <w:rsid w:val="001F5785"/>
    <w:rsid w:val="001F5851"/>
    <w:rsid w:val="001F5B73"/>
    <w:rsid w:val="001F5C28"/>
    <w:rsid w:val="001F5D11"/>
    <w:rsid w:val="001F5F10"/>
    <w:rsid w:val="001F66FE"/>
    <w:rsid w:val="001F700B"/>
    <w:rsid w:val="001F78F2"/>
    <w:rsid w:val="001F7DBE"/>
    <w:rsid w:val="002005A5"/>
    <w:rsid w:val="0020099F"/>
    <w:rsid w:val="002009CB"/>
    <w:rsid w:val="00200A91"/>
    <w:rsid w:val="00200C37"/>
    <w:rsid w:val="00200C73"/>
    <w:rsid w:val="00200CA5"/>
    <w:rsid w:val="00201AF6"/>
    <w:rsid w:val="002021B5"/>
    <w:rsid w:val="0020229C"/>
    <w:rsid w:val="002029B2"/>
    <w:rsid w:val="0020322D"/>
    <w:rsid w:val="002032C1"/>
    <w:rsid w:val="00203487"/>
    <w:rsid w:val="00203770"/>
    <w:rsid w:val="00203E17"/>
    <w:rsid w:val="00204167"/>
    <w:rsid w:val="00204C11"/>
    <w:rsid w:val="00207089"/>
    <w:rsid w:val="00207B00"/>
    <w:rsid w:val="00207E4A"/>
    <w:rsid w:val="00210657"/>
    <w:rsid w:val="0021102A"/>
    <w:rsid w:val="00211117"/>
    <w:rsid w:val="002112EB"/>
    <w:rsid w:val="00212C46"/>
    <w:rsid w:val="00213790"/>
    <w:rsid w:val="00213B48"/>
    <w:rsid w:val="00214A98"/>
    <w:rsid w:val="00214D80"/>
    <w:rsid w:val="00215062"/>
    <w:rsid w:val="00215722"/>
    <w:rsid w:val="00216480"/>
    <w:rsid w:val="002168D0"/>
    <w:rsid w:val="00217D05"/>
    <w:rsid w:val="00220B6A"/>
    <w:rsid w:val="00220D5E"/>
    <w:rsid w:val="002210B4"/>
    <w:rsid w:val="00221C31"/>
    <w:rsid w:val="00222306"/>
    <w:rsid w:val="0022243C"/>
    <w:rsid w:val="002225A7"/>
    <w:rsid w:val="00222DC1"/>
    <w:rsid w:val="00222EC3"/>
    <w:rsid w:val="00222FEF"/>
    <w:rsid w:val="0022306D"/>
    <w:rsid w:val="002233EC"/>
    <w:rsid w:val="002246A1"/>
    <w:rsid w:val="002248E3"/>
    <w:rsid w:val="00225227"/>
    <w:rsid w:val="00225D29"/>
    <w:rsid w:val="0022633A"/>
    <w:rsid w:val="00226453"/>
    <w:rsid w:val="00227821"/>
    <w:rsid w:val="00230435"/>
    <w:rsid w:val="00230465"/>
    <w:rsid w:val="002304B3"/>
    <w:rsid w:val="00230A7B"/>
    <w:rsid w:val="00231B48"/>
    <w:rsid w:val="00232040"/>
    <w:rsid w:val="0023219A"/>
    <w:rsid w:val="00232766"/>
    <w:rsid w:val="00232927"/>
    <w:rsid w:val="00232AB9"/>
    <w:rsid w:val="00232C0B"/>
    <w:rsid w:val="00232CF3"/>
    <w:rsid w:val="00232F49"/>
    <w:rsid w:val="00233309"/>
    <w:rsid w:val="0023375C"/>
    <w:rsid w:val="00233837"/>
    <w:rsid w:val="0023424A"/>
    <w:rsid w:val="00235741"/>
    <w:rsid w:val="002357E7"/>
    <w:rsid w:val="00235EAE"/>
    <w:rsid w:val="0023640E"/>
    <w:rsid w:val="00236A96"/>
    <w:rsid w:val="00236C24"/>
    <w:rsid w:val="002371A7"/>
    <w:rsid w:val="00237306"/>
    <w:rsid w:val="002374C1"/>
    <w:rsid w:val="0023766A"/>
    <w:rsid w:val="00237CF4"/>
    <w:rsid w:val="00240463"/>
    <w:rsid w:val="002404CB"/>
    <w:rsid w:val="002408D9"/>
    <w:rsid w:val="00240965"/>
    <w:rsid w:val="00240BE9"/>
    <w:rsid w:val="0024119B"/>
    <w:rsid w:val="002419CD"/>
    <w:rsid w:val="00241D83"/>
    <w:rsid w:val="00242157"/>
    <w:rsid w:val="002422B7"/>
    <w:rsid w:val="002422C1"/>
    <w:rsid w:val="00242390"/>
    <w:rsid w:val="00242994"/>
    <w:rsid w:val="00242FCF"/>
    <w:rsid w:val="0024393B"/>
    <w:rsid w:val="00243D19"/>
    <w:rsid w:val="0024470A"/>
    <w:rsid w:val="00245559"/>
    <w:rsid w:val="0024575A"/>
    <w:rsid w:val="0024599C"/>
    <w:rsid w:val="00245EF4"/>
    <w:rsid w:val="00247381"/>
    <w:rsid w:val="00247D22"/>
    <w:rsid w:val="00247FDB"/>
    <w:rsid w:val="00250070"/>
    <w:rsid w:val="002509BB"/>
    <w:rsid w:val="00250B9A"/>
    <w:rsid w:val="0025164A"/>
    <w:rsid w:val="002517FB"/>
    <w:rsid w:val="002518BA"/>
    <w:rsid w:val="00254117"/>
    <w:rsid w:val="00260248"/>
    <w:rsid w:val="00260272"/>
    <w:rsid w:val="0026114F"/>
    <w:rsid w:val="00261460"/>
    <w:rsid w:val="00261C79"/>
    <w:rsid w:val="00261DB8"/>
    <w:rsid w:val="00262124"/>
    <w:rsid w:val="0026232A"/>
    <w:rsid w:val="00262999"/>
    <w:rsid w:val="002633CD"/>
    <w:rsid w:val="00263A07"/>
    <w:rsid w:val="0026400C"/>
    <w:rsid w:val="00265889"/>
    <w:rsid w:val="00265AEB"/>
    <w:rsid w:val="002670DC"/>
    <w:rsid w:val="002674A2"/>
    <w:rsid w:val="00267C64"/>
    <w:rsid w:val="00267D26"/>
    <w:rsid w:val="00270331"/>
    <w:rsid w:val="00270434"/>
    <w:rsid w:val="0027062D"/>
    <w:rsid w:val="00270A88"/>
    <w:rsid w:val="0027193F"/>
    <w:rsid w:val="00271BB7"/>
    <w:rsid w:val="00271CAF"/>
    <w:rsid w:val="00271D61"/>
    <w:rsid w:val="00271DE3"/>
    <w:rsid w:val="00272532"/>
    <w:rsid w:val="0027312B"/>
    <w:rsid w:val="00273596"/>
    <w:rsid w:val="00274410"/>
    <w:rsid w:val="00274CD8"/>
    <w:rsid w:val="00274F65"/>
    <w:rsid w:val="00275AB6"/>
    <w:rsid w:val="00275B61"/>
    <w:rsid w:val="002776AD"/>
    <w:rsid w:val="00277BF4"/>
    <w:rsid w:val="00277E55"/>
    <w:rsid w:val="002805F2"/>
    <w:rsid w:val="00281ACF"/>
    <w:rsid w:val="0028223D"/>
    <w:rsid w:val="002827E8"/>
    <w:rsid w:val="00282AEF"/>
    <w:rsid w:val="00282C57"/>
    <w:rsid w:val="00283149"/>
    <w:rsid w:val="0028320B"/>
    <w:rsid w:val="002834B5"/>
    <w:rsid w:val="00283C66"/>
    <w:rsid w:val="002848D0"/>
    <w:rsid w:val="00284E53"/>
    <w:rsid w:val="0028564A"/>
    <w:rsid w:val="002858E3"/>
    <w:rsid w:val="0028662D"/>
    <w:rsid w:val="0028697B"/>
    <w:rsid w:val="00286F15"/>
    <w:rsid w:val="002877DB"/>
    <w:rsid w:val="00290DC5"/>
    <w:rsid w:val="0029112C"/>
    <w:rsid w:val="00291E0B"/>
    <w:rsid w:val="002925B7"/>
    <w:rsid w:val="00292947"/>
    <w:rsid w:val="00292CD2"/>
    <w:rsid w:val="00293424"/>
    <w:rsid w:val="0029361E"/>
    <w:rsid w:val="002939A1"/>
    <w:rsid w:val="00294202"/>
    <w:rsid w:val="00294C86"/>
    <w:rsid w:val="00294C92"/>
    <w:rsid w:val="0029542D"/>
    <w:rsid w:val="00296094"/>
    <w:rsid w:val="0029686E"/>
    <w:rsid w:val="0029731C"/>
    <w:rsid w:val="002A0BD2"/>
    <w:rsid w:val="002A0E1E"/>
    <w:rsid w:val="002A1124"/>
    <w:rsid w:val="002A219A"/>
    <w:rsid w:val="002A3CF2"/>
    <w:rsid w:val="002A4B58"/>
    <w:rsid w:val="002A5C2E"/>
    <w:rsid w:val="002A610C"/>
    <w:rsid w:val="002A625F"/>
    <w:rsid w:val="002A7BED"/>
    <w:rsid w:val="002A7C2E"/>
    <w:rsid w:val="002B08E4"/>
    <w:rsid w:val="002B091D"/>
    <w:rsid w:val="002B0F5E"/>
    <w:rsid w:val="002B24CC"/>
    <w:rsid w:val="002B24EE"/>
    <w:rsid w:val="002B2506"/>
    <w:rsid w:val="002B257D"/>
    <w:rsid w:val="002B2746"/>
    <w:rsid w:val="002B2C99"/>
    <w:rsid w:val="002B3172"/>
    <w:rsid w:val="002B3215"/>
    <w:rsid w:val="002B3513"/>
    <w:rsid w:val="002B45F8"/>
    <w:rsid w:val="002B532E"/>
    <w:rsid w:val="002B5696"/>
    <w:rsid w:val="002B57C9"/>
    <w:rsid w:val="002B5A96"/>
    <w:rsid w:val="002B5EBE"/>
    <w:rsid w:val="002B62B5"/>
    <w:rsid w:val="002B6E31"/>
    <w:rsid w:val="002B73C6"/>
    <w:rsid w:val="002B7A31"/>
    <w:rsid w:val="002B7E03"/>
    <w:rsid w:val="002C009C"/>
    <w:rsid w:val="002C0331"/>
    <w:rsid w:val="002C0398"/>
    <w:rsid w:val="002C062B"/>
    <w:rsid w:val="002C1132"/>
    <w:rsid w:val="002C19C0"/>
    <w:rsid w:val="002C27BB"/>
    <w:rsid w:val="002C3054"/>
    <w:rsid w:val="002C33C3"/>
    <w:rsid w:val="002C3881"/>
    <w:rsid w:val="002C3F98"/>
    <w:rsid w:val="002C46BF"/>
    <w:rsid w:val="002C4BFB"/>
    <w:rsid w:val="002C5555"/>
    <w:rsid w:val="002C5E35"/>
    <w:rsid w:val="002C68C1"/>
    <w:rsid w:val="002C6A75"/>
    <w:rsid w:val="002C721E"/>
    <w:rsid w:val="002D0126"/>
    <w:rsid w:val="002D072A"/>
    <w:rsid w:val="002D0B76"/>
    <w:rsid w:val="002D1FCA"/>
    <w:rsid w:val="002D255F"/>
    <w:rsid w:val="002D269B"/>
    <w:rsid w:val="002D2A63"/>
    <w:rsid w:val="002D2D1E"/>
    <w:rsid w:val="002D2FDB"/>
    <w:rsid w:val="002D341C"/>
    <w:rsid w:val="002D363F"/>
    <w:rsid w:val="002D41FD"/>
    <w:rsid w:val="002D42B8"/>
    <w:rsid w:val="002D43F6"/>
    <w:rsid w:val="002D44EA"/>
    <w:rsid w:val="002D4637"/>
    <w:rsid w:val="002D4D7B"/>
    <w:rsid w:val="002D4ECA"/>
    <w:rsid w:val="002D545D"/>
    <w:rsid w:val="002D5E38"/>
    <w:rsid w:val="002D6B0C"/>
    <w:rsid w:val="002D6EF5"/>
    <w:rsid w:val="002E00D2"/>
    <w:rsid w:val="002E091F"/>
    <w:rsid w:val="002E0A94"/>
    <w:rsid w:val="002E1720"/>
    <w:rsid w:val="002E195E"/>
    <w:rsid w:val="002E3482"/>
    <w:rsid w:val="002E350F"/>
    <w:rsid w:val="002E3690"/>
    <w:rsid w:val="002E559A"/>
    <w:rsid w:val="002E5FF2"/>
    <w:rsid w:val="002E6031"/>
    <w:rsid w:val="002E66CD"/>
    <w:rsid w:val="002E703E"/>
    <w:rsid w:val="002E751E"/>
    <w:rsid w:val="002E760B"/>
    <w:rsid w:val="002F0945"/>
    <w:rsid w:val="002F102E"/>
    <w:rsid w:val="002F15D3"/>
    <w:rsid w:val="002F161F"/>
    <w:rsid w:val="002F1E92"/>
    <w:rsid w:val="002F354C"/>
    <w:rsid w:val="002F3D50"/>
    <w:rsid w:val="002F3EE1"/>
    <w:rsid w:val="002F41E3"/>
    <w:rsid w:val="002F4914"/>
    <w:rsid w:val="002F4D17"/>
    <w:rsid w:val="002F51C9"/>
    <w:rsid w:val="002F52AD"/>
    <w:rsid w:val="002F56AC"/>
    <w:rsid w:val="002F64B9"/>
    <w:rsid w:val="002F7121"/>
    <w:rsid w:val="002F7A12"/>
    <w:rsid w:val="002F7ED8"/>
    <w:rsid w:val="002F7F9D"/>
    <w:rsid w:val="00300374"/>
    <w:rsid w:val="003008E9"/>
    <w:rsid w:val="00300D9C"/>
    <w:rsid w:val="00300FA6"/>
    <w:rsid w:val="0030122B"/>
    <w:rsid w:val="00301A8D"/>
    <w:rsid w:val="00301FBB"/>
    <w:rsid w:val="003023BF"/>
    <w:rsid w:val="00302731"/>
    <w:rsid w:val="00302747"/>
    <w:rsid w:val="00302F59"/>
    <w:rsid w:val="003033F3"/>
    <w:rsid w:val="0030390C"/>
    <w:rsid w:val="00303BFC"/>
    <w:rsid w:val="00303D1A"/>
    <w:rsid w:val="00303F55"/>
    <w:rsid w:val="0030485C"/>
    <w:rsid w:val="00304B25"/>
    <w:rsid w:val="0030584B"/>
    <w:rsid w:val="00305CF9"/>
    <w:rsid w:val="00305DA8"/>
    <w:rsid w:val="00306065"/>
    <w:rsid w:val="0030650C"/>
    <w:rsid w:val="0030658F"/>
    <w:rsid w:val="00310220"/>
    <w:rsid w:val="00310339"/>
    <w:rsid w:val="00310623"/>
    <w:rsid w:val="0031094D"/>
    <w:rsid w:val="00310A6B"/>
    <w:rsid w:val="00310C0B"/>
    <w:rsid w:val="00312143"/>
    <w:rsid w:val="00312531"/>
    <w:rsid w:val="0031278A"/>
    <w:rsid w:val="00312D36"/>
    <w:rsid w:val="003138FD"/>
    <w:rsid w:val="00314299"/>
    <w:rsid w:val="00315063"/>
    <w:rsid w:val="003157CC"/>
    <w:rsid w:val="003159E9"/>
    <w:rsid w:val="00315DFD"/>
    <w:rsid w:val="00316171"/>
    <w:rsid w:val="00316325"/>
    <w:rsid w:val="00316490"/>
    <w:rsid w:val="003171E7"/>
    <w:rsid w:val="00317579"/>
    <w:rsid w:val="0031778C"/>
    <w:rsid w:val="0031787D"/>
    <w:rsid w:val="00317B08"/>
    <w:rsid w:val="00317B6E"/>
    <w:rsid w:val="003203C0"/>
    <w:rsid w:val="00320E1D"/>
    <w:rsid w:val="0032181D"/>
    <w:rsid w:val="0032196E"/>
    <w:rsid w:val="00322503"/>
    <w:rsid w:val="00322FAC"/>
    <w:rsid w:val="003233D1"/>
    <w:rsid w:val="0032341C"/>
    <w:rsid w:val="003235DA"/>
    <w:rsid w:val="00323E37"/>
    <w:rsid w:val="003248B7"/>
    <w:rsid w:val="00324E81"/>
    <w:rsid w:val="00324F6A"/>
    <w:rsid w:val="003253BC"/>
    <w:rsid w:val="00325715"/>
    <w:rsid w:val="00326A83"/>
    <w:rsid w:val="00327156"/>
    <w:rsid w:val="003272C2"/>
    <w:rsid w:val="003273B8"/>
    <w:rsid w:val="00327A27"/>
    <w:rsid w:val="00330158"/>
    <w:rsid w:val="00330D5B"/>
    <w:rsid w:val="00331475"/>
    <w:rsid w:val="00331AF0"/>
    <w:rsid w:val="003320DC"/>
    <w:rsid w:val="003327DA"/>
    <w:rsid w:val="0033371C"/>
    <w:rsid w:val="003337E3"/>
    <w:rsid w:val="00333978"/>
    <w:rsid w:val="003340D8"/>
    <w:rsid w:val="0033435F"/>
    <w:rsid w:val="00334875"/>
    <w:rsid w:val="003351F0"/>
    <w:rsid w:val="003352D0"/>
    <w:rsid w:val="003366A1"/>
    <w:rsid w:val="00337766"/>
    <w:rsid w:val="003377CF"/>
    <w:rsid w:val="0033799B"/>
    <w:rsid w:val="00337EEC"/>
    <w:rsid w:val="00341CD8"/>
    <w:rsid w:val="00342034"/>
    <w:rsid w:val="00342465"/>
    <w:rsid w:val="003450A4"/>
    <w:rsid w:val="00345D76"/>
    <w:rsid w:val="003463E2"/>
    <w:rsid w:val="00346AC1"/>
    <w:rsid w:val="00346EB8"/>
    <w:rsid w:val="00347122"/>
    <w:rsid w:val="00347231"/>
    <w:rsid w:val="003479AC"/>
    <w:rsid w:val="0035005A"/>
    <w:rsid w:val="00350863"/>
    <w:rsid w:val="003508D1"/>
    <w:rsid w:val="00350B81"/>
    <w:rsid w:val="003514A3"/>
    <w:rsid w:val="00351AFC"/>
    <w:rsid w:val="00352171"/>
    <w:rsid w:val="003521DA"/>
    <w:rsid w:val="003526D5"/>
    <w:rsid w:val="00352B66"/>
    <w:rsid w:val="003538D4"/>
    <w:rsid w:val="00353E2B"/>
    <w:rsid w:val="00353F73"/>
    <w:rsid w:val="003543C0"/>
    <w:rsid w:val="00354AB5"/>
    <w:rsid w:val="00355608"/>
    <w:rsid w:val="003556BD"/>
    <w:rsid w:val="00355DB1"/>
    <w:rsid w:val="00356B36"/>
    <w:rsid w:val="00356C83"/>
    <w:rsid w:val="00356D39"/>
    <w:rsid w:val="003574C7"/>
    <w:rsid w:val="00357A9C"/>
    <w:rsid w:val="003604B6"/>
    <w:rsid w:val="003605C5"/>
    <w:rsid w:val="003606A3"/>
    <w:rsid w:val="00360841"/>
    <w:rsid w:val="00361CFC"/>
    <w:rsid w:val="0036231C"/>
    <w:rsid w:val="0036331A"/>
    <w:rsid w:val="00363FC7"/>
    <w:rsid w:val="003641A6"/>
    <w:rsid w:val="003649E1"/>
    <w:rsid w:val="00365B4C"/>
    <w:rsid w:val="003665C5"/>
    <w:rsid w:val="0036791E"/>
    <w:rsid w:val="00367A3C"/>
    <w:rsid w:val="00367EF6"/>
    <w:rsid w:val="0037042C"/>
    <w:rsid w:val="00370589"/>
    <w:rsid w:val="00371992"/>
    <w:rsid w:val="003721C2"/>
    <w:rsid w:val="003723A2"/>
    <w:rsid w:val="0037438F"/>
    <w:rsid w:val="00375FB3"/>
    <w:rsid w:val="00376078"/>
    <w:rsid w:val="00376EF8"/>
    <w:rsid w:val="00377604"/>
    <w:rsid w:val="00377B0F"/>
    <w:rsid w:val="00377E17"/>
    <w:rsid w:val="00377FF1"/>
    <w:rsid w:val="003804B9"/>
    <w:rsid w:val="00380CDB"/>
    <w:rsid w:val="003814D0"/>
    <w:rsid w:val="00381759"/>
    <w:rsid w:val="00382914"/>
    <w:rsid w:val="00384327"/>
    <w:rsid w:val="00384632"/>
    <w:rsid w:val="00384762"/>
    <w:rsid w:val="003855C9"/>
    <w:rsid w:val="003860BE"/>
    <w:rsid w:val="00386A51"/>
    <w:rsid w:val="0038703E"/>
    <w:rsid w:val="00387279"/>
    <w:rsid w:val="0039094A"/>
    <w:rsid w:val="003909D2"/>
    <w:rsid w:val="00391C12"/>
    <w:rsid w:val="003926C1"/>
    <w:rsid w:val="0039347E"/>
    <w:rsid w:val="0039388D"/>
    <w:rsid w:val="003943CA"/>
    <w:rsid w:val="0039444E"/>
    <w:rsid w:val="003947B5"/>
    <w:rsid w:val="00394FA8"/>
    <w:rsid w:val="00395953"/>
    <w:rsid w:val="003966DC"/>
    <w:rsid w:val="00396988"/>
    <w:rsid w:val="00397A9B"/>
    <w:rsid w:val="00397F14"/>
    <w:rsid w:val="003A1B23"/>
    <w:rsid w:val="003A1F6D"/>
    <w:rsid w:val="003A2F3D"/>
    <w:rsid w:val="003A3D70"/>
    <w:rsid w:val="003A4909"/>
    <w:rsid w:val="003A506E"/>
    <w:rsid w:val="003A58A9"/>
    <w:rsid w:val="003A5A32"/>
    <w:rsid w:val="003A5B37"/>
    <w:rsid w:val="003A61B9"/>
    <w:rsid w:val="003A6218"/>
    <w:rsid w:val="003A757A"/>
    <w:rsid w:val="003A76D2"/>
    <w:rsid w:val="003A7971"/>
    <w:rsid w:val="003A7AC3"/>
    <w:rsid w:val="003A7CD6"/>
    <w:rsid w:val="003B0132"/>
    <w:rsid w:val="003B237D"/>
    <w:rsid w:val="003B2692"/>
    <w:rsid w:val="003B2B9A"/>
    <w:rsid w:val="003B2D67"/>
    <w:rsid w:val="003B2DBA"/>
    <w:rsid w:val="003B32BE"/>
    <w:rsid w:val="003B3A4B"/>
    <w:rsid w:val="003B4067"/>
    <w:rsid w:val="003B46C4"/>
    <w:rsid w:val="003B585F"/>
    <w:rsid w:val="003B5B12"/>
    <w:rsid w:val="003B5B65"/>
    <w:rsid w:val="003B5B6A"/>
    <w:rsid w:val="003B5E76"/>
    <w:rsid w:val="003B61EF"/>
    <w:rsid w:val="003B623E"/>
    <w:rsid w:val="003B6435"/>
    <w:rsid w:val="003B716D"/>
    <w:rsid w:val="003C0199"/>
    <w:rsid w:val="003C1BDA"/>
    <w:rsid w:val="003C1E67"/>
    <w:rsid w:val="003C27F3"/>
    <w:rsid w:val="003C36A9"/>
    <w:rsid w:val="003C421D"/>
    <w:rsid w:val="003C4F69"/>
    <w:rsid w:val="003C574D"/>
    <w:rsid w:val="003C5F7D"/>
    <w:rsid w:val="003C6769"/>
    <w:rsid w:val="003D11A1"/>
    <w:rsid w:val="003D12FF"/>
    <w:rsid w:val="003D14E7"/>
    <w:rsid w:val="003D16BE"/>
    <w:rsid w:val="003D207E"/>
    <w:rsid w:val="003D28DC"/>
    <w:rsid w:val="003D313F"/>
    <w:rsid w:val="003D41AA"/>
    <w:rsid w:val="003D4342"/>
    <w:rsid w:val="003D4677"/>
    <w:rsid w:val="003D46A9"/>
    <w:rsid w:val="003D4894"/>
    <w:rsid w:val="003D4DDF"/>
    <w:rsid w:val="003D5D33"/>
    <w:rsid w:val="003D5E61"/>
    <w:rsid w:val="003D6927"/>
    <w:rsid w:val="003D6F76"/>
    <w:rsid w:val="003D7D0E"/>
    <w:rsid w:val="003E1069"/>
    <w:rsid w:val="003E12F4"/>
    <w:rsid w:val="003E133B"/>
    <w:rsid w:val="003E1764"/>
    <w:rsid w:val="003E18C0"/>
    <w:rsid w:val="003E1A30"/>
    <w:rsid w:val="003E25CB"/>
    <w:rsid w:val="003E3579"/>
    <w:rsid w:val="003E3970"/>
    <w:rsid w:val="003E3EC0"/>
    <w:rsid w:val="003E4294"/>
    <w:rsid w:val="003E43A6"/>
    <w:rsid w:val="003E5107"/>
    <w:rsid w:val="003E5513"/>
    <w:rsid w:val="003E5663"/>
    <w:rsid w:val="003E5FA0"/>
    <w:rsid w:val="003E6083"/>
    <w:rsid w:val="003E67F0"/>
    <w:rsid w:val="003E7BD5"/>
    <w:rsid w:val="003F0318"/>
    <w:rsid w:val="003F14B4"/>
    <w:rsid w:val="003F2CD2"/>
    <w:rsid w:val="003F2D3A"/>
    <w:rsid w:val="003F3AE7"/>
    <w:rsid w:val="003F4531"/>
    <w:rsid w:val="003F4B26"/>
    <w:rsid w:val="003F5748"/>
    <w:rsid w:val="003F5F5C"/>
    <w:rsid w:val="003F76F5"/>
    <w:rsid w:val="0040026D"/>
    <w:rsid w:val="00400275"/>
    <w:rsid w:val="004010CE"/>
    <w:rsid w:val="004013AE"/>
    <w:rsid w:val="004016C3"/>
    <w:rsid w:val="00402013"/>
    <w:rsid w:val="004023A9"/>
    <w:rsid w:val="00402445"/>
    <w:rsid w:val="00402770"/>
    <w:rsid w:val="004029A1"/>
    <w:rsid w:val="00403D21"/>
    <w:rsid w:val="00404801"/>
    <w:rsid w:val="00404D95"/>
    <w:rsid w:val="004058C3"/>
    <w:rsid w:val="00405AB8"/>
    <w:rsid w:val="00405C6A"/>
    <w:rsid w:val="004060A8"/>
    <w:rsid w:val="00406825"/>
    <w:rsid w:val="00406A27"/>
    <w:rsid w:val="0041073D"/>
    <w:rsid w:val="00411539"/>
    <w:rsid w:val="00411932"/>
    <w:rsid w:val="00411B8F"/>
    <w:rsid w:val="00412B22"/>
    <w:rsid w:val="004135B0"/>
    <w:rsid w:val="004143D8"/>
    <w:rsid w:val="00414802"/>
    <w:rsid w:val="004150EA"/>
    <w:rsid w:val="00415A26"/>
    <w:rsid w:val="00415A3A"/>
    <w:rsid w:val="00415BBE"/>
    <w:rsid w:val="00415C00"/>
    <w:rsid w:val="00415EE4"/>
    <w:rsid w:val="0041692F"/>
    <w:rsid w:val="00416E0E"/>
    <w:rsid w:val="00417533"/>
    <w:rsid w:val="00417F29"/>
    <w:rsid w:val="00420DC7"/>
    <w:rsid w:val="004217D0"/>
    <w:rsid w:val="00421B70"/>
    <w:rsid w:val="00421CAE"/>
    <w:rsid w:val="00421E3F"/>
    <w:rsid w:val="00422957"/>
    <w:rsid w:val="0042316C"/>
    <w:rsid w:val="00423383"/>
    <w:rsid w:val="00423457"/>
    <w:rsid w:val="004234D2"/>
    <w:rsid w:val="00423AD5"/>
    <w:rsid w:val="004242A9"/>
    <w:rsid w:val="004269AC"/>
    <w:rsid w:val="00426E0D"/>
    <w:rsid w:val="00426FD0"/>
    <w:rsid w:val="004271E9"/>
    <w:rsid w:val="00430A92"/>
    <w:rsid w:val="00430B2D"/>
    <w:rsid w:val="00431C3D"/>
    <w:rsid w:val="0043205A"/>
    <w:rsid w:val="00432C0C"/>
    <w:rsid w:val="00432CA8"/>
    <w:rsid w:val="0043304D"/>
    <w:rsid w:val="004334B1"/>
    <w:rsid w:val="00434007"/>
    <w:rsid w:val="00434A03"/>
    <w:rsid w:val="0043509A"/>
    <w:rsid w:val="00435329"/>
    <w:rsid w:val="00435844"/>
    <w:rsid w:val="00435C72"/>
    <w:rsid w:val="00436193"/>
    <w:rsid w:val="00436DB3"/>
    <w:rsid w:val="00437547"/>
    <w:rsid w:val="00437742"/>
    <w:rsid w:val="004378F8"/>
    <w:rsid w:val="00437C0B"/>
    <w:rsid w:val="00440738"/>
    <w:rsid w:val="00440823"/>
    <w:rsid w:val="0044113C"/>
    <w:rsid w:val="00441521"/>
    <w:rsid w:val="00441C07"/>
    <w:rsid w:val="00441EF0"/>
    <w:rsid w:val="00441FF3"/>
    <w:rsid w:val="00442975"/>
    <w:rsid w:val="00442D1B"/>
    <w:rsid w:val="004430FE"/>
    <w:rsid w:val="00443327"/>
    <w:rsid w:val="00443A84"/>
    <w:rsid w:val="00443E1B"/>
    <w:rsid w:val="0044424C"/>
    <w:rsid w:val="00444905"/>
    <w:rsid w:val="00444FD0"/>
    <w:rsid w:val="0044553F"/>
    <w:rsid w:val="004459DD"/>
    <w:rsid w:val="00445A22"/>
    <w:rsid w:val="00445AE2"/>
    <w:rsid w:val="00446224"/>
    <w:rsid w:val="00446931"/>
    <w:rsid w:val="00450A51"/>
    <w:rsid w:val="00450F96"/>
    <w:rsid w:val="004519C0"/>
    <w:rsid w:val="0045211F"/>
    <w:rsid w:val="0045231C"/>
    <w:rsid w:val="00452BB8"/>
    <w:rsid w:val="004544D7"/>
    <w:rsid w:val="00454720"/>
    <w:rsid w:val="00454C7D"/>
    <w:rsid w:val="0045589E"/>
    <w:rsid w:val="00455B4D"/>
    <w:rsid w:val="00455EA7"/>
    <w:rsid w:val="0045717C"/>
    <w:rsid w:val="00457A01"/>
    <w:rsid w:val="00457E7E"/>
    <w:rsid w:val="00461EDD"/>
    <w:rsid w:val="004621E3"/>
    <w:rsid w:val="00462D61"/>
    <w:rsid w:val="00463059"/>
    <w:rsid w:val="00463826"/>
    <w:rsid w:val="00463A4E"/>
    <w:rsid w:val="00464B9F"/>
    <w:rsid w:val="00465655"/>
    <w:rsid w:val="0046683F"/>
    <w:rsid w:val="00467921"/>
    <w:rsid w:val="00471435"/>
    <w:rsid w:val="004716F7"/>
    <w:rsid w:val="004717A2"/>
    <w:rsid w:val="00472F80"/>
    <w:rsid w:val="00473086"/>
    <w:rsid w:val="00473226"/>
    <w:rsid w:val="0047351A"/>
    <w:rsid w:val="00474951"/>
    <w:rsid w:val="00474BF3"/>
    <w:rsid w:val="00474CCC"/>
    <w:rsid w:val="00475020"/>
    <w:rsid w:val="00476075"/>
    <w:rsid w:val="004762D0"/>
    <w:rsid w:val="00476CCC"/>
    <w:rsid w:val="00476FC2"/>
    <w:rsid w:val="00476FFA"/>
    <w:rsid w:val="00477647"/>
    <w:rsid w:val="004776D2"/>
    <w:rsid w:val="00477CDE"/>
    <w:rsid w:val="00481776"/>
    <w:rsid w:val="00481957"/>
    <w:rsid w:val="00482CE1"/>
    <w:rsid w:val="0048363D"/>
    <w:rsid w:val="004839E6"/>
    <w:rsid w:val="00483D31"/>
    <w:rsid w:val="00483F68"/>
    <w:rsid w:val="00483FC4"/>
    <w:rsid w:val="004866DB"/>
    <w:rsid w:val="0048684D"/>
    <w:rsid w:val="004871A6"/>
    <w:rsid w:val="004879A5"/>
    <w:rsid w:val="004879D5"/>
    <w:rsid w:val="00487AA0"/>
    <w:rsid w:val="004900E5"/>
    <w:rsid w:val="004902D5"/>
    <w:rsid w:val="004903FD"/>
    <w:rsid w:val="00490FDB"/>
    <w:rsid w:val="004916F7"/>
    <w:rsid w:val="00491D04"/>
    <w:rsid w:val="0049204B"/>
    <w:rsid w:val="004926B2"/>
    <w:rsid w:val="00492B91"/>
    <w:rsid w:val="004950F8"/>
    <w:rsid w:val="0049512D"/>
    <w:rsid w:val="00495D82"/>
    <w:rsid w:val="004963C3"/>
    <w:rsid w:val="00496652"/>
    <w:rsid w:val="00497EFA"/>
    <w:rsid w:val="004A020E"/>
    <w:rsid w:val="004A088B"/>
    <w:rsid w:val="004A08E7"/>
    <w:rsid w:val="004A0E7E"/>
    <w:rsid w:val="004A1078"/>
    <w:rsid w:val="004A12F1"/>
    <w:rsid w:val="004A1D84"/>
    <w:rsid w:val="004A24B2"/>
    <w:rsid w:val="004A2979"/>
    <w:rsid w:val="004A29AB"/>
    <w:rsid w:val="004A2D86"/>
    <w:rsid w:val="004A3285"/>
    <w:rsid w:val="004A3D8C"/>
    <w:rsid w:val="004A51A0"/>
    <w:rsid w:val="004A5775"/>
    <w:rsid w:val="004A60AD"/>
    <w:rsid w:val="004A64BE"/>
    <w:rsid w:val="004A6649"/>
    <w:rsid w:val="004A6A02"/>
    <w:rsid w:val="004A6CE2"/>
    <w:rsid w:val="004A7687"/>
    <w:rsid w:val="004B023F"/>
    <w:rsid w:val="004B040E"/>
    <w:rsid w:val="004B0A08"/>
    <w:rsid w:val="004B1B0D"/>
    <w:rsid w:val="004B20EB"/>
    <w:rsid w:val="004B213F"/>
    <w:rsid w:val="004B67A1"/>
    <w:rsid w:val="004B6D3C"/>
    <w:rsid w:val="004B7546"/>
    <w:rsid w:val="004B7BCF"/>
    <w:rsid w:val="004C028E"/>
    <w:rsid w:val="004C048E"/>
    <w:rsid w:val="004C0AD8"/>
    <w:rsid w:val="004C0ADD"/>
    <w:rsid w:val="004C0F73"/>
    <w:rsid w:val="004C1109"/>
    <w:rsid w:val="004C1EDE"/>
    <w:rsid w:val="004C211B"/>
    <w:rsid w:val="004C249B"/>
    <w:rsid w:val="004C26A9"/>
    <w:rsid w:val="004C3243"/>
    <w:rsid w:val="004C3FD5"/>
    <w:rsid w:val="004C4502"/>
    <w:rsid w:val="004C4CAC"/>
    <w:rsid w:val="004C4D7C"/>
    <w:rsid w:val="004C527C"/>
    <w:rsid w:val="004C52B4"/>
    <w:rsid w:val="004C5601"/>
    <w:rsid w:val="004C5B99"/>
    <w:rsid w:val="004C5FF9"/>
    <w:rsid w:val="004C7317"/>
    <w:rsid w:val="004D059A"/>
    <w:rsid w:val="004D1755"/>
    <w:rsid w:val="004D1C01"/>
    <w:rsid w:val="004D32E5"/>
    <w:rsid w:val="004D36D6"/>
    <w:rsid w:val="004D421D"/>
    <w:rsid w:val="004D43FB"/>
    <w:rsid w:val="004D44A4"/>
    <w:rsid w:val="004D44F4"/>
    <w:rsid w:val="004D461F"/>
    <w:rsid w:val="004D5027"/>
    <w:rsid w:val="004D5D6A"/>
    <w:rsid w:val="004D5FAD"/>
    <w:rsid w:val="004D6918"/>
    <w:rsid w:val="004D6C55"/>
    <w:rsid w:val="004D7074"/>
    <w:rsid w:val="004D7590"/>
    <w:rsid w:val="004D77A4"/>
    <w:rsid w:val="004D7D17"/>
    <w:rsid w:val="004E0318"/>
    <w:rsid w:val="004E0D7D"/>
    <w:rsid w:val="004E141E"/>
    <w:rsid w:val="004E1717"/>
    <w:rsid w:val="004E1E0F"/>
    <w:rsid w:val="004E2ECC"/>
    <w:rsid w:val="004E338B"/>
    <w:rsid w:val="004E3C2B"/>
    <w:rsid w:val="004E41AE"/>
    <w:rsid w:val="004E456F"/>
    <w:rsid w:val="004E4B90"/>
    <w:rsid w:val="004E5929"/>
    <w:rsid w:val="004E5B47"/>
    <w:rsid w:val="004E5CFF"/>
    <w:rsid w:val="004E6689"/>
    <w:rsid w:val="004E67D3"/>
    <w:rsid w:val="004E6943"/>
    <w:rsid w:val="004E6BE3"/>
    <w:rsid w:val="004E6FC9"/>
    <w:rsid w:val="004E7659"/>
    <w:rsid w:val="004E7814"/>
    <w:rsid w:val="004F0483"/>
    <w:rsid w:val="004F0946"/>
    <w:rsid w:val="004F0983"/>
    <w:rsid w:val="004F2401"/>
    <w:rsid w:val="004F342F"/>
    <w:rsid w:val="004F3A09"/>
    <w:rsid w:val="004F40C0"/>
    <w:rsid w:val="004F555E"/>
    <w:rsid w:val="004F5DCC"/>
    <w:rsid w:val="004F6663"/>
    <w:rsid w:val="004F67ED"/>
    <w:rsid w:val="004F68C5"/>
    <w:rsid w:val="004F69BC"/>
    <w:rsid w:val="004F6B99"/>
    <w:rsid w:val="004F73E9"/>
    <w:rsid w:val="0050086F"/>
    <w:rsid w:val="00501047"/>
    <w:rsid w:val="00501162"/>
    <w:rsid w:val="0050141B"/>
    <w:rsid w:val="00501D13"/>
    <w:rsid w:val="00503654"/>
    <w:rsid w:val="00503F1A"/>
    <w:rsid w:val="005044F7"/>
    <w:rsid w:val="0050462A"/>
    <w:rsid w:val="0050556A"/>
    <w:rsid w:val="00505E1C"/>
    <w:rsid w:val="00506497"/>
    <w:rsid w:val="00510049"/>
    <w:rsid w:val="00510837"/>
    <w:rsid w:val="00511557"/>
    <w:rsid w:val="005115E4"/>
    <w:rsid w:val="00511727"/>
    <w:rsid w:val="0051264E"/>
    <w:rsid w:val="005126B3"/>
    <w:rsid w:val="00513200"/>
    <w:rsid w:val="00513960"/>
    <w:rsid w:val="00513EDF"/>
    <w:rsid w:val="005151A0"/>
    <w:rsid w:val="00515921"/>
    <w:rsid w:val="00516501"/>
    <w:rsid w:val="005165D0"/>
    <w:rsid w:val="00516847"/>
    <w:rsid w:val="00517945"/>
    <w:rsid w:val="00517967"/>
    <w:rsid w:val="00520FB6"/>
    <w:rsid w:val="00521867"/>
    <w:rsid w:val="00521AE6"/>
    <w:rsid w:val="00522587"/>
    <w:rsid w:val="00522B9C"/>
    <w:rsid w:val="005234B1"/>
    <w:rsid w:val="005234FD"/>
    <w:rsid w:val="005235EC"/>
    <w:rsid w:val="00523D6C"/>
    <w:rsid w:val="005243BF"/>
    <w:rsid w:val="005246F3"/>
    <w:rsid w:val="00524F63"/>
    <w:rsid w:val="005262A3"/>
    <w:rsid w:val="0053021A"/>
    <w:rsid w:val="0053091D"/>
    <w:rsid w:val="005318F2"/>
    <w:rsid w:val="005325C2"/>
    <w:rsid w:val="00532900"/>
    <w:rsid w:val="00533C43"/>
    <w:rsid w:val="00534087"/>
    <w:rsid w:val="00534465"/>
    <w:rsid w:val="0053544C"/>
    <w:rsid w:val="00535F55"/>
    <w:rsid w:val="00535FDE"/>
    <w:rsid w:val="00536154"/>
    <w:rsid w:val="00536A00"/>
    <w:rsid w:val="00537E9E"/>
    <w:rsid w:val="00540141"/>
    <w:rsid w:val="005406A7"/>
    <w:rsid w:val="0054085B"/>
    <w:rsid w:val="00540941"/>
    <w:rsid w:val="0054121F"/>
    <w:rsid w:val="005413C1"/>
    <w:rsid w:val="005413DE"/>
    <w:rsid w:val="00541636"/>
    <w:rsid w:val="00541DA0"/>
    <w:rsid w:val="00542FEF"/>
    <w:rsid w:val="00543110"/>
    <w:rsid w:val="00543495"/>
    <w:rsid w:val="00544D62"/>
    <w:rsid w:val="00544DDD"/>
    <w:rsid w:val="00544DE6"/>
    <w:rsid w:val="00545199"/>
    <w:rsid w:val="00545A9A"/>
    <w:rsid w:val="005462ED"/>
    <w:rsid w:val="005466F5"/>
    <w:rsid w:val="00546AA4"/>
    <w:rsid w:val="00547073"/>
    <w:rsid w:val="005500C1"/>
    <w:rsid w:val="00550478"/>
    <w:rsid w:val="00550BA9"/>
    <w:rsid w:val="00550CDD"/>
    <w:rsid w:val="00550E72"/>
    <w:rsid w:val="0055173A"/>
    <w:rsid w:val="005533DA"/>
    <w:rsid w:val="00553727"/>
    <w:rsid w:val="00553786"/>
    <w:rsid w:val="005541A1"/>
    <w:rsid w:val="00554AFE"/>
    <w:rsid w:val="00556D1A"/>
    <w:rsid w:val="00556E33"/>
    <w:rsid w:val="00560A6B"/>
    <w:rsid w:val="00560C92"/>
    <w:rsid w:val="00561317"/>
    <w:rsid w:val="00561BAA"/>
    <w:rsid w:val="00561E8C"/>
    <w:rsid w:val="005628A5"/>
    <w:rsid w:val="00562B71"/>
    <w:rsid w:val="00563247"/>
    <w:rsid w:val="00563B6F"/>
    <w:rsid w:val="0056454F"/>
    <w:rsid w:val="00565B55"/>
    <w:rsid w:val="00565C5C"/>
    <w:rsid w:val="00565E42"/>
    <w:rsid w:val="0056633E"/>
    <w:rsid w:val="0056636E"/>
    <w:rsid w:val="005665AF"/>
    <w:rsid w:val="00566B36"/>
    <w:rsid w:val="00567168"/>
    <w:rsid w:val="00567298"/>
    <w:rsid w:val="005674A5"/>
    <w:rsid w:val="00567E1A"/>
    <w:rsid w:val="005703D5"/>
    <w:rsid w:val="0057042C"/>
    <w:rsid w:val="0057147E"/>
    <w:rsid w:val="005715F6"/>
    <w:rsid w:val="00571D3F"/>
    <w:rsid w:val="0057200D"/>
    <w:rsid w:val="005720C3"/>
    <w:rsid w:val="00573258"/>
    <w:rsid w:val="00573C30"/>
    <w:rsid w:val="00573EE0"/>
    <w:rsid w:val="00573FDD"/>
    <w:rsid w:val="005742C4"/>
    <w:rsid w:val="005742E7"/>
    <w:rsid w:val="00574A85"/>
    <w:rsid w:val="0057637C"/>
    <w:rsid w:val="0057645D"/>
    <w:rsid w:val="00576786"/>
    <w:rsid w:val="005769E9"/>
    <w:rsid w:val="0058010C"/>
    <w:rsid w:val="00580198"/>
    <w:rsid w:val="00580F19"/>
    <w:rsid w:val="00581387"/>
    <w:rsid w:val="00581AC3"/>
    <w:rsid w:val="0058264F"/>
    <w:rsid w:val="005827A4"/>
    <w:rsid w:val="00583CFC"/>
    <w:rsid w:val="00584EF8"/>
    <w:rsid w:val="00585D49"/>
    <w:rsid w:val="00585E71"/>
    <w:rsid w:val="00587CC8"/>
    <w:rsid w:val="005902A6"/>
    <w:rsid w:val="0059180B"/>
    <w:rsid w:val="00591A59"/>
    <w:rsid w:val="005922A9"/>
    <w:rsid w:val="00592384"/>
    <w:rsid w:val="00592C5A"/>
    <w:rsid w:val="00592FA0"/>
    <w:rsid w:val="00594392"/>
    <w:rsid w:val="0059439D"/>
    <w:rsid w:val="00594901"/>
    <w:rsid w:val="00594A1F"/>
    <w:rsid w:val="00594BD2"/>
    <w:rsid w:val="00594C3D"/>
    <w:rsid w:val="00596127"/>
    <w:rsid w:val="00596FD5"/>
    <w:rsid w:val="00597521"/>
    <w:rsid w:val="00597D48"/>
    <w:rsid w:val="00597E8F"/>
    <w:rsid w:val="005A0832"/>
    <w:rsid w:val="005A0DD4"/>
    <w:rsid w:val="005A263F"/>
    <w:rsid w:val="005A2840"/>
    <w:rsid w:val="005A2A4C"/>
    <w:rsid w:val="005A2E63"/>
    <w:rsid w:val="005A31B6"/>
    <w:rsid w:val="005A35C1"/>
    <w:rsid w:val="005A3972"/>
    <w:rsid w:val="005A442C"/>
    <w:rsid w:val="005A4A83"/>
    <w:rsid w:val="005A4ECA"/>
    <w:rsid w:val="005A4EFD"/>
    <w:rsid w:val="005A506D"/>
    <w:rsid w:val="005A5321"/>
    <w:rsid w:val="005A57C2"/>
    <w:rsid w:val="005A57EC"/>
    <w:rsid w:val="005A5DEC"/>
    <w:rsid w:val="005A5DFD"/>
    <w:rsid w:val="005A690A"/>
    <w:rsid w:val="005A7609"/>
    <w:rsid w:val="005B0943"/>
    <w:rsid w:val="005B0B42"/>
    <w:rsid w:val="005B1163"/>
    <w:rsid w:val="005B2118"/>
    <w:rsid w:val="005B256A"/>
    <w:rsid w:val="005B3887"/>
    <w:rsid w:val="005B437B"/>
    <w:rsid w:val="005B4654"/>
    <w:rsid w:val="005B49A2"/>
    <w:rsid w:val="005B5B83"/>
    <w:rsid w:val="005B63D2"/>
    <w:rsid w:val="005B65E5"/>
    <w:rsid w:val="005B6638"/>
    <w:rsid w:val="005C01AF"/>
    <w:rsid w:val="005C01D0"/>
    <w:rsid w:val="005C01DE"/>
    <w:rsid w:val="005C0A4B"/>
    <w:rsid w:val="005C19A7"/>
    <w:rsid w:val="005C1C9E"/>
    <w:rsid w:val="005C225B"/>
    <w:rsid w:val="005C2681"/>
    <w:rsid w:val="005C2835"/>
    <w:rsid w:val="005C29E4"/>
    <w:rsid w:val="005C2FCB"/>
    <w:rsid w:val="005C30BA"/>
    <w:rsid w:val="005C3177"/>
    <w:rsid w:val="005C32F8"/>
    <w:rsid w:val="005C3368"/>
    <w:rsid w:val="005C345E"/>
    <w:rsid w:val="005C35A9"/>
    <w:rsid w:val="005C36FE"/>
    <w:rsid w:val="005C4936"/>
    <w:rsid w:val="005C49AF"/>
    <w:rsid w:val="005C4EE5"/>
    <w:rsid w:val="005C5DA0"/>
    <w:rsid w:val="005C67B6"/>
    <w:rsid w:val="005C7628"/>
    <w:rsid w:val="005C7E80"/>
    <w:rsid w:val="005C7F9F"/>
    <w:rsid w:val="005C7FAF"/>
    <w:rsid w:val="005D038C"/>
    <w:rsid w:val="005D0939"/>
    <w:rsid w:val="005D18C7"/>
    <w:rsid w:val="005D19DB"/>
    <w:rsid w:val="005D1B56"/>
    <w:rsid w:val="005D2439"/>
    <w:rsid w:val="005D4612"/>
    <w:rsid w:val="005D479B"/>
    <w:rsid w:val="005D4A09"/>
    <w:rsid w:val="005D503A"/>
    <w:rsid w:val="005D5A11"/>
    <w:rsid w:val="005D5A12"/>
    <w:rsid w:val="005D5A96"/>
    <w:rsid w:val="005D5BB7"/>
    <w:rsid w:val="005D5BC6"/>
    <w:rsid w:val="005D60EA"/>
    <w:rsid w:val="005D6290"/>
    <w:rsid w:val="005D7A8E"/>
    <w:rsid w:val="005E0E1B"/>
    <w:rsid w:val="005E127D"/>
    <w:rsid w:val="005E12B3"/>
    <w:rsid w:val="005E13D9"/>
    <w:rsid w:val="005E1F99"/>
    <w:rsid w:val="005E2058"/>
    <w:rsid w:val="005E258F"/>
    <w:rsid w:val="005E2B64"/>
    <w:rsid w:val="005E3941"/>
    <w:rsid w:val="005E3F04"/>
    <w:rsid w:val="005E4327"/>
    <w:rsid w:val="005E4723"/>
    <w:rsid w:val="005E5169"/>
    <w:rsid w:val="005E55B3"/>
    <w:rsid w:val="005E57EA"/>
    <w:rsid w:val="005E66EC"/>
    <w:rsid w:val="005E70BA"/>
    <w:rsid w:val="005E774A"/>
    <w:rsid w:val="005E7955"/>
    <w:rsid w:val="005E7A75"/>
    <w:rsid w:val="005F0848"/>
    <w:rsid w:val="005F1149"/>
    <w:rsid w:val="005F2509"/>
    <w:rsid w:val="005F3FD7"/>
    <w:rsid w:val="005F5B1B"/>
    <w:rsid w:val="00600083"/>
    <w:rsid w:val="0060033A"/>
    <w:rsid w:val="00600D9F"/>
    <w:rsid w:val="0060138D"/>
    <w:rsid w:val="00602687"/>
    <w:rsid w:val="006034A8"/>
    <w:rsid w:val="00603BB9"/>
    <w:rsid w:val="00603E70"/>
    <w:rsid w:val="006043E5"/>
    <w:rsid w:val="00604D7E"/>
    <w:rsid w:val="00605817"/>
    <w:rsid w:val="00606183"/>
    <w:rsid w:val="0060697B"/>
    <w:rsid w:val="00606AF6"/>
    <w:rsid w:val="00606C6B"/>
    <w:rsid w:val="00607C9E"/>
    <w:rsid w:val="00611D91"/>
    <w:rsid w:val="006121D0"/>
    <w:rsid w:val="006123D4"/>
    <w:rsid w:val="006128AF"/>
    <w:rsid w:val="00612B03"/>
    <w:rsid w:val="00612E99"/>
    <w:rsid w:val="006132A6"/>
    <w:rsid w:val="00613398"/>
    <w:rsid w:val="0061383C"/>
    <w:rsid w:val="00613FEE"/>
    <w:rsid w:val="006160E5"/>
    <w:rsid w:val="00616281"/>
    <w:rsid w:val="006168E2"/>
    <w:rsid w:val="00616CA1"/>
    <w:rsid w:val="00617AF7"/>
    <w:rsid w:val="00620402"/>
    <w:rsid w:val="00620CFC"/>
    <w:rsid w:val="006218D7"/>
    <w:rsid w:val="006219D5"/>
    <w:rsid w:val="00621F98"/>
    <w:rsid w:val="00622A15"/>
    <w:rsid w:val="00622A26"/>
    <w:rsid w:val="00623AF1"/>
    <w:rsid w:val="00623CC4"/>
    <w:rsid w:val="00624206"/>
    <w:rsid w:val="00624D2B"/>
    <w:rsid w:val="00624D5C"/>
    <w:rsid w:val="00624F18"/>
    <w:rsid w:val="006260B8"/>
    <w:rsid w:val="006263BF"/>
    <w:rsid w:val="00626708"/>
    <w:rsid w:val="00626C08"/>
    <w:rsid w:val="00626D44"/>
    <w:rsid w:val="0063005A"/>
    <w:rsid w:val="00630329"/>
    <w:rsid w:val="00630ED3"/>
    <w:rsid w:val="006314A7"/>
    <w:rsid w:val="00631A48"/>
    <w:rsid w:val="006328DA"/>
    <w:rsid w:val="006332B0"/>
    <w:rsid w:val="00633B96"/>
    <w:rsid w:val="0063482E"/>
    <w:rsid w:val="00635B4B"/>
    <w:rsid w:val="00635CEE"/>
    <w:rsid w:val="0063615A"/>
    <w:rsid w:val="006362BE"/>
    <w:rsid w:val="00636EC3"/>
    <w:rsid w:val="006405AA"/>
    <w:rsid w:val="00640C5E"/>
    <w:rsid w:val="00641F19"/>
    <w:rsid w:val="00642479"/>
    <w:rsid w:val="006427D6"/>
    <w:rsid w:val="00642A0D"/>
    <w:rsid w:val="00642F71"/>
    <w:rsid w:val="00643147"/>
    <w:rsid w:val="00643EF4"/>
    <w:rsid w:val="00645680"/>
    <w:rsid w:val="00645F60"/>
    <w:rsid w:val="00646EA9"/>
    <w:rsid w:val="006470BA"/>
    <w:rsid w:val="00647CEE"/>
    <w:rsid w:val="006502AE"/>
    <w:rsid w:val="00650A00"/>
    <w:rsid w:val="00650D1F"/>
    <w:rsid w:val="00650F76"/>
    <w:rsid w:val="00651F17"/>
    <w:rsid w:val="00652235"/>
    <w:rsid w:val="00652AEE"/>
    <w:rsid w:val="00653701"/>
    <w:rsid w:val="00654770"/>
    <w:rsid w:val="00655993"/>
    <w:rsid w:val="00655F19"/>
    <w:rsid w:val="00656F4E"/>
    <w:rsid w:val="00657B93"/>
    <w:rsid w:val="00660250"/>
    <w:rsid w:val="0066030C"/>
    <w:rsid w:val="006605E9"/>
    <w:rsid w:val="00660A8A"/>
    <w:rsid w:val="00660F94"/>
    <w:rsid w:val="00662018"/>
    <w:rsid w:val="006631AF"/>
    <w:rsid w:val="0066363D"/>
    <w:rsid w:val="006637D7"/>
    <w:rsid w:val="00663DA7"/>
    <w:rsid w:val="0066418B"/>
    <w:rsid w:val="00664F4F"/>
    <w:rsid w:val="00665409"/>
    <w:rsid w:val="00665580"/>
    <w:rsid w:val="006668CD"/>
    <w:rsid w:val="00666AF1"/>
    <w:rsid w:val="0066714D"/>
    <w:rsid w:val="00667838"/>
    <w:rsid w:val="00667A2E"/>
    <w:rsid w:val="00667F7B"/>
    <w:rsid w:val="006703BB"/>
    <w:rsid w:val="00670783"/>
    <w:rsid w:val="00670BCB"/>
    <w:rsid w:val="00670E05"/>
    <w:rsid w:val="006710B4"/>
    <w:rsid w:val="00672B6C"/>
    <w:rsid w:val="00672BE2"/>
    <w:rsid w:val="00674416"/>
    <w:rsid w:val="00674CC0"/>
    <w:rsid w:val="0067669C"/>
    <w:rsid w:val="00680E17"/>
    <w:rsid w:val="00681DCF"/>
    <w:rsid w:val="00681FF7"/>
    <w:rsid w:val="006830D6"/>
    <w:rsid w:val="0068330B"/>
    <w:rsid w:val="0068354A"/>
    <w:rsid w:val="0068381A"/>
    <w:rsid w:val="00683AD8"/>
    <w:rsid w:val="00683F7A"/>
    <w:rsid w:val="00684A62"/>
    <w:rsid w:val="00685326"/>
    <w:rsid w:val="00685832"/>
    <w:rsid w:val="00685F0B"/>
    <w:rsid w:val="00685F37"/>
    <w:rsid w:val="00686169"/>
    <w:rsid w:val="00686596"/>
    <w:rsid w:val="00686B2D"/>
    <w:rsid w:val="006870AB"/>
    <w:rsid w:val="006871A3"/>
    <w:rsid w:val="00687421"/>
    <w:rsid w:val="00687874"/>
    <w:rsid w:val="00690434"/>
    <w:rsid w:val="0069043A"/>
    <w:rsid w:val="00690B4E"/>
    <w:rsid w:val="0069248D"/>
    <w:rsid w:val="00693ABE"/>
    <w:rsid w:val="00694457"/>
    <w:rsid w:val="00694F99"/>
    <w:rsid w:val="00695505"/>
    <w:rsid w:val="00696AAA"/>
    <w:rsid w:val="00696C80"/>
    <w:rsid w:val="00696FA2"/>
    <w:rsid w:val="006971D2"/>
    <w:rsid w:val="006976DD"/>
    <w:rsid w:val="00697AB7"/>
    <w:rsid w:val="006A0415"/>
    <w:rsid w:val="006A186D"/>
    <w:rsid w:val="006A1CF2"/>
    <w:rsid w:val="006A1E34"/>
    <w:rsid w:val="006A2A26"/>
    <w:rsid w:val="006A4119"/>
    <w:rsid w:val="006A4F6D"/>
    <w:rsid w:val="006A66F4"/>
    <w:rsid w:val="006A6977"/>
    <w:rsid w:val="006A7C5A"/>
    <w:rsid w:val="006B0268"/>
    <w:rsid w:val="006B0846"/>
    <w:rsid w:val="006B15B3"/>
    <w:rsid w:val="006B15C4"/>
    <w:rsid w:val="006B270B"/>
    <w:rsid w:val="006B2CDB"/>
    <w:rsid w:val="006B2D6F"/>
    <w:rsid w:val="006B3665"/>
    <w:rsid w:val="006B3C08"/>
    <w:rsid w:val="006B3FE7"/>
    <w:rsid w:val="006B422C"/>
    <w:rsid w:val="006B4D3F"/>
    <w:rsid w:val="006B5FA0"/>
    <w:rsid w:val="006B66DE"/>
    <w:rsid w:val="006B66EC"/>
    <w:rsid w:val="006C1131"/>
    <w:rsid w:val="006C1CC6"/>
    <w:rsid w:val="006C265D"/>
    <w:rsid w:val="006C2956"/>
    <w:rsid w:val="006C29BF"/>
    <w:rsid w:val="006C2BAF"/>
    <w:rsid w:val="006C2E71"/>
    <w:rsid w:val="006C396C"/>
    <w:rsid w:val="006C39A2"/>
    <w:rsid w:val="006C4A0C"/>
    <w:rsid w:val="006C4C79"/>
    <w:rsid w:val="006C5872"/>
    <w:rsid w:val="006C5C21"/>
    <w:rsid w:val="006D032A"/>
    <w:rsid w:val="006D06A5"/>
    <w:rsid w:val="006D0A02"/>
    <w:rsid w:val="006D0B2D"/>
    <w:rsid w:val="006D1A0B"/>
    <w:rsid w:val="006D21F3"/>
    <w:rsid w:val="006D32F2"/>
    <w:rsid w:val="006D478C"/>
    <w:rsid w:val="006D4816"/>
    <w:rsid w:val="006D48AE"/>
    <w:rsid w:val="006D5B23"/>
    <w:rsid w:val="006D5F60"/>
    <w:rsid w:val="006D64D9"/>
    <w:rsid w:val="006D6E23"/>
    <w:rsid w:val="006D74F1"/>
    <w:rsid w:val="006D7633"/>
    <w:rsid w:val="006D7D41"/>
    <w:rsid w:val="006D7EDA"/>
    <w:rsid w:val="006E0668"/>
    <w:rsid w:val="006E13F5"/>
    <w:rsid w:val="006E148A"/>
    <w:rsid w:val="006E1672"/>
    <w:rsid w:val="006E16CF"/>
    <w:rsid w:val="006E1798"/>
    <w:rsid w:val="006E211F"/>
    <w:rsid w:val="006E244D"/>
    <w:rsid w:val="006E28CA"/>
    <w:rsid w:val="006E3222"/>
    <w:rsid w:val="006E369B"/>
    <w:rsid w:val="006E38E7"/>
    <w:rsid w:val="006E3BEF"/>
    <w:rsid w:val="006E51A7"/>
    <w:rsid w:val="006E5939"/>
    <w:rsid w:val="006E5A19"/>
    <w:rsid w:val="006E5B87"/>
    <w:rsid w:val="006E6310"/>
    <w:rsid w:val="006E6B0C"/>
    <w:rsid w:val="006E751D"/>
    <w:rsid w:val="006F069B"/>
    <w:rsid w:val="006F19B7"/>
    <w:rsid w:val="006F1A3D"/>
    <w:rsid w:val="006F1E61"/>
    <w:rsid w:val="006F1E90"/>
    <w:rsid w:val="006F2BD1"/>
    <w:rsid w:val="006F31BE"/>
    <w:rsid w:val="006F3343"/>
    <w:rsid w:val="006F33A8"/>
    <w:rsid w:val="006F37AE"/>
    <w:rsid w:val="006F41C7"/>
    <w:rsid w:val="006F4ADC"/>
    <w:rsid w:val="006F5175"/>
    <w:rsid w:val="006F5605"/>
    <w:rsid w:val="006F5861"/>
    <w:rsid w:val="006F6932"/>
    <w:rsid w:val="006F7217"/>
    <w:rsid w:val="006F7F24"/>
    <w:rsid w:val="0070014F"/>
    <w:rsid w:val="0070016D"/>
    <w:rsid w:val="00700611"/>
    <w:rsid w:val="007011A1"/>
    <w:rsid w:val="0070153B"/>
    <w:rsid w:val="00701B76"/>
    <w:rsid w:val="00701FB1"/>
    <w:rsid w:val="00702704"/>
    <w:rsid w:val="00702D70"/>
    <w:rsid w:val="007031D2"/>
    <w:rsid w:val="0070330C"/>
    <w:rsid w:val="00703928"/>
    <w:rsid w:val="00703959"/>
    <w:rsid w:val="00703B88"/>
    <w:rsid w:val="00703FB1"/>
    <w:rsid w:val="00703FBB"/>
    <w:rsid w:val="00704153"/>
    <w:rsid w:val="007042C2"/>
    <w:rsid w:val="00704606"/>
    <w:rsid w:val="00704616"/>
    <w:rsid w:val="00704DA4"/>
    <w:rsid w:val="0070568F"/>
    <w:rsid w:val="00705CB4"/>
    <w:rsid w:val="00706649"/>
    <w:rsid w:val="007077F5"/>
    <w:rsid w:val="007100A3"/>
    <w:rsid w:val="00710AF3"/>
    <w:rsid w:val="00713126"/>
    <w:rsid w:val="00713868"/>
    <w:rsid w:val="00713C5A"/>
    <w:rsid w:val="007157C1"/>
    <w:rsid w:val="0071599E"/>
    <w:rsid w:val="007167FA"/>
    <w:rsid w:val="00717A9A"/>
    <w:rsid w:val="0072034A"/>
    <w:rsid w:val="007203A0"/>
    <w:rsid w:val="00720CB9"/>
    <w:rsid w:val="00720D5F"/>
    <w:rsid w:val="00720DB5"/>
    <w:rsid w:val="00720E31"/>
    <w:rsid w:val="00720F47"/>
    <w:rsid w:val="00721806"/>
    <w:rsid w:val="00721947"/>
    <w:rsid w:val="00721955"/>
    <w:rsid w:val="00721960"/>
    <w:rsid w:val="00721EDD"/>
    <w:rsid w:val="00722212"/>
    <w:rsid w:val="00722626"/>
    <w:rsid w:val="00722AFC"/>
    <w:rsid w:val="00722F69"/>
    <w:rsid w:val="007235FD"/>
    <w:rsid w:val="00724455"/>
    <w:rsid w:val="00725032"/>
    <w:rsid w:val="007254BE"/>
    <w:rsid w:val="007258C3"/>
    <w:rsid w:val="0072610E"/>
    <w:rsid w:val="0072628B"/>
    <w:rsid w:val="00726A23"/>
    <w:rsid w:val="0072719F"/>
    <w:rsid w:val="00730046"/>
    <w:rsid w:val="0073063D"/>
    <w:rsid w:val="00730727"/>
    <w:rsid w:val="00730862"/>
    <w:rsid w:val="007311B4"/>
    <w:rsid w:val="007312C6"/>
    <w:rsid w:val="00731567"/>
    <w:rsid w:val="0073343E"/>
    <w:rsid w:val="007339BC"/>
    <w:rsid w:val="00733A0C"/>
    <w:rsid w:val="00734108"/>
    <w:rsid w:val="00735314"/>
    <w:rsid w:val="00735977"/>
    <w:rsid w:val="00735F75"/>
    <w:rsid w:val="00736051"/>
    <w:rsid w:val="0073652B"/>
    <w:rsid w:val="00736DA8"/>
    <w:rsid w:val="00740034"/>
    <w:rsid w:val="0074015C"/>
    <w:rsid w:val="00740320"/>
    <w:rsid w:val="007403A8"/>
    <w:rsid w:val="00740509"/>
    <w:rsid w:val="00740581"/>
    <w:rsid w:val="00740C36"/>
    <w:rsid w:val="00741135"/>
    <w:rsid w:val="0074127E"/>
    <w:rsid w:val="007413C3"/>
    <w:rsid w:val="00741406"/>
    <w:rsid w:val="007417DF"/>
    <w:rsid w:val="00742275"/>
    <w:rsid w:val="007422B3"/>
    <w:rsid w:val="007437B3"/>
    <w:rsid w:val="00745270"/>
    <w:rsid w:val="007455ED"/>
    <w:rsid w:val="00745AB4"/>
    <w:rsid w:val="0074642C"/>
    <w:rsid w:val="00746ACB"/>
    <w:rsid w:val="00747022"/>
    <w:rsid w:val="007478D5"/>
    <w:rsid w:val="007506FB"/>
    <w:rsid w:val="00751389"/>
    <w:rsid w:val="00751BFD"/>
    <w:rsid w:val="00751DA9"/>
    <w:rsid w:val="00751E6D"/>
    <w:rsid w:val="00752882"/>
    <w:rsid w:val="00752C3F"/>
    <w:rsid w:val="00752DAD"/>
    <w:rsid w:val="0075301B"/>
    <w:rsid w:val="007531C8"/>
    <w:rsid w:val="007532B6"/>
    <w:rsid w:val="007534E3"/>
    <w:rsid w:val="0075352B"/>
    <w:rsid w:val="00755674"/>
    <w:rsid w:val="0075568C"/>
    <w:rsid w:val="007558FB"/>
    <w:rsid w:val="007565AF"/>
    <w:rsid w:val="00756778"/>
    <w:rsid w:val="0075726C"/>
    <w:rsid w:val="00757304"/>
    <w:rsid w:val="00760400"/>
    <w:rsid w:val="00761B2B"/>
    <w:rsid w:val="00761D86"/>
    <w:rsid w:val="0076242B"/>
    <w:rsid w:val="007625F7"/>
    <w:rsid w:val="00762E94"/>
    <w:rsid w:val="007641D1"/>
    <w:rsid w:val="0076529B"/>
    <w:rsid w:val="0076682F"/>
    <w:rsid w:val="00766CFE"/>
    <w:rsid w:val="007676AC"/>
    <w:rsid w:val="00767799"/>
    <w:rsid w:val="0076787F"/>
    <w:rsid w:val="00770311"/>
    <w:rsid w:val="0077056F"/>
    <w:rsid w:val="00770B7D"/>
    <w:rsid w:val="00772E92"/>
    <w:rsid w:val="00773B5A"/>
    <w:rsid w:val="007740E9"/>
    <w:rsid w:val="0077427F"/>
    <w:rsid w:val="00774367"/>
    <w:rsid w:val="00774AEA"/>
    <w:rsid w:val="0077511A"/>
    <w:rsid w:val="00775D23"/>
    <w:rsid w:val="00775F0C"/>
    <w:rsid w:val="00776800"/>
    <w:rsid w:val="00777604"/>
    <w:rsid w:val="00777C15"/>
    <w:rsid w:val="0078067E"/>
    <w:rsid w:val="0078092E"/>
    <w:rsid w:val="0078136C"/>
    <w:rsid w:val="007823DE"/>
    <w:rsid w:val="00782E0B"/>
    <w:rsid w:val="00782EB9"/>
    <w:rsid w:val="00782ED5"/>
    <w:rsid w:val="00784C57"/>
    <w:rsid w:val="0078559A"/>
    <w:rsid w:val="00785660"/>
    <w:rsid w:val="007858AD"/>
    <w:rsid w:val="00785E8D"/>
    <w:rsid w:val="0078693C"/>
    <w:rsid w:val="00786F3C"/>
    <w:rsid w:val="007874EB"/>
    <w:rsid w:val="00787649"/>
    <w:rsid w:val="00787BA7"/>
    <w:rsid w:val="00787C3A"/>
    <w:rsid w:val="00790C02"/>
    <w:rsid w:val="0079100C"/>
    <w:rsid w:val="00791ED5"/>
    <w:rsid w:val="00792C26"/>
    <w:rsid w:val="00793BD4"/>
    <w:rsid w:val="00794213"/>
    <w:rsid w:val="007943E8"/>
    <w:rsid w:val="00794C1C"/>
    <w:rsid w:val="00794D50"/>
    <w:rsid w:val="007953B2"/>
    <w:rsid w:val="00795798"/>
    <w:rsid w:val="007959D1"/>
    <w:rsid w:val="00795F74"/>
    <w:rsid w:val="0079607C"/>
    <w:rsid w:val="007963BD"/>
    <w:rsid w:val="0079747A"/>
    <w:rsid w:val="007974B2"/>
    <w:rsid w:val="00797EE3"/>
    <w:rsid w:val="007A05BC"/>
    <w:rsid w:val="007A1024"/>
    <w:rsid w:val="007A1080"/>
    <w:rsid w:val="007A278C"/>
    <w:rsid w:val="007A2A7E"/>
    <w:rsid w:val="007A2B24"/>
    <w:rsid w:val="007A2B56"/>
    <w:rsid w:val="007A2F21"/>
    <w:rsid w:val="007A3234"/>
    <w:rsid w:val="007A3CB4"/>
    <w:rsid w:val="007A428B"/>
    <w:rsid w:val="007A479E"/>
    <w:rsid w:val="007A562A"/>
    <w:rsid w:val="007A5E9A"/>
    <w:rsid w:val="007A637A"/>
    <w:rsid w:val="007A7BC7"/>
    <w:rsid w:val="007A7C81"/>
    <w:rsid w:val="007B0184"/>
    <w:rsid w:val="007B0832"/>
    <w:rsid w:val="007B0D2C"/>
    <w:rsid w:val="007B2013"/>
    <w:rsid w:val="007B220A"/>
    <w:rsid w:val="007B2AEB"/>
    <w:rsid w:val="007B42DF"/>
    <w:rsid w:val="007B4703"/>
    <w:rsid w:val="007B52BD"/>
    <w:rsid w:val="007B53E5"/>
    <w:rsid w:val="007B5B99"/>
    <w:rsid w:val="007B5BE3"/>
    <w:rsid w:val="007B5C8F"/>
    <w:rsid w:val="007B5ECC"/>
    <w:rsid w:val="007B71F3"/>
    <w:rsid w:val="007B7756"/>
    <w:rsid w:val="007B780F"/>
    <w:rsid w:val="007B7F51"/>
    <w:rsid w:val="007C0D1A"/>
    <w:rsid w:val="007C131D"/>
    <w:rsid w:val="007C151F"/>
    <w:rsid w:val="007C16E9"/>
    <w:rsid w:val="007C20AB"/>
    <w:rsid w:val="007C2B5F"/>
    <w:rsid w:val="007C2CA1"/>
    <w:rsid w:val="007C3354"/>
    <w:rsid w:val="007C4BA1"/>
    <w:rsid w:val="007C4F2B"/>
    <w:rsid w:val="007C6787"/>
    <w:rsid w:val="007D00FD"/>
    <w:rsid w:val="007D0151"/>
    <w:rsid w:val="007D0B51"/>
    <w:rsid w:val="007D152A"/>
    <w:rsid w:val="007D3456"/>
    <w:rsid w:val="007D3C58"/>
    <w:rsid w:val="007D40A6"/>
    <w:rsid w:val="007D41BC"/>
    <w:rsid w:val="007D49D4"/>
    <w:rsid w:val="007D4F23"/>
    <w:rsid w:val="007D505D"/>
    <w:rsid w:val="007D52C7"/>
    <w:rsid w:val="007D5444"/>
    <w:rsid w:val="007D5754"/>
    <w:rsid w:val="007D601F"/>
    <w:rsid w:val="007D66BA"/>
    <w:rsid w:val="007D6761"/>
    <w:rsid w:val="007D71F9"/>
    <w:rsid w:val="007D7844"/>
    <w:rsid w:val="007E01F4"/>
    <w:rsid w:val="007E0D3C"/>
    <w:rsid w:val="007E0F7F"/>
    <w:rsid w:val="007E1105"/>
    <w:rsid w:val="007E1321"/>
    <w:rsid w:val="007E1959"/>
    <w:rsid w:val="007E2BAB"/>
    <w:rsid w:val="007E32F0"/>
    <w:rsid w:val="007E349B"/>
    <w:rsid w:val="007E39A0"/>
    <w:rsid w:val="007E3FC3"/>
    <w:rsid w:val="007E408A"/>
    <w:rsid w:val="007E4243"/>
    <w:rsid w:val="007E4429"/>
    <w:rsid w:val="007E55F3"/>
    <w:rsid w:val="007E5E57"/>
    <w:rsid w:val="007E6AF8"/>
    <w:rsid w:val="007E730C"/>
    <w:rsid w:val="007E77C9"/>
    <w:rsid w:val="007F03B5"/>
    <w:rsid w:val="007F06B2"/>
    <w:rsid w:val="007F2B07"/>
    <w:rsid w:val="007F2BD1"/>
    <w:rsid w:val="007F30C0"/>
    <w:rsid w:val="007F35BD"/>
    <w:rsid w:val="007F4D50"/>
    <w:rsid w:val="007F4E27"/>
    <w:rsid w:val="007F5242"/>
    <w:rsid w:val="007F5ED1"/>
    <w:rsid w:val="007F6210"/>
    <w:rsid w:val="007F6ACD"/>
    <w:rsid w:val="007F6F81"/>
    <w:rsid w:val="007F712E"/>
    <w:rsid w:val="007F739E"/>
    <w:rsid w:val="007F7EB3"/>
    <w:rsid w:val="00800685"/>
    <w:rsid w:val="00801009"/>
    <w:rsid w:val="00801192"/>
    <w:rsid w:val="00801846"/>
    <w:rsid w:val="00802231"/>
    <w:rsid w:val="00803265"/>
    <w:rsid w:val="00803282"/>
    <w:rsid w:val="008035E1"/>
    <w:rsid w:val="008038F6"/>
    <w:rsid w:val="00803F07"/>
    <w:rsid w:val="00804094"/>
    <w:rsid w:val="008043FA"/>
    <w:rsid w:val="00804427"/>
    <w:rsid w:val="008048B9"/>
    <w:rsid w:val="00804F8B"/>
    <w:rsid w:val="008054FF"/>
    <w:rsid w:val="00805751"/>
    <w:rsid w:val="00806B5D"/>
    <w:rsid w:val="008071C7"/>
    <w:rsid w:val="008073DB"/>
    <w:rsid w:val="00807D53"/>
    <w:rsid w:val="00807FC2"/>
    <w:rsid w:val="008101B6"/>
    <w:rsid w:val="00810B9B"/>
    <w:rsid w:val="00811258"/>
    <w:rsid w:val="00811394"/>
    <w:rsid w:val="0081200E"/>
    <w:rsid w:val="00812699"/>
    <w:rsid w:val="008129B6"/>
    <w:rsid w:val="00812C8D"/>
    <w:rsid w:val="00813745"/>
    <w:rsid w:val="00814BCD"/>
    <w:rsid w:val="008155D7"/>
    <w:rsid w:val="008168AC"/>
    <w:rsid w:val="00817032"/>
    <w:rsid w:val="008171D0"/>
    <w:rsid w:val="0081787C"/>
    <w:rsid w:val="00817915"/>
    <w:rsid w:val="0082099A"/>
    <w:rsid w:val="00822507"/>
    <w:rsid w:val="008232EF"/>
    <w:rsid w:val="0082358E"/>
    <w:rsid w:val="008238A9"/>
    <w:rsid w:val="00824118"/>
    <w:rsid w:val="00824274"/>
    <w:rsid w:val="00824FCD"/>
    <w:rsid w:val="008250AE"/>
    <w:rsid w:val="0082529C"/>
    <w:rsid w:val="008255F5"/>
    <w:rsid w:val="00825EB4"/>
    <w:rsid w:val="00826983"/>
    <w:rsid w:val="00826E03"/>
    <w:rsid w:val="008270DB"/>
    <w:rsid w:val="00827AEB"/>
    <w:rsid w:val="00827B4C"/>
    <w:rsid w:val="00830577"/>
    <w:rsid w:val="00830A47"/>
    <w:rsid w:val="00830B9E"/>
    <w:rsid w:val="00831391"/>
    <w:rsid w:val="008314ED"/>
    <w:rsid w:val="008318F5"/>
    <w:rsid w:val="00831B6E"/>
    <w:rsid w:val="0083227D"/>
    <w:rsid w:val="008325D3"/>
    <w:rsid w:val="00833262"/>
    <w:rsid w:val="008338F7"/>
    <w:rsid w:val="00833969"/>
    <w:rsid w:val="0083399A"/>
    <w:rsid w:val="008342F0"/>
    <w:rsid w:val="008347EB"/>
    <w:rsid w:val="008353AB"/>
    <w:rsid w:val="00835B81"/>
    <w:rsid w:val="00835F59"/>
    <w:rsid w:val="00837DCE"/>
    <w:rsid w:val="008400DC"/>
    <w:rsid w:val="00840628"/>
    <w:rsid w:val="00840738"/>
    <w:rsid w:val="008407BC"/>
    <w:rsid w:val="00840F7A"/>
    <w:rsid w:val="00840FBC"/>
    <w:rsid w:val="00841038"/>
    <w:rsid w:val="00841915"/>
    <w:rsid w:val="00841FE1"/>
    <w:rsid w:val="008427E8"/>
    <w:rsid w:val="00842BA9"/>
    <w:rsid w:val="00842C33"/>
    <w:rsid w:val="0084306D"/>
    <w:rsid w:val="008437DA"/>
    <w:rsid w:val="00843B0F"/>
    <w:rsid w:val="00843CEC"/>
    <w:rsid w:val="00843D37"/>
    <w:rsid w:val="00843FC4"/>
    <w:rsid w:val="0084403A"/>
    <w:rsid w:val="0084408B"/>
    <w:rsid w:val="00844436"/>
    <w:rsid w:val="008450BC"/>
    <w:rsid w:val="008451B1"/>
    <w:rsid w:val="00845F49"/>
    <w:rsid w:val="00847626"/>
    <w:rsid w:val="00850448"/>
    <w:rsid w:val="00850C0A"/>
    <w:rsid w:val="00850CF3"/>
    <w:rsid w:val="00851610"/>
    <w:rsid w:val="008518B5"/>
    <w:rsid w:val="008519BC"/>
    <w:rsid w:val="00851F6D"/>
    <w:rsid w:val="00853F87"/>
    <w:rsid w:val="0085423D"/>
    <w:rsid w:val="00854400"/>
    <w:rsid w:val="00855287"/>
    <w:rsid w:val="00855322"/>
    <w:rsid w:val="00856232"/>
    <w:rsid w:val="0085646E"/>
    <w:rsid w:val="00856F87"/>
    <w:rsid w:val="008615EE"/>
    <w:rsid w:val="0086178F"/>
    <w:rsid w:val="00861848"/>
    <w:rsid w:val="00861BE9"/>
    <w:rsid w:val="00862339"/>
    <w:rsid w:val="00862CD9"/>
    <w:rsid w:val="008630EF"/>
    <w:rsid w:val="00863A8B"/>
    <w:rsid w:val="00863CB8"/>
    <w:rsid w:val="00863D2E"/>
    <w:rsid w:val="00864311"/>
    <w:rsid w:val="008643AD"/>
    <w:rsid w:val="0086453F"/>
    <w:rsid w:val="0086493E"/>
    <w:rsid w:val="00864CBB"/>
    <w:rsid w:val="00864D6A"/>
    <w:rsid w:val="00864E88"/>
    <w:rsid w:val="008651C8"/>
    <w:rsid w:val="00865307"/>
    <w:rsid w:val="00865402"/>
    <w:rsid w:val="008656B1"/>
    <w:rsid w:val="00866243"/>
    <w:rsid w:val="00866A25"/>
    <w:rsid w:val="00866FA6"/>
    <w:rsid w:val="00867252"/>
    <w:rsid w:val="008679AE"/>
    <w:rsid w:val="00867E37"/>
    <w:rsid w:val="00870059"/>
    <w:rsid w:val="00871B8E"/>
    <w:rsid w:val="00871D15"/>
    <w:rsid w:val="0087226E"/>
    <w:rsid w:val="0087318C"/>
    <w:rsid w:val="00874332"/>
    <w:rsid w:val="0087497E"/>
    <w:rsid w:val="008757C8"/>
    <w:rsid w:val="00875ECD"/>
    <w:rsid w:val="00876298"/>
    <w:rsid w:val="008770A8"/>
    <w:rsid w:val="008801A5"/>
    <w:rsid w:val="008803FA"/>
    <w:rsid w:val="008807A7"/>
    <w:rsid w:val="008807CF"/>
    <w:rsid w:val="008808B6"/>
    <w:rsid w:val="0088203A"/>
    <w:rsid w:val="00882DEC"/>
    <w:rsid w:val="0088339B"/>
    <w:rsid w:val="0088424B"/>
    <w:rsid w:val="008845EC"/>
    <w:rsid w:val="008847D2"/>
    <w:rsid w:val="00884A67"/>
    <w:rsid w:val="00884F8B"/>
    <w:rsid w:val="00885D4F"/>
    <w:rsid w:val="008868E3"/>
    <w:rsid w:val="00886DCB"/>
    <w:rsid w:val="00886F15"/>
    <w:rsid w:val="008874FC"/>
    <w:rsid w:val="008901B1"/>
    <w:rsid w:val="00891AEE"/>
    <w:rsid w:val="0089208A"/>
    <w:rsid w:val="008931E0"/>
    <w:rsid w:val="00893388"/>
    <w:rsid w:val="00893ABF"/>
    <w:rsid w:val="008944CE"/>
    <w:rsid w:val="0089466A"/>
    <w:rsid w:val="00894A2E"/>
    <w:rsid w:val="00894DE9"/>
    <w:rsid w:val="00894FE5"/>
    <w:rsid w:val="0089516F"/>
    <w:rsid w:val="0089522E"/>
    <w:rsid w:val="008955E5"/>
    <w:rsid w:val="0089585C"/>
    <w:rsid w:val="00895913"/>
    <w:rsid w:val="00896925"/>
    <w:rsid w:val="00896C60"/>
    <w:rsid w:val="00896D3E"/>
    <w:rsid w:val="00897203"/>
    <w:rsid w:val="00897223"/>
    <w:rsid w:val="008A0193"/>
    <w:rsid w:val="008A090D"/>
    <w:rsid w:val="008A1650"/>
    <w:rsid w:val="008A18E9"/>
    <w:rsid w:val="008A1A12"/>
    <w:rsid w:val="008A2087"/>
    <w:rsid w:val="008A2EE3"/>
    <w:rsid w:val="008A396C"/>
    <w:rsid w:val="008A4B58"/>
    <w:rsid w:val="008A5B07"/>
    <w:rsid w:val="008A5CB7"/>
    <w:rsid w:val="008A6948"/>
    <w:rsid w:val="008A6B0B"/>
    <w:rsid w:val="008A7090"/>
    <w:rsid w:val="008B0F04"/>
    <w:rsid w:val="008B14F4"/>
    <w:rsid w:val="008B14F6"/>
    <w:rsid w:val="008B1DE7"/>
    <w:rsid w:val="008B203F"/>
    <w:rsid w:val="008B368A"/>
    <w:rsid w:val="008B4727"/>
    <w:rsid w:val="008B49D2"/>
    <w:rsid w:val="008B5573"/>
    <w:rsid w:val="008B566F"/>
    <w:rsid w:val="008B57EF"/>
    <w:rsid w:val="008B643E"/>
    <w:rsid w:val="008B6A3B"/>
    <w:rsid w:val="008B6C20"/>
    <w:rsid w:val="008B7240"/>
    <w:rsid w:val="008C094F"/>
    <w:rsid w:val="008C0D37"/>
    <w:rsid w:val="008C192D"/>
    <w:rsid w:val="008C254F"/>
    <w:rsid w:val="008C2A29"/>
    <w:rsid w:val="008C2DCA"/>
    <w:rsid w:val="008C3255"/>
    <w:rsid w:val="008C3949"/>
    <w:rsid w:val="008C3BC3"/>
    <w:rsid w:val="008C410D"/>
    <w:rsid w:val="008C4112"/>
    <w:rsid w:val="008C47A5"/>
    <w:rsid w:val="008C5B34"/>
    <w:rsid w:val="008C5BC8"/>
    <w:rsid w:val="008C627D"/>
    <w:rsid w:val="008C68CC"/>
    <w:rsid w:val="008C6FD7"/>
    <w:rsid w:val="008D07FF"/>
    <w:rsid w:val="008D10F6"/>
    <w:rsid w:val="008D117A"/>
    <w:rsid w:val="008D1867"/>
    <w:rsid w:val="008D21A3"/>
    <w:rsid w:val="008D26C7"/>
    <w:rsid w:val="008D544E"/>
    <w:rsid w:val="008D65E0"/>
    <w:rsid w:val="008D69AC"/>
    <w:rsid w:val="008D6B44"/>
    <w:rsid w:val="008D6EA9"/>
    <w:rsid w:val="008D71FF"/>
    <w:rsid w:val="008D75D7"/>
    <w:rsid w:val="008D779D"/>
    <w:rsid w:val="008D79A8"/>
    <w:rsid w:val="008E0969"/>
    <w:rsid w:val="008E0D44"/>
    <w:rsid w:val="008E1019"/>
    <w:rsid w:val="008E105F"/>
    <w:rsid w:val="008E22EB"/>
    <w:rsid w:val="008E24D8"/>
    <w:rsid w:val="008E2679"/>
    <w:rsid w:val="008E2D36"/>
    <w:rsid w:val="008E2DA5"/>
    <w:rsid w:val="008E2F13"/>
    <w:rsid w:val="008E3973"/>
    <w:rsid w:val="008E66DE"/>
    <w:rsid w:val="008E69FB"/>
    <w:rsid w:val="008E6E8A"/>
    <w:rsid w:val="008E6F03"/>
    <w:rsid w:val="008F02A5"/>
    <w:rsid w:val="008F05F4"/>
    <w:rsid w:val="008F0C20"/>
    <w:rsid w:val="008F0C41"/>
    <w:rsid w:val="008F1112"/>
    <w:rsid w:val="008F1AFF"/>
    <w:rsid w:val="008F2228"/>
    <w:rsid w:val="008F2772"/>
    <w:rsid w:val="008F3252"/>
    <w:rsid w:val="008F3733"/>
    <w:rsid w:val="008F395D"/>
    <w:rsid w:val="008F3D28"/>
    <w:rsid w:val="008F4724"/>
    <w:rsid w:val="008F650F"/>
    <w:rsid w:val="008F6CC5"/>
    <w:rsid w:val="008F7C3F"/>
    <w:rsid w:val="0090036D"/>
    <w:rsid w:val="009003E0"/>
    <w:rsid w:val="00900573"/>
    <w:rsid w:val="00900770"/>
    <w:rsid w:val="00900C3C"/>
    <w:rsid w:val="00901DEB"/>
    <w:rsid w:val="00902168"/>
    <w:rsid w:val="00902C88"/>
    <w:rsid w:val="00902F68"/>
    <w:rsid w:val="00902FF4"/>
    <w:rsid w:val="00903821"/>
    <w:rsid w:val="00904089"/>
    <w:rsid w:val="009040BF"/>
    <w:rsid w:val="009048E5"/>
    <w:rsid w:val="00904C54"/>
    <w:rsid w:val="009057CC"/>
    <w:rsid w:val="00905E69"/>
    <w:rsid w:val="009060F9"/>
    <w:rsid w:val="00906458"/>
    <w:rsid w:val="00906763"/>
    <w:rsid w:val="009068BF"/>
    <w:rsid w:val="00906A24"/>
    <w:rsid w:val="00906F56"/>
    <w:rsid w:val="00907210"/>
    <w:rsid w:val="009073E0"/>
    <w:rsid w:val="009079C7"/>
    <w:rsid w:val="00907C4E"/>
    <w:rsid w:val="00910374"/>
    <w:rsid w:val="009103B2"/>
    <w:rsid w:val="00910C49"/>
    <w:rsid w:val="00910ED2"/>
    <w:rsid w:val="00910FE4"/>
    <w:rsid w:val="009114CB"/>
    <w:rsid w:val="009117B7"/>
    <w:rsid w:val="0091197A"/>
    <w:rsid w:val="00913348"/>
    <w:rsid w:val="009136B8"/>
    <w:rsid w:val="00913ADB"/>
    <w:rsid w:val="00913DF7"/>
    <w:rsid w:val="00914ADA"/>
    <w:rsid w:val="00914FFE"/>
    <w:rsid w:val="009156F7"/>
    <w:rsid w:val="00916434"/>
    <w:rsid w:val="00916B0A"/>
    <w:rsid w:val="00917164"/>
    <w:rsid w:val="00917F30"/>
    <w:rsid w:val="00920405"/>
    <w:rsid w:val="00920687"/>
    <w:rsid w:val="00920FF4"/>
    <w:rsid w:val="0092149C"/>
    <w:rsid w:val="00921CE8"/>
    <w:rsid w:val="00922A75"/>
    <w:rsid w:val="009233FA"/>
    <w:rsid w:val="00923834"/>
    <w:rsid w:val="00923916"/>
    <w:rsid w:val="00924676"/>
    <w:rsid w:val="00925A82"/>
    <w:rsid w:val="009262C8"/>
    <w:rsid w:val="009268DB"/>
    <w:rsid w:val="00926A62"/>
    <w:rsid w:val="0092798D"/>
    <w:rsid w:val="00930ADC"/>
    <w:rsid w:val="0093117B"/>
    <w:rsid w:val="00932FEB"/>
    <w:rsid w:val="00933076"/>
    <w:rsid w:val="009332D0"/>
    <w:rsid w:val="00933402"/>
    <w:rsid w:val="00933644"/>
    <w:rsid w:val="00933A40"/>
    <w:rsid w:val="00933B1D"/>
    <w:rsid w:val="00933DFD"/>
    <w:rsid w:val="00933FFB"/>
    <w:rsid w:val="00934852"/>
    <w:rsid w:val="00934EBD"/>
    <w:rsid w:val="0093507E"/>
    <w:rsid w:val="00935113"/>
    <w:rsid w:val="00935372"/>
    <w:rsid w:val="0093578B"/>
    <w:rsid w:val="009357B3"/>
    <w:rsid w:val="00935AE5"/>
    <w:rsid w:val="0093608D"/>
    <w:rsid w:val="00936930"/>
    <w:rsid w:val="00936D89"/>
    <w:rsid w:val="00937866"/>
    <w:rsid w:val="00937BFF"/>
    <w:rsid w:val="0094008B"/>
    <w:rsid w:val="009400F4"/>
    <w:rsid w:val="009418A0"/>
    <w:rsid w:val="00941A0F"/>
    <w:rsid w:val="0094237A"/>
    <w:rsid w:val="0094247A"/>
    <w:rsid w:val="0094305B"/>
    <w:rsid w:val="009434C8"/>
    <w:rsid w:val="0094371E"/>
    <w:rsid w:val="00944065"/>
    <w:rsid w:val="009441D5"/>
    <w:rsid w:val="00944796"/>
    <w:rsid w:val="00945194"/>
    <w:rsid w:val="009452BC"/>
    <w:rsid w:val="00945FFB"/>
    <w:rsid w:val="00947731"/>
    <w:rsid w:val="009477C3"/>
    <w:rsid w:val="00950706"/>
    <w:rsid w:val="00950EBE"/>
    <w:rsid w:val="00951015"/>
    <w:rsid w:val="00952A6E"/>
    <w:rsid w:val="00953123"/>
    <w:rsid w:val="00953320"/>
    <w:rsid w:val="00953988"/>
    <w:rsid w:val="00954524"/>
    <w:rsid w:val="0095505E"/>
    <w:rsid w:val="009554A4"/>
    <w:rsid w:val="00956277"/>
    <w:rsid w:val="009566E7"/>
    <w:rsid w:val="00956727"/>
    <w:rsid w:val="00960422"/>
    <w:rsid w:val="00960623"/>
    <w:rsid w:val="00960DBD"/>
    <w:rsid w:val="0096173B"/>
    <w:rsid w:val="00961B22"/>
    <w:rsid w:val="00962440"/>
    <w:rsid w:val="00963556"/>
    <w:rsid w:val="00963AC4"/>
    <w:rsid w:val="00964126"/>
    <w:rsid w:val="00964251"/>
    <w:rsid w:val="0096487C"/>
    <w:rsid w:val="009655E0"/>
    <w:rsid w:val="00965E18"/>
    <w:rsid w:val="0096601B"/>
    <w:rsid w:val="00967E8E"/>
    <w:rsid w:val="00967F35"/>
    <w:rsid w:val="00970065"/>
    <w:rsid w:val="00970260"/>
    <w:rsid w:val="009702A0"/>
    <w:rsid w:val="009703C0"/>
    <w:rsid w:val="009706C8"/>
    <w:rsid w:val="00971A6B"/>
    <w:rsid w:val="00971B45"/>
    <w:rsid w:val="009726A6"/>
    <w:rsid w:val="0097294C"/>
    <w:rsid w:val="009729CB"/>
    <w:rsid w:val="00972EE4"/>
    <w:rsid w:val="00973A34"/>
    <w:rsid w:val="009745A0"/>
    <w:rsid w:val="0097576C"/>
    <w:rsid w:val="00975B5D"/>
    <w:rsid w:val="00976422"/>
    <w:rsid w:val="0097648A"/>
    <w:rsid w:val="009764BC"/>
    <w:rsid w:val="00976A0D"/>
    <w:rsid w:val="00977069"/>
    <w:rsid w:val="00977A1F"/>
    <w:rsid w:val="00980530"/>
    <w:rsid w:val="009808B6"/>
    <w:rsid w:val="009809A9"/>
    <w:rsid w:val="00981350"/>
    <w:rsid w:val="00982108"/>
    <w:rsid w:val="0098296F"/>
    <w:rsid w:val="00982A3D"/>
    <w:rsid w:val="00982C18"/>
    <w:rsid w:val="00982D58"/>
    <w:rsid w:val="00983D01"/>
    <w:rsid w:val="00984A07"/>
    <w:rsid w:val="00985952"/>
    <w:rsid w:val="00986843"/>
    <w:rsid w:val="00986FD4"/>
    <w:rsid w:val="009871DB"/>
    <w:rsid w:val="00987541"/>
    <w:rsid w:val="0098765C"/>
    <w:rsid w:val="00987720"/>
    <w:rsid w:val="00987766"/>
    <w:rsid w:val="00987A0C"/>
    <w:rsid w:val="00987F0C"/>
    <w:rsid w:val="00990E9A"/>
    <w:rsid w:val="00991076"/>
    <w:rsid w:val="00991313"/>
    <w:rsid w:val="00991D23"/>
    <w:rsid w:val="00992D6D"/>
    <w:rsid w:val="00992F8B"/>
    <w:rsid w:val="009942D8"/>
    <w:rsid w:val="0099456D"/>
    <w:rsid w:val="00994C64"/>
    <w:rsid w:val="0099549C"/>
    <w:rsid w:val="00995D14"/>
    <w:rsid w:val="00996E37"/>
    <w:rsid w:val="00997983"/>
    <w:rsid w:val="009A0BD0"/>
    <w:rsid w:val="009A10EB"/>
    <w:rsid w:val="009A1352"/>
    <w:rsid w:val="009A24F3"/>
    <w:rsid w:val="009A3412"/>
    <w:rsid w:val="009A4558"/>
    <w:rsid w:val="009A4DD5"/>
    <w:rsid w:val="009A4F06"/>
    <w:rsid w:val="009A4F9F"/>
    <w:rsid w:val="009A5264"/>
    <w:rsid w:val="009A56C5"/>
    <w:rsid w:val="009A7FF8"/>
    <w:rsid w:val="009B049A"/>
    <w:rsid w:val="009B10D6"/>
    <w:rsid w:val="009B12E8"/>
    <w:rsid w:val="009B1531"/>
    <w:rsid w:val="009B4B7A"/>
    <w:rsid w:val="009B4BF4"/>
    <w:rsid w:val="009B52B8"/>
    <w:rsid w:val="009B55BE"/>
    <w:rsid w:val="009B5C12"/>
    <w:rsid w:val="009B5C82"/>
    <w:rsid w:val="009B64FD"/>
    <w:rsid w:val="009B67DE"/>
    <w:rsid w:val="009B6B9A"/>
    <w:rsid w:val="009B6DD8"/>
    <w:rsid w:val="009B6FF4"/>
    <w:rsid w:val="009B75B4"/>
    <w:rsid w:val="009B7E6A"/>
    <w:rsid w:val="009B7E80"/>
    <w:rsid w:val="009C019C"/>
    <w:rsid w:val="009C0F76"/>
    <w:rsid w:val="009C12A8"/>
    <w:rsid w:val="009C15CD"/>
    <w:rsid w:val="009C180A"/>
    <w:rsid w:val="009C1C75"/>
    <w:rsid w:val="009C2DB3"/>
    <w:rsid w:val="009C3052"/>
    <w:rsid w:val="009C421C"/>
    <w:rsid w:val="009C43D7"/>
    <w:rsid w:val="009C4479"/>
    <w:rsid w:val="009C457E"/>
    <w:rsid w:val="009C47E6"/>
    <w:rsid w:val="009C689D"/>
    <w:rsid w:val="009C691E"/>
    <w:rsid w:val="009C699C"/>
    <w:rsid w:val="009C6AE8"/>
    <w:rsid w:val="009C7D15"/>
    <w:rsid w:val="009D0E2D"/>
    <w:rsid w:val="009D17C1"/>
    <w:rsid w:val="009D1F39"/>
    <w:rsid w:val="009D22CD"/>
    <w:rsid w:val="009D2689"/>
    <w:rsid w:val="009D2A12"/>
    <w:rsid w:val="009D317B"/>
    <w:rsid w:val="009D3A03"/>
    <w:rsid w:val="009D49F4"/>
    <w:rsid w:val="009D5035"/>
    <w:rsid w:val="009D56A3"/>
    <w:rsid w:val="009D5A48"/>
    <w:rsid w:val="009D618F"/>
    <w:rsid w:val="009D63FD"/>
    <w:rsid w:val="009D6C02"/>
    <w:rsid w:val="009D705F"/>
    <w:rsid w:val="009D73FB"/>
    <w:rsid w:val="009E010F"/>
    <w:rsid w:val="009E0794"/>
    <w:rsid w:val="009E0EBE"/>
    <w:rsid w:val="009E14BB"/>
    <w:rsid w:val="009E198B"/>
    <w:rsid w:val="009E31C8"/>
    <w:rsid w:val="009E3747"/>
    <w:rsid w:val="009E48CC"/>
    <w:rsid w:val="009E5809"/>
    <w:rsid w:val="009E5CE6"/>
    <w:rsid w:val="009E625D"/>
    <w:rsid w:val="009E6EB9"/>
    <w:rsid w:val="009E774B"/>
    <w:rsid w:val="009E7BA4"/>
    <w:rsid w:val="009F01FC"/>
    <w:rsid w:val="009F03EB"/>
    <w:rsid w:val="009F08FA"/>
    <w:rsid w:val="009F0CE7"/>
    <w:rsid w:val="009F0FE4"/>
    <w:rsid w:val="009F1C39"/>
    <w:rsid w:val="009F1FE9"/>
    <w:rsid w:val="009F2472"/>
    <w:rsid w:val="009F299E"/>
    <w:rsid w:val="009F3CB4"/>
    <w:rsid w:val="009F3CDF"/>
    <w:rsid w:val="009F40E9"/>
    <w:rsid w:val="009F4494"/>
    <w:rsid w:val="009F5056"/>
    <w:rsid w:val="009F53D5"/>
    <w:rsid w:val="009F5882"/>
    <w:rsid w:val="009F58EA"/>
    <w:rsid w:val="009F6859"/>
    <w:rsid w:val="009F6C1F"/>
    <w:rsid w:val="009F6E84"/>
    <w:rsid w:val="009F6EAE"/>
    <w:rsid w:val="009F70FE"/>
    <w:rsid w:val="009F7157"/>
    <w:rsid w:val="009F7811"/>
    <w:rsid w:val="009F7D51"/>
    <w:rsid w:val="009F7EF6"/>
    <w:rsid w:val="00A01DA2"/>
    <w:rsid w:val="00A02337"/>
    <w:rsid w:val="00A030EE"/>
    <w:rsid w:val="00A044A7"/>
    <w:rsid w:val="00A049F4"/>
    <w:rsid w:val="00A04A17"/>
    <w:rsid w:val="00A04F3E"/>
    <w:rsid w:val="00A05056"/>
    <w:rsid w:val="00A058A1"/>
    <w:rsid w:val="00A0752B"/>
    <w:rsid w:val="00A077C8"/>
    <w:rsid w:val="00A07FAC"/>
    <w:rsid w:val="00A11125"/>
    <w:rsid w:val="00A1124F"/>
    <w:rsid w:val="00A11677"/>
    <w:rsid w:val="00A12C02"/>
    <w:rsid w:val="00A1353A"/>
    <w:rsid w:val="00A13571"/>
    <w:rsid w:val="00A13B92"/>
    <w:rsid w:val="00A1416C"/>
    <w:rsid w:val="00A14368"/>
    <w:rsid w:val="00A1466F"/>
    <w:rsid w:val="00A14879"/>
    <w:rsid w:val="00A15A2A"/>
    <w:rsid w:val="00A1645B"/>
    <w:rsid w:val="00A17C9A"/>
    <w:rsid w:val="00A17D57"/>
    <w:rsid w:val="00A17D90"/>
    <w:rsid w:val="00A20D50"/>
    <w:rsid w:val="00A21768"/>
    <w:rsid w:val="00A221A9"/>
    <w:rsid w:val="00A23ED2"/>
    <w:rsid w:val="00A24514"/>
    <w:rsid w:val="00A24CDD"/>
    <w:rsid w:val="00A2501E"/>
    <w:rsid w:val="00A25431"/>
    <w:rsid w:val="00A2579F"/>
    <w:rsid w:val="00A25874"/>
    <w:rsid w:val="00A25A79"/>
    <w:rsid w:val="00A25EF4"/>
    <w:rsid w:val="00A26100"/>
    <w:rsid w:val="00A262C4"/>
    <w:rsid w:val="00A269C4"/>
    <w:rsid w:val="00A277A9"/>
    <w:rsid w:val="00A279E0"/>
    <w:rsid w:val="00A303CF"/>
    <w:rsid w:val="00A3040F"/>
    <w:rsid w:val="00A30617"/>
    <w:rsid w:val="00A306FD"/>
    <w:rsid w:val="00A31709"/>
    <w:rsid w:val="00A32370"/>
    <w:rsid w:val="00A327E0"/>
    <w:rsid w:val="00A33986"/>
    <w:rsid w:val="00A33F6D"/>
    <w:rsid w:val="00A34757"/>
    <w:rsid w:val="00A34A08"/>
    <w:rsid w:val="00A35CB4"/>
    <w:rsid w:val="00A35E85"/>
    <w:rsid w:val="00A405F3"/>
    <w:rsid w:val="00A40A69"/>
    <w:rsid w:val="00A40BF7"/>
    <w:rsid w:val="00A40C80"/>
    <w:rsid w:val="00A40F91"/>
    <w:rsid w:val="00A4121A"/>
    <w:rsid w:val="00A424B4"/>
    <w:rsid w:val="00A428A7"/>
    <w:rsid w:val="00A43A69"/>
    <w:rsid w:val="00A44B80"/>
    <w:rsid w:val="00A450FC"/>
    <w:rsid w:val="00A45281"/>
    <w:rsid w:val="00A45E23"/>
    <w:rsid w:val="00A461CC"/>
    <w:rsid w:val="00A4638D"/>
    <w:rsid w:val="00A46D96"/>
    <w:rsid w:val="00A46EFC"/>
    <w:rsid w:val="00A46F32"/>
    <w:rsid w:val="00A47BE1"/>
    <w:rsid w:val="00A50AE3"/>
    <w:rsid w:val="00A50AF6"/>
    <w:rsid w:val="00A513D4"/>
    <w:rsid w:val="00A51577"/>
    <w:rsid w:val="00A51AEB"/>
    <w:rsid w:val="00A5205A"/>
    <w:rsid w:val="00A524C6"/>
    <w:rsid w:val="00A52A75"/>
    <w:rsid w:val="00A52C6E"/>
    <w:rsid w:val="00A52F7E"/>
    <w:rsid w:val="00A5302D"/>
    <w:rsid w:val="00A530A5"/>
    <w:rsid w:val="00A5323A"/>
    <w:rsid w:val="00A53FB0"/>
    <w:rsid w:val="00A54B18"/>
    <w:rsid w:val="00A54FB7"/>
    <w:rsid w:val="00A565D7"/>
    <w:rsid w:val="00A57BD9"/>
    <w:rsid w:val="00A6046B"/>
    <w:rsid w:val="00A608FE"/>
    <w:rsid w:val="00A609A3"/>
    <w:rsid w:val="00A60C23"/>
    <w:rsid w:val="00A61209"/>
    <w:rsid w:val="00A61A2E"/>
    <w:rsid w:val="00A61B37"/>
    <w:rsid w:val="00A61CB5"/>
    <w:rsid w:val="00A61CCA"/>
    <w:rsid w:val="00A61FF1"/>
    <w:rsid w:val="00A6234E"/>
    <w:rsid w:val="00A62A2A"/>
    <w:rsid w:val="00A637CE"/>
    <w:rsid w:val="00A63A0C"/>
    <w:rsid w:val="00A64FB1"/>
    <w:rsid w:val="00A66F55"/>
    <w:rsid w:val="00A6755C"/>
    <w:rsid w:val="00A711D9"/>
    <w:rsid w:val="00A71818"/>
    <w:rsid w:val="00A71910"/>
    <w:rsid w:val="00A71C13"/>
    <w:rsid w:val="00A71F95"/>
    <w:rsid w:val="00A731EB"/>
    <w:rsid w:val="00A736B4"/>
    <w:rsid w:val="00A73EDB"/>
    <w:rsid w:val="00A74514"/>
    <w:rsid w:val="00A75A04"/>
    <w:rsid w:val="00A77FD9"/>
    <w:rsid w:val="00A80179"/>
    <w:rsid w:val="00A80F54"/>
    <w:rsid w:val="00A80FE6"/>
    <w:rsid w:val="00A81097"/>
    <w:rsid w:val="00A814A4"/>
    <w:rsid w:val="00A81B0D"/>
    <w:rsid w:val="00A81BD4"/>
    <w:rsid w:val="00A82B00"/>
    <w:rsid w:val="00A82E45"/>
    <w:rsid w:val="00A83E85"/>
    <w:rsid w:val="00A84011"/>
    <w:rsid w:val="00A841A9"/>
    <w:rsid w:val="00A843DD"/>
    <w:rsid w:val="00A84469"/>
    <w:rsid w:val="00A8527F"/>
    <w:rsid w:val="00A85839"/>
    <w:rsid w:val="00A85DF4"/>
    <w:rsid w:val="00A864DC"/>
    <w:rsid w:val="00A86734"/>
    <w:rsid w:val="00A86CB8"/>
    <w:rsid w:val="00A87AAB"/>
    <w:rsid w:val="00A87B6E"/>
    <w:rsid w:val="00A87FE2"/>
    <w:rsid w:val="00A900CF"/>
    <w:rsid w:val="00A9050B"/>
    <w:rsid w:val="00A905AA"/>
    <w:rsid w:val="00A906EF"/>
    <w:rsid w:val="00A90CBD"/>
    <w:rsid w:val="00A91859"/>
    <w:rsid w:val="00A92BF2"/>
    <w:rsid w:val="00A92C07"/>
    <w:rsid w:val="00A93311"/>
    <w:rsid w:val="00A933AF"/>
    <w:rsid w:val="00A94334"/>
    <w:rsid w:val="00A94602"/>
    <w:rsid w:val="00A95395"/>
    <w:rsid w:val="00A957C2"/>
    <w:rsid w:val="00A95BC2"/>
    <w:rsid w:val="00A9607F"/>
    <w:rsid w:val="00A96F3A"/>
    <w:rsid w:val="00A978F7"/>
    <w:rsid w:val="00AA00A9"/>
    <w:rsid w:val="00AA3744"/>
    <w:rsid w:val="00AA383A"/>
    <w:rsid w:val="00AA4949"/>
    <w:rsid w:val="00AA4ADB"/>
    <w:rsid w:val="00AA5333"/>
    <w:rsid w:val="00AA590B"/>
    <w:rsid w:val="00AA611D"/>
    <w:rsid w:val="00AA6AC2"/>
    <w:rsid w:val="00AA6B8D"/>
    <w:rsid w:val="00AA70F1"/>
    <w:rsid w:val="00AA714D"/>
    <w:rsid w:val="00AA7B7D"/>
    <w:rsid w:val="00AA7E52"/>
    <w:rsid w:val="00AB1CB1"/>
    <w:rsid w:val="00AB2256"/>
    <w:rsid w:val="00AB2810"/>
    <w:rsid w:val="00AB2C46"/>
    <w:rsid w:val="00AB2F1A"/>
    <w:rsid w:val="00AB2F33"/>
    <w:rsid w:val="00AB2F95"/>
    <w:rsid w:val="00AB31F2"/>
    <w:rsid w:val="00AB340B"/>
    <w:rsid w:val="00AB46FF"/>
    <w:rsid w:val="00AB4E08"/>
    <w:rsid w:val="00AB4E2C"/>
    <w:rsid w:val="00AB515F"/>
    <w:rsid w:val="00AB59E7"/>
    <w:rsid w:val="00AB5B97"/>
    <w:rsid w:val="00AB65D1"/>
    <w:rsid w:val="00AB6E00"/>
    <w:rsid w:val="00AC08B7"/>
    <w:rsid w:val="00AC0C13"/>
    <w:rsid w:val="00AC13D1"/>
    <w:rsid w:val="00AC146A"/>
    <w:rsid w:val="00AC17DC"/>
    <w:rsid w:val="00AC209D"/>
    <w:rsid w:val="00AC26EF"/>
    <w:rsid w:val="00AC2AEF"/>
    <w:rsid w:val="00AC3822"/>
    <w:rsid w:val="00AC3B7B"/>
    <w:rsid w:val="00AC4437"/>
    <w:rsid w:val="00AC4564"/>
    <w:rsid w:val="00AC4D10"/>
    <w:rsid w:val="00AC5078"/>
    <w:rsid w:val="00AC5219"/>
    <w:rsid w:val="00AC54DF"/>
    <w:rsid w:val="00AC7329"/>
    <w:rsid w:val="00AC738C"/>
    <w:rsid w:val="00AC77B8"/>
    <w:rsid w:val="00AC7F47"/>
    <w:rsid w:val="00AD0141"/>
    <w:rsid w:val="00AD1727"/>
    <w:rsid w:val="00AD1E55"/>
    <w:rsid w:val="00AD2A2F"/>
    <w:rsid w:val="00AD3694"/>
    <w:rsid w:val="00AD456A"/>
    <w:rsid w:val="00AD4764"/>
    <w:rsid w:val="00AD49E2"/>
    <w:rsid w:val="00AD4F7A"/>
    <w:rsid w:val="00AD52A7"/>
    <w:rsid w:val="00AD55CD"/>
    <w:rsid w:val="00AD5EE8"/>
    <w:rsid w:val="00AD649B"/>
    <w:rsid w:val="00AD687A"/>
    <w:rsid w:val="00AD76E9"/>
    <w:rsid w:val="00AD7964"/>
    <w:rsid w:val="00AD7DC8"/>
    <w:rsid w:val="00AE0709"/>
    <w:rsid w:val="00AE0B39"/>
    <w:rsid w:val="00AE108F"/>
    <w:rsid w:val="00AE12F2"/>
    <w:rsid w:val="00AE187C"/>
    <w:rsid w:val="00AE18A0"/>
    <w:rsid w:val="00AE1AA9"/>
    <w:rsid w:val="00AE246E"/>
    <w:rsid w:val="00AE2832"/>
    <w:rsid w:val="00AE2D5B"/>
    <w:rsid w:val="00AE33EE"/>
    <w:rsid w:val="00AE3A8F"/>
    <w:rsid w:val="00AE417A"/>
    <w:rsid w:val="00AE4357"/>
    <w:rsid w:val="00AE467C"/>
    <w:rsid w:val="00AE4BFA"/>
    <w:rsid w:val="00AE4C5E"/>
    <w:rsid w:val="00AE5C69"/>
    <w:rsid w:val="00AE64DC"/>
    <w:rsid w:val="00AE65E2"/>
    <w:rsid w:val="00AE68E7"/>
    <w:rsid w:val="00AE795B"/>
    <w:rsid w:val="00AF0582"/>
    <w:rsid w:val="00AF0A31"/>
    <w:rsid w:val="00AF0FC7"/>
    <w:rsid w:val="00AF1370"/>
    <w:rsid w:val="00AF1EC0"/>
    <w:rsid w:val="00AF1F76"/>
    <w:rsid w:val="00AF22BA"/>
    <w:rsid w:val="00AF2ED8"/>
    <w:rsid w:val="00AF3FAB"/>
    <w:rsid w:val="00AF3FBD"/>
    <w:rsid w:val="00AF4CF7"/>
    <w:rsid w:val="00AF4E97"/>
    <w:rsid w:val="00AF5935"/>
    <w:rsid w:val="00AF5AD1"/>
    <w:rsid w:val="00AF5F84"/>
    <w:rsid w:val="00AF6146"/>
    <w:rsid w:val="00AF6330"/>
    <w:rsid w:val="00AF76F5"/>
    <w:rsid w:val="00AF7D53"/>
    <w:rsid w:val="00AF7F26"/>
    <w:rsid w:val="00B005B3"/>
    <w:rsid w:val="00B00910"/>
    <w:rsid w:val="00B00B43"/>
    <w:rsid w:val="00B00F15"/>
    <w:rsid w:val="00B0244A"/>
    <w:rsid w:val="00B02AAA"/>
    <w:rsid w:val="00B036D6"/>
    <w:rsid w:val="00B05BE7"/>
    <w:rsid w:val="00B05E1C"/>
    <w:rsid w:val="00B06198"/>
    <w:rsid w:val="00B072D9"/>
    <w:rsid w:val="00B10191"/>
    <w:rsid w:val="00B10C9A"/>
    <w:rsid w:val="00B11237"/>
    <w:rsid w:val="00B11EBF"/>
    <w:rsid w:val="00B12576"/>
    <w:rsid w:val="00B13D71"/>
    <w:rsid w:val="00B13D7A"/>
    <w:rsid w:val="00B13F74"/>
    <w:rsid w:val="00B143B5"/>
    <w:rsid w:val="00B14A11"/>
    <w:rsid w:val="00B14C52"/>
    <w:rsid w:val="00B15AC1"/>
    <w:rsid w:val="00B16D6F"/>
    <w:rsid w:val="00B16DF2"/>
    <w:rsid w:val="00B16E1C"/>
    <w:rsid w:val="00B1702E"/>
    <w:rsid w:val="00B176F9"/>
    <w:rsid w:val="00B17DE0"/>
    <w:rsid w:val="00B20140"/>
    <w:rsid w:val="00B20B1F"/>
    <w:rsid w:val="00B20EE6"/>
    <w:rsid w:val="00B210BD"/>
    <w:rsid w:val="00B21E4D"/>
    <w:rsid w:val="00B2261A"/>
    <w:rsid w:val="00B22A76"/>
    <w:rsid w:val="00B236CF"/>
    <w:rsid w:val="00B23BD4"/>
    <w:rsid w:val="00B2450D"/>
    <w:rsid w:val="00B24F0F"/>
    <w:rsid w:val="00B255F0"/>
    <w:rsid w:val="00B26252"/>
    <w:rsid w:val="00B26A00"/>
    <w:rsid w:val="00B27072"/>
    <w:rsid w:val="00B27B21"/>
    <w:rsid w:val="00B27CD5"/>
    <w:rsid w:val="00B30072"/>
    <w:rsid w:val="00B301BB"/>
    <w:rsid w:val="00B3071A"/>
    <w:rsid w:val="00B30931"/>
    <w:rsid w:val="00B31C86"/>
    <w:rsid w:val="00B3212D"/>
    <w:rsid w:val="00B327E0"/>
    <w:rsid w:val="00B32E0F"/>
    <w:rsid w:val="00B32EC5"/>
    <w:rsid w:val="00B332AA"/>
    <w:rsid w:val="00B33C7E"/>
    <w:rsid w:val="00B33E86"/>
    <w:rsid w:val="00B34DE2"/>
    <w:rsid w:val="00B34E11"/>
    <w:rsid w:val="00B357A5"/>
    <w:rsid w:val="00B36B20"/>
    <w:rsid w:val="00B36CE7"/>
    <w:rsid w:val="00B400EF"/>
    <w:rsid w:val="00B40B3F"/>
    <w:rsid w:val="00B40E51"/>
    <w:rsid w:val="00B41D5A"/>
    <w:rsid w:val="00B42294"/>
    <w:rsid w:val="00B429E3"/>
    <w:rsid w:val="00B443B4"/>
    <w:rsid w:val="00B44BEB"/>
    <w:rsid w:val="00B45626"/>
    <w:rsid w:val="00B45CC4"/>
    <w:rsid w:val="00B465E2"/>
    <w:rsid w:val="00B47433"/>
    <w:rsid w:val="00B47526"/>
    <w:rsid w:val="00B5083E"/>
    <w:rsid w:val="00B510EF"/>
    <w:rsid w:val="00B519EA"/>
    <w:rsid w:val="00B53264"/>
    <w:rsid w:val="00B53F59"/>
    <w:rsid w:val="00B5456D"/>
    <w:rsid w:val="00B54961"/>
    <w:rsid w:val="00B5505E"/>
    <w:rsid w:val="00B55065"/>
    <w:rsid w:val="00B55619"/>
    <w:rsid w:val="00B5575D"/>
    <w:rsid w:val="00B557EB"/>
    <w:rsid w:val="00B576A0"/>
    <w:rsid w:val="00B609DD"/>
    <w:rsid w:val="00B60B58"/>
    <w:rsid w:val="00B61079"/>
    <w:rsid w:val="00B61A01"/>
    <w:rsid w:val="00B6266A"/>
    <w:rsid w:val="00B62B9D"/>
    <w:rsid w:val="00B63082"/>
    <w:rsid w:val="00B63207"/>
    <w:rsid w:val="00B635C9"/>
    <w:rsid w:val="00B63687"/>
    <w:rsid w:val="00B63EE4"/>
    <w:rsid w:val="00B64009"/>
    <w:rsid w:val="00B6403F"/>
    <w:rsid w:val="00B64052"/>
    <w:rsid w:val="00B641D8"/>
    <w:rsid w:val="00B64571"/>
    <w:rsid w:val="00B65152"/>
    <w:rsid w:val="00B6536C"/>
    <w:rsid w:val="00B6642A"/>
    <w:rsid w:val="00B66829"/>
    <w:rsid w:val="00B6762A"/>
    <w:rsid w:val="00B70038"/>
    <w:rsid w:val="00B70E4F"/>
    <w:rsid w:val="00B718DD"/>
    <w:rsid w:val="00B72330"/>
    <w:rsid w:val="00B727DB"/>
    <w:rsid w:val="00B72D74"/>
    <w:rsid w:val="00B73059"/>
    <w:rsid w:val="00B7373C"/>
    <w:rsid w:val="00B73F0F"/>
    <w:rsid w:val="00B744E3"/>
    <w:rsid w:val="00B746C8"/>
    <w:rsid w:val="00B74CF6"/>
    <w:rsid w:val="00B74DE9"/>
    <w:rsid w:val="00B74E31"/>
    <w:rsid w:val="00B75E3E"/>
    <w:rsid w:val="00B768F2"/>
    <w:rsid w:val="00B76E8A"/>
    <w:rsid w:val="00B77831"/>
    <w:rsid w:val="00B77DA2"/>
    <w:rsid w:val="00B8067E"/>
    <w:rsid w:val="00B81026"/>
    <w:rsid w:val="00B818F1"/>
    <w:rsid w:val="00B82374"/>
    <w:rsid w:val="00B82532"/>
    <w:rsid w:val="00B83322"/>
    <w:rsid w:val="00B83FBD"/>
    <w:rsid w:val="00B8429E"/>
    <w:rsid w:val="00B84A5D"/>
    <w:rsid w:val="00B84F9A"/>
    <w:rsid w:val="00B851C5"/>
    <w:rsid w:val="00B8564B"/>
    <w:rsid w:val="00B85F30"/>
    <w:rsid w:val="00B905A2"/>
    <w:rsid w:val="00B90FF9"/>
    <w:rsid w:val="00B928AD"/>
    <w:rsid w:val="00B92E73"/>
    <w:rsid w:val="00B92F92"/>
    <w:rsid w:val="00B9348A"/>
    <w:rsid w:val="00B935B6"/>
    <w:rsid w:val="00B9369B"/>
    <w:rsid w:val="00B93BAD"/>
    <w:rsid w:val="00B94CB7"/>
    <w:rsid w:val="00B95047"/>
    <w:rsid w:val="00B96A37"/>
    <w:rsid w:val="00B9700D"/>
    <w:rsid w:val="00B9799D"/>
    <w:rsid w:val="00B97F5F"/>
    <w:rsid w:val="00BA14C9"/>
    <w:rsid w:val="00BA1A88"/>
    <w:rsid w:val="00BA1EC4"/>
    <w:rsid w:val="00BA3A10"/>
    <w:rsid w:val="00BA3DB5"/>
    <w:rsid w:val="00BA499A"/>
    <w:rsid w:val="00BA4AF3"/>
    <w:rsid w:val="00BA4E05"/>
    <w:rsid w:val="00BA545D"/>
    <w:rsid w:val="00BA5ABF"/>
    <w:rsid w:val="00BA5B5D"/>
    <w:rsid w:val="00BA5E0D"/>
    <w:rsid w:val="00BA61CD"/>
    <w:rsid w:val="00BA6284"/>
    <w:rsid w:val="00BA64A7"/>
    <w:rsid w:val="00BA6C3E"/>
    <w:rsid w:val="00BA70C1"/>
    <w:rsid w:val="00BA73BF"/>
    <w:rsid w:val="00BA7499"/>
    <w:rsid w:val="00BA7D3C"/>
    <w:rsid w:val="00BB0159"/>
    <w:rsid w:val="00BB025F"/>
    <w:rsid w:val="00BB0FB1"/>
    <w:rsid w:val="00BB1432"/>
    <w:rsid w:val="00BB20BA"/>
    <w:rsid w:val="00BB2298"/>
    <w:rsid w:val="00BB31B8"/>
    <w:rsid w:val="00BB3283"/>
    <w:rsid w:val="00BB329E"/>
    <w:rsid w:val="00BB3CFC"/>
    <w:rsid w:val="00BB4600"/>
    <w:rsid w:val="00BB4ACE"/>
    <w:rsid w:val="00BB4EE3"/>
    <w:rsid w:val="00BB7E5D"/>
    <w:rsid w:val="00BB7FF3"/>
    <w:rsid w:val="00BC008E"/>
    <w:rsid w:val="00BC0551"/>
    <w:rsid w:val="00BC1550"/>
    <w:rsid w:val="00BC1F1B"/>
    <w:rsid w:val="00BC2C6F"/>
    <w:rsid w:val="00BC36DA"/>
    <w:rsid w:val="00BC3990"/>
    <w:rsid w:val="00BC3A2F"/>
    <w:rsid w:val="00BC3DE8"/>
    <w:rsid w:val="00BC409B"/>
    <w:rsid w:val="00BC4444"/>
    <w:rsid w:val="00BC448E"/>
    <w:rsid w:val="00BC4FD6"/>
    <w:rsid w:val="00BC5C81"/>
    <w:rsid w:val="00BC5CD0"/>
    <w:rsid w:val="00BC5F57"/>
    <w:rsid w:val="00BC794C"/>
    <w:rsid w:val="00BC79B4"/>
    <w:rsid w:val="00BD00F6"/>
    <w:rsid w:val="00BD01DE"/>
    <w:rsid w:val="00BD09F7"/>
    <w:rsid w:val="00BD0B71"/>
    <w:rsid w:val="00BD0D53"/>
    <w:rsid w:val="00BD17D8"/>
    <w:rsid w:val="00BD1ADA"/>
    <w:rsid w:val="00BD1C21"/>
    <w:rsid w:val="00BD2076"/>
    <w:rsid w:val="00BD287C"/>
    <w:rsid w:val="00BD2C78"/>
    <w:rsid w:val="00BD3C63"/>
    <w:rsid w:val="00BD3E10"/>
    <w:rsid w:val="00BD3FE5"/>
    <w:rsid w:val="00BD4739"/>
    <w:rsid w:val="00BD52D5"/>
    <w:rsid w:val="00BE0AB0"/>
    <w:rsid w:val="00BE0EB7"/>
    <w:rsid w:val="00BE15CE"/>
    <w:rsid w:val="00BE1B5D"/>
    <w:rsid w:val="00BE1C1F"/>
    <w:rsid w:val="00BE1F7F"/>
    <w:rsid w:val="00BE25E4"/>
    <w:rsid w:val="00BE3331"/>
    <w:rsid w:val="00BE360B"/>
    <w:rsid w:val="00BE4271"/>
    <w:rsid w:val="00BE4BAA"/>
    <w:rsid w:val="00BE4BF1"/>
    <w:rsid w:val="00BE4DFA"/>
    <w:rsid w:val="00BE5D6C"/>
    <w:rsid w:val="00BE5DD4"/>
    <w:rsid w:val="00BE6250"/>
    <w:rsid w:val="00BE6B79"/>
    <w:rsid w:val="00BE6D87"/>
    <w:rsid w:val="00BE7AB4"/>
    <w:rsid w:val="00BE7D42"/>
    <w:rsid w:val="00BF0A69"/>
    <w:rsid w:val="00BF1C3C"/>
    <w:rsid w:val="00BF1D0F"/>
    <w:rsid w:val="00BF214D"/>
    <w:rsid w:val="00BF2573"/>
    <w:rsid w:val="00BF25D1"/>
    <w:rsid w:val="00BF2DB0"/>
    <w:rsid w:val="00BF3D8A"/>
    <w:rsid w:val="00BF3EBE"/>
    <w:rsid w:val="00BF4521"/>
    <w:rsid w:val="00BF4681"/>
    <w:rsid w:val="00BF4690"/>
    <w:rsid w:val="00BF4F0C"/>
    <w:rsid w:val="00BF5203"/>
    <w:rsid w:val="00BF5D42"/>
    <w:rsid w:val="00BF721D"/>
    <w:rsid w:val="00C0031E"/>
    <w:rsid w:val="00C006D5"/>
    <w:rsid w:val="00C00B7B"/>
    <w:rsid w:val="00C01582"/>
    <w:rsid w:val="00C018B0"/>
    <w:rsid w:val="00C01C0F"/>
    <w:rsid w:val="00C03877"/>
    <w:rsid w:val="00C0468B"/>
    <w:rsid w:val="00C04DF6"/>
    <w:rsid w:val="00C04FA9"/>
    <w:rsid w:val="00C05CC1"/>
    <w:rsid w:val="00C06123"/>
    <w:rsid w:val="00C06466"/>
    <w:rsid w:val="00C07222"/>
    <w:rsid w:val="00C074A3"/>
    <w:rsid w:val="00C07D58"/>
    <w:rsid w:val="00C07F91"/>
    <w:rsid w:val="00C10271"/>
    <w:rsid w:val="00C11252"/>
    <w:rsid w:val="00C112E4"/>
    <w:rsid w:val="00C121AB"/>
    <w:rsid w:val="00C123AC"/>
    <w:rsid w:val="00C127A6"/>
    <w:rsid w:val="00C13244"/>
    <w:rsid w:val="00C136F0"/>
    <w:rsid w:val="00C14696"/>
    <w:rsid w:val="00C149CC"/>
    <w:rsid w:val="00C15B8B"/>
    <w:rsid w:val="00C15FD8"/>
    <w:rsid w:val="00C1627D"/>
    <w:rsid w:val="00C164A5"/>
    <w:rsid w:val="00C1667D"/>
    <w:rsid w:val="00C16AD8"/>
    <w:rsid w:val="00C16DC8"/>
    <w:rsid w:val="00C177BA"/>
    <w:rsid w:val="00C1792C"/>
    <w:rsid w:val="00C17AB5"/>
    <w:rsid w:val="00C201E1"/>
    <w:rsid w:val="00C21C5C"/>
    <w:rsid w:val="00C23A97"/>
    <w:rsid w:val="00C23EAA"/>
    <w:rsid w:val="00C24130"/>
    <w:rsid w:val="00C244CB"/>
    <w:rsid w:val="00C25004"/>
    <w:rsid w:val="00C25523"/>
    <w:rsid w:val="00C25FE2"/>
    <w:rsid w:val="00C26199"/>
    <w:rsid w:val="00C2656A"/>
    <w:rsid w:val="00C27238"/>
    <w:rsid w:val="00C27352"/>
    <w:rsid w:val="00C27630"/>
    <w:rsid w:val="00C27797"/>
    <w:rsid w:val="00C3174E"/>
    <w:rsid w:val="00C324C1"/>
    <w:rsid w:val="00C3285C"/>
    <w:rsid w:val="00C32D27"/>
    <w:rsid w:val="00C3325E"/>
    <w:rsid w:val="00C3359B"/>
    <w:rsid w:val="00C33AE4"/>
    <w:rsid w:val="00C35002"/>
    <w:rsid w:val="00C350C4"/>
    <w:rsid w:val="00C35C52"/>
    <w:rsid w:val="00C365C5"/>
    <w:rsid w:val="00C377D2"/>
    <w:rsid w:val="00C37F03"/>
    <w:rsid w:val="00C40811"/>
    <w:rsid w:val="00C40825"/>
    <w:rsid w:val="00C41A08"/>
    <w:rsid w:val="00C42F31"/>
    <w:rsid w:val="00C431D3"/>
    <w:rsid w:val="00C434F8"/>
    <w:rsid w:val="00C43A1D"/>
    <w:rsid w:val="00C44088"/>
    <w:rsid w:val="00C45559"/>
    <w:rsid w:val="00C458D1"/>
    <w:rsid w:val="00C461D8"/>
    <w:rsid w:val="00C46E49"/>
    <w:rsid w:val="00C46F62"/>
    <w:rsid w:val="00C478A3"/>
    <w:rsid w:val="00C47B93"/>
    <w:rsid w:val="00C50135"/>
    <w:rsid w:val="00C50419"/>
    <w:rsid w:val="00C50467"/>
    <w:rsid w:val="00C50D45"/>
    <w:rsid w:val="00C50E88"/>
    <w:rsid w:val="00C5116A"/>
    <w:rsid w:val="00C516C2"/>
    <w:rsid w:val="00C52201"/>
    <w:rsid w:val="00C52356"/>
    <w:rsid w:val="00C52A24"/>
    <w:rsid w:val="00C52B59"/>
    <w:rsid w:val="00C533EB"/>
    <w:rsid w:val="00C535A9"/>
    <w:rsid w:val="00C53732"/>
    <w:rsid w:val="00C53C4E"/>
    <w:rsid w:val="00C540CF"/>
    <w:rsid w:val="00C55030"/>
    <w:rsid w:val="00C55CBD"/>
    <w:rsid w:val="00C55FF6"/>
    <w:rsid w:val="00C56189"/>
    <w:rsid w:val="00C5647E"/>
    <w:rsid w:val="00C601B5"/>
    <w:rsid w:val="00C6034B"/>
    <w:rsid w:val="00C604D0"/>
    <w:rsid w:val="00C6057C"/>
    <w:rsid w:val="00C60B35"/>
    <w:rsid w:val="00C60B98"/>
    <w:rsid w:val="00C61C6B"/>
    <w:rsid w:val="00C61C6F"/>
    <w:rsid w:val="00C632E7"/>
    <w:rsid w:val="00C632F3"/>
    <w:rsid w:val="00C644BD"/>
    <w:rsid w:val="00C64A96"/>
    <w:rsid w:val="00C64FCD"/>
    <w:rsid w:val="00C65AD8"/>
    <w:rsid w:val="00C66484"/>
    <w:rsid w:val="00C67FC9"/>
    <w:rsid w:val="00C7039B"/>
    <w:rsid w:val="00C70DDD"/>
    <w:rsid w:val="00C70EFD"/>
    <w:rsid w:val="00C737F1"/>
    <w:rsid w:val="00C7479A"/>
    <w:rsid w:val="00C75388"/>
    <w:rsid w:val="00C7644D"/>
    <w:rsid w:val="00C7667B"/>
    <w:rsid w:val="00C76807"/>
    <w:rsid w:val="00C76B86"/>
    <w:rsid w:val="00C76EBE"/>
    <w:rsid w:val="00C77177"/>
    <w:rsid w:val="00C779B6"/>
    <w:rsid w:val="00C80401"/>
    <w:rsid w:val="00C80DEB"/>
    <w:rsid w:val="00C80E51"/>
    <w:rsid w:val="00C81E7E"/>
    <w:rsid w:val="00C82825"/>
    <w:rsid w:val="00C82D6E"/>
    <w:rsid w:val="00C8337A"/>
    <w:rsid w:val="00C83417"/>
    <w:rsid w:val="00C83584"/>
    <w:rsid w:val="00C838CE"/>
    <w:rsid w:val="00C83CC8"/>
    <w:rsid w:val="00C84249"/>
    <w:rsid w:val="00C84447"/>
    <w:rsid w:val="00C84835"/>
    <w:rsid w:val="00C85192"/>
    <w:rsid w:val="00C85716"/>
    <w:rsid w:val="00C85981"/>
    <w:rsid w:val="00C85E38"/>
    <w:rsid w:val="00C85FFC"/>
    <w:rsid w:val="00C86643"/>
    <w:rsid w:val="00C869AD"/>
    <w:rsid w:val="00C86C7F"/>
    <w:rsid w:val="00C86CB6"/>
    <w:rsid w:val="00C86D40"/>
    <w:rsid w:val="00C877F2"/>
    <w:rsid w:val="00C8786B"/>
    <w:rsid w:val="00C879AD"/>
    <w:rsid w:val="00C90347"/>
    <w:rsid w:val="00C9151E"/>
    <w:rsid w:val="00C91E04"/>
    <w:rsid w:val="00C91E24"/>
    <w:rsid w:val="00C923AA"/>
    <w:rsid w:val="00C92ACC"/>
    <w:rsid w:val="00C95156"/>
    <w:rsid w:val="00C95EF0"/>
    <w:rsid w:val="00C9709D"/>
    <w:rsid w:val="00C976E8"/>
    <w:rsid w:val="00C97859"/>
    <w:rsid w:val="00C97FD8"/>
    <w:rsid w:val="00CA047E"/>
    <w:rsid w:val="00CA0923"/>
    <w:rsid w:val="00CA0AF6"/>
    <w:rsid w:val="00CA30AC"/>
    <w:rsid w:val="00CA33F2"/>
    <w:rsid w:val="00CA3492"/>
    <w:rsid w:val="00CA36E7"/>
    <w:rsid w:val="00CA3D40"/>
    <w:rsid w:val="00CA3DEF"/>
    <w:rsid w:val="00CA4105"/>
    <w:rsid w:val="00CA4B7B"/>
    <w:rsid w:val="00CA556D"/>
    <w:rsid w:val="00CA5939"/>
    <w:rsid w:val="00CA74C6"/>
    <w:rsid w:val="00CB2F24"/>
    <w:rsid w:val="00CB3BAF"/>
    <w:rsid w:val="00CB3EE6"/>
    <w:rsid w:val="00CB47EB"/>
    <w:rsid w:val="00CB527E"/>
    <w:rsid w:val="00CB6CC3"/>
    <w:rsid w:val="00CC15B5"/>
    <w:rsid w:val="00CC25B0"/>
    <w:rsid w:val="00CC313A"/>
    <w:rsid w:val="00CC3A7E"/>
    <w:rsid w:val="00CC4115"/>
    <w:rsid w:val="00CC500E"/>
    <w:rsid w:val="00CC59C5"/>
    <w:rsid w:val="00CC5C51"/>
    <w:rsid w:val="00CC638D"/>
    <w:rsid w:val="00CC6A03"/>
    <w:rsid w:val="00CC6AB6"/>
    <w:rsid w:val="00CC6EBA"/>
    <w:rsid w:val="00CC745A"/>
    <w:rsid w:val="00CC7970"/>
    <w:rsid w:val="00CC79CE"/>
    <w:rsid w:val="00CC7A72"/>
    <w:rsid w:val="00CC7E95"/>
    <w:rsid w:val="00CD01A2"/>
    <w:rsid w:val="00CD04C4"/>
    <w:rsid w:val="00CD0F7F"/>
    <w:rsid w:val="00CD1587"/>
    <w:rsid w:val="00CD161B"/>
    <w:rsid w:val="00CD28C3"/>
    <w:rsid w:val="00CD3EB4"/>
    <w:rsid w:val="00CD4F8E"/>
    <w:rsid w:val="00CD5D6F"/>
    <w:rsid w:val="00CD62D0"/>
    <w:rsid w:val="00CD6A8C"/>
    <w:rsid w:val="00CD738F"/>
    <w:rsid w:val="00CD74EA"/>
    <w:rsid w:val="00CE0986"/>
    <w:rsid w:val="00CE21B9"/>
    <w:rsid w:val="00CE21DC"/>
    <w:rsid w:val="00CE2816"/>
    <w:rsid w:val="00CE371C"/>
    <w:rsid w:val="00CE37A3"/>
    <w:rsid w:val="00CE3CCA"/>
    <w:rsid w:val="00CE3DAE"/>
    <w:rsid w:val="00CE3ED9"/>
    <w:rsid w:val="00CE44AD"/>
    <w:rsid w:val="00CE4A56"/>
    <w:rsid w:val="00CE4DB4"/>
    <w:rsid w:val="00CE4F1F"/>
    <w:rsid w:val="00CE5282"/>
    <w:rsid w:val="00CE5751"/>
    <w:rsid w:val="00CE5A88"/>
    <w:rsid w:val="00CE60B6"/>
    <w:rsid w:val="00CE6789"/>
    <w:rsid w:val="00CE70E5"/>
    <w:rsid w:val="00CE7406"/>
    <w:rsid w:val="00CE7CE7"/>
    <w:rsid w:val="00CF05FD"/>
    <w:rsid w:val="00CF06B5"/>
    <w:rsid w:val="00CF0B74"/>
    <w:rsid w:val="00CF124D"/>
    <w:rsid w:val="00CF2642"/>
    <w:rsid w:val="00CF2C32"/>
    <w:rsid w:val="00CF377E"/>
    <w:rsid w:val="00CF3AE6"/>
    <w:rsid w:val="00CF42F6"/>
    <w:rsid w:val="00CF4EA5"/>
    <w:rsid w:val="00CF4F5B"/>
    <w:rsid w:val="00CF6102"/>
    <w:rsid w:val="00CF6618"/>
    <w:rsid w:val="00CF6C5E"/>
    <w:rsid w:val="00CF7579"/>
    <w:rsid w:val="00D007E1"/>
    <w:rsid w:val="00D00893"/>
    <w:rsid w:val="00D00BCB"/>
    <w:rsid w:val="00D01C0A"/>
    <w:rsid w:val="00D01CB7"/>
    <w:rsid w:val="00D01F59"/>
    <w:rsid w:val="00D020E5"/>
    <w:rsid w:val="00D025CB"/>
    <w:rsid w:val="00D02F57"/>
    <w:rsid w:val="00D03067"/>
    <w:rsid w:val="00D03CB0"/>
    <w:rsid w:val="00D03DDA"/>
    <w:rsid w:val="00D0415C"/>
    <w:rsid w:val="00D0435D"/>
    <w:rsid w:val="00D04535"/>
    <w:rsid w:val="00D04630"/>
    <w:rsid w:val="00D04E35"/>
    <w:rsid w:val="00D04EE0"/>
    <w:rsid w:val="00D050C7"/>
    <w:rsid w:val="00D05118"/>
    <w:rsid w:val="00D051E9"/>
    <w:rsid w:val="00D05F19"/>
    <w:rsid w:val="00D06215"/>
    <w:rsid w:val="00D069E9"/>
    <w:rsid w:val="00D078E8"/>
    <w:rsid w:val="00D078EB"/>
    <w:rsid w:val="00D07C96"/>
    <w:rsid w:val="00D10059"/>
    <w:rsid w:val="00D101AA"/>
    <w:rsid w:val="00D103FB"/>
    <w:rsid w:val="00D109A8"/>
    <w:rsid w:val="00D10BF1"/>
    <w:rsid w:val="00D10DAE"/>
    <w:rsid w:val="00D11BBB"/>
    <w:rsid w:val="00D12011"/>
    <w:rsid w:val="00D126F5"/>
    <w:rsid w:val="00D128D9"/>
    <w:rsid w:val="00D13087"/>
    <w:rsid w:val="00D137D8"/>
    <w:rsid w:val="00D1401B"/>
    <w:rsid w:val="00D14504"/>
    <w:rsid w:val="00D147D5"/>
    <w:rsid w:val="00D14BC9"/>
    <w:rsid w:val="00D15143"/>
    <w:rsid w:val="00D153A1"/>
    <w:rsid w:val="00D15743"/>
    <w:rsid w:val="00D15956"/>
    <w:rsid w:val="00D16E41"/>
    <w:rsid w:val="00D17662"/>
    <w:rsid w:val="00D20B18"/>
    <w:rsid w:val="00D226B1"/>
    <w:rsid w:val="00D23550"/>
    <w:rsid w:val="00D24902"/>
    <w:rsid w:val="00D24982"/>
    <w:rsid w:val="00D25942"/>
    <w:rsid w:val="00D25C8E"/>
    <w:rsid w:val="00D26BD5"/>
    <w:rsid w:val="00D27797"/>
    <w:rsid w:val="00D2795F"/>
    <w:rsid w:val="00D27C7B"/>
    <w:rsid w:val="00D313D7"/>
    <w:rsid w:val="00D31555"/>
    <w:rsid w:val="00D31C98"/>
    <w:rsid w:val="00D32000"/>
    <w:rsid w:val="00D327E2"/>
    <w:rsid w:val="00D34117"/>
    <w:rsid w:val="00D342AC"/>
    <w:rsid w:val="00D346DA"/>
    <w:rsid w:val="00D34AE9"/>
    <w:rsid w:val="00D3573F"/>
    <w:rsid w:val="00D3578A"/>
    <w:rsid w:val="00D357DD"/>
    <w:rsid w:val="00D36235"/>
    <w:rsid w:val="00D36C4E"/>
    <w:rsid w:val="00D3710B"/>
    <w:rsid w:val="00D374B4"/>
    <w:rsid w:val="00D4048B"/>
    <w:rsid w:val="00D405A5"/>
    <w:rsid w:val="00D40973"/>
    <w:rsid w:val="00D41870"/>
    <w:rsid w:val="00D41C94"/>
    <w:rsid w:val="00D42574"/>
    <w:rsid w:val="00D42A6E"/>
    <w:rsid w:val="00D42DDB"/>
    <w:rsid w:val="00D430FF"/>
    <w:rsid w:val="00D43965"/>
    <w:rsid w:val="00D43A1B"/>
    <w:rsid w:val="00D44229"/>
    <w:rsid w:val="00D445A2"/>
    <w:rsid w:val="00D45B2E"/>
    <w:rsid w:val="00D45DAE"/>
    <w:rsid w:val="00D461DF"/>
    <w:rsid w:val="00D461EF"/>
    <w:rsid w:val="00D46E0A"/>
    <w:rsid w:val="00D472EA"/>
    <w:rsid w:val="00D47619"/>
    <w:rsid w:val="00D47D54"/>
    <w:rsid w:val="00D47E11"/>
    <w:rsid w:val="00D50011"/>
    <w:rsid w:val="00D516E8"/>
    <w:rsid w:val="00D51A34"/>
    <w:rsid w:val="00D51B5E"/>
    <w:rsid w:val="00D51ED1"/>
    <w:rsid w:val="00D53341"/>
    <w:rsid w:val="00D53632"/>
    <w:rsid w:val="00D543C2"/>
    <w:rsid w:val="00D545D3"/>
    <w:rsid w:val="00D54C78"/>
    <w:rsid w:val="00D55220"/>
    <w:rsid w:val="00D55420"/>
    <w:rsid w:val="00D55999"/>
    <w:rsid w:val="00D563A5"/>
    <w:rsid w:val="00D572DC"/>
    <w:rsid w:val="00D602AC"/>
    <w:rsid w:val="00D605D0"/>
    <w:rsid w:val="00D608E3"/>
    <w:rsid w:val="00D614B9"/>
    <w:rsid w:val="00D61610"/>
    <w:rsid w:val="00D6169E"/>
    <w:rsid w:val="00D61C49"/>
    <w:rsid w:val="00D61FC9"/>
    <w:rsid w:val="00D63017"/>
    <w:rsid w:val="00D633FD"/>
    <w:rsid w:val="00D6340E"/>
    <w:rsid w:val="00D636AE"/>
    <w:rsid w:val="00D637D5"/>
    <w:rsid w:val="00D643E1"/>
    <w:rsid w:val="00D665B9"/>
    <w:rsid w:val="00D67627"/>
    <w:rsid w:val="00D676BB"/>
    <w:rsid w:val="00D6788B"/>
    <w:rsid w:val="00D703F0"/>
    <w:rsid w:val="00D705C8"/>
    <w:rsid w:val="00D72367"/>
    <w:rsid w:val="00D73018"/>
    <w:rsid w:val="00D73DB1"/>
    <w:rsid w:val="00D7460B"/>
    <w:rsid w:val="00D7464A"/>
    <w:rsid w:val="00D74852"/>
    <w:rsid w:val="00D7572D"/>
    <w:rsid w:val="00D77C31"/>
    <w:rsid w:val="00D81AD0"/>
    <w:rsid w:val="00D81E05"/>
    <w:rsid w:val="00D822BB"/>
    <w:rsid w:val="00D82734"/>
    <w:rsid w:val="00D83D47"/>
    <w:rsid w:val="00D83DC7"/>
    <w:rsid w:val="00D846AE"/>
    <w:rsid w:val="00D850D0"/>
    <w:rsid w:val="00D855E3"/>
    <w:rsid w:val="00D866EF"/>
    <w:rsid w:val="00D86AB1"/>
    <w:rsid w:val="00D87417"/>
    <w:rsid w:val="00D87480"/>
    <w:rsid w:val="00D87506"/>
    <w:rsid w:val="00D87FD6"/>
    <w:rsid w:val="00D9022C"/>
    <w:rsid w:val="00D911FD"/>
    <w:rsid w:val="00D917B3"/>
    <w:rsid w:val="00D9267F"/>
    <w:rsid w:val="00D929D1"/>
    <w:rsid w:val="00D92DBD"/>
    <w:rsid w:val="00D931C9"/>
    <w:rsid w:val="00D9346C"/>
    <w:rsid w:val="00D94154"/>
    <w:rsid w:val="00D94583"/>
    <w:rsid w:val="00D94E05"/>
    <w:rsid w:val="00D94FB2"/>
    <w:rsid w:val="00D95116"/>
    <w:rsid w:val="00D95177"/>
    <w:rsid w:val="00D95AA0"/>
    <w:rsid w:val="00D95F1A"/>
    <w:rsid w:val="00D96712"/>
    <w:rsid w:val="00D96A2B"/>
    <w:rsid w:val="00D97047"/>
    <w:rsid w:val="00D979F4"/>
    <w:rsid w:val="00DA0481"/>
    <w:rsid w:val="00DA1A90"/>
    <w:rsid w:val="00DA2667"/>
    <w:rsid w:val="00DA32AB"/>
    <w:rsid w:val="00DA3A6C"/>
    <w:rsid w:val="00DA40FE"/>
    <w:rsid w:val="00DA4718"/>
    <w:rsid w:val="00DA4BAA"/>
    <w:rsid w:val="00DA6441"/>
    <w:rsid w:val="00DA68CC"/>
    <w:rsid w:val="00DA6C42"/>
    <w:rsid w:val="00DA71AF"/>
    <w:rsid w:val="00DA7490"/>
    <w:rsid w:val="00DB0D08"/>
    <w:rsid w:val="00DB18B8"/>
    <w:rsid w:val="00DB18E7"/>
    <w:rsid w:val="00DB22DF"/>
    <w:rsid w:val="00DB3682"/>
    <w:rsid w:val="00DB485D"/>
    <w:rsid w:val="00DB4958"/>
    <w:rsid w:val="00DB51D9"/>
    <w:rsid w:val="00DB5AF6"/>
    <w:rsid w:val="00DB5F10"/>
    <w:rsid w:val="00DB7D29"/>
    <w:rsid w:val="00DC025E"/>
    <w:rsid w:val="00DC02EA"/>
    <w:rsid w:val="00DC06D2"/>
    <w:rsid w:val="00DC0D46"/>
    <w:rsid w:val="00DC1B05"/>
    <w:rsid w:val="00DC1DE2"/>
    <w:rsid w:val="00DC1F87"/>
    <w:rsid w:val="00DC2121"/>
    <w:rsid w:val="00DC3B61"/>
    <w:rsid w:val="00DC3D40"/>
    <w:rsid w:val="00DC46FA"/>
    <w:rsid w:val="00DC485A"/>
    <w:rsid w:val="00DC4A0B"/>
    <w:rsid w:val="00DC4CC5"/>
    <w:rsid w:val="00DC5AF1"/>
    <w:rsid w:val="00DC673D"/>
    <w:rsid w:val="00DC7163"/>
    <w:rsid w:val="00DC7606"/>
    <w:rsid w:val="00DC7AE3"/>
    <w:rsid w:val="00DD15EA"/>
    <w:rsid w:val="00DD2DBA"/>
    <w:rsid w:val="00DD2E4C"/>
    <w:rsid w:val="00DD314D"/>
    <w:rsid w:val="00DD35C7"/>
    <w:rsid w:val="00DD3672"/>
    <w:rsid w:val="00DD4870"/>
    <w:rsid w:val="00DD52F6"/>
    <w:rsid w:val="00DD710B"/>
    <w:rsid w:val="00DD73C3"/>
    <w:rsid w:val="00DD73C4"/>
    <w:rsid w:val="00DD7CDF"/>
    <w:rsid w:val="00DE02F4"/>
    <w:rsid w:val="00DE06F3"/>
    <w:rsid w:val="00DE0788"/>
    <w:rsid w:val="00DE0C80"/>
    <w:rsid w:val="00DE1170"/>
    <w:rsid w:val="00DE200E"/>
    <w:rsid w:val="00DE2198"/>
    <w:rsid w:val="00DE2B97"/>
    <w:rsid w:val="00DE3668"/>
    <w:rsid w:val="00DE3D7D"/>
    <w:rsid w:val="00DE4B9C"/>
    <w:rsid w:val="00DE56E1"/>
    <w:rsid w:val="00DE5700"/>
    <w:rsid w:val="00DE66F7"/>
    <w:rsid w:val="00DE67FE"/>
    <w:rsid w:val="00DE6A1D"/>
    <w:rsid w:val="00DE6A2F"/>
    <w:rsid w:val="00DE6D71"/>
    <w:rsid w:val="00DE7201"/>
    <w:rsid w:val="00DE766F"/>
    <w:rsid w:val="00DE7A3E"/>
    <w:rsid w:val="00DE7F1C"/>
    <w:rsid w:val="00DE7F54"/>
    <w:rsid w:val="00DF07F2"/>
    <w:rsid w:val="00DF0FFE"/>
    <w:rsid w:val="00DF2444"/>
    <w:rsid w:val="00DF248F"/>
    <w:rsid w:val="00DF25E6"/>
    <w:rsid w:val="00DF26A5"/>
    <w:rsid w:val="00DF2A73"/>
    <w:rsid w:val="00DF2C09"/>
    <w:rsid w:val="00DF2DDD"/>
    <w:rsid w:val="00DF3E5A"/>
    <w:rsid w:val="00DF3E61"/>
    <w:rsid w:val="00DF4234"/>
    <w:rsid w:val="00DF49F8"/>
    <w:rsid w:val="00DF54EB"/>
    <w:rsid w:val="00DF5722"/>
    <w:rsid w:val="00DF5F5C"/>
    <w:rsid w:val="00DF679A"/>
    <w:rsid w:val="00DF71A7"/>
    <w:rsid w:val="00DF7575"/>
    <w:rsid w:val="00DF773D"/>
    <w:rsid w:val="00DF785C"/>
    <w:rsid w:val="00DF7F9F"/>
    <w:rsid w:val="00E0061A"/>
    <w:rsid w:val="00E00746"/>
    <w:rsid w:val="00E030FE"/>
    <w:rsid w:val="00E03443"/>
    <w:rsid w:val="00E035B9"/>
    <w:rsid w:val="00E03EAA"/>
    <w:rsid w:val="00E03FAD"/>
    <w:rsid w:val="00E04832"/>
    <w:rsid w:val="00E04996"/>
    <w:rsid w:val="00E06151"/>
    <w:rsid w:val="00E06269"/>
    <w:rsid w:val="00E072C0"/>
    <w:rsid w:val="00E075E9"/>
    <w:rsid w:val="00E101DD"/>
    <w:rsid w:val="00E103FB"/>
    <w:rsid w:val="00E11006"/>
    <w:rsid w:val="00E11881"/>
    <w:rsid w:val="00E1284E"/>
    <w:rsid w:val="00E12ABA"/>
    <w:rsid w:val="00E130F1"/>
    <w:rsid w:val="00E13D22"/>
    <w:rsid w:val="00E13D92"/>
    <w:rsid w:val="00E13DAE"/>
    <w:rsid w:val="00E14508"/>
    <w:rsid w:val="00E14CC3"/>
    <w:rsid w:val="00E14CEB"/>
    <w:rsid w:val="00E156BF"/>
    <w:rsid w:val="00E16953"/>
    <w:rsid w:val="00E16B76"/>
    <w:rsid w:val="00E172AD"/>
    <w:rsid w:val="00E202BD"/>
    <w:rsid w:val="00E20D49"/>
    <w:rsid w:val="00E20FF8"/>
    <w:rsid w:val="00E21035"/>
    <w:rsid w:val="00E211BD"/>
    <w:rsid w:val="00E21F76"/>
    <w:rsid w:val="00E226C6"/>
    <w:rsid w:val="00E231B9"/>
    <w:rsid w:val="00E23A58"/>
    <w:rsid w:val="00E23C86"/>
    <w:rsid w:val="00E242EE"/>
    <w:rsid w:val="00E244CA"/>
    <w:rsid w:val="00E24DF0"/>
    <w:rsid w:val="00E24F25"/>
    <w:rsid w:val="00E252F0"/>
    <w:rsid w:val="00E261BC"/>
    <w:rsid w:val="00E2636D"/>
    <w:rsid w:val="00E27025"/>
    <w:rsid w:val="00E30706"/>
    <w:rsid w:val="00E30A2B"/>
    <w:rsid w:val="00E30E5B"/>
    <w:rsid w:val="00E315DE"/>
    <w:rsid w:val="00E31B0E"/>
    <w:rsid w:val="00E325D0"/>
    <w:rsid w:val="00E32831"/>
    <w:rsid w:val="00E3361F"/>
    <w:rsid w:val="00E33F02"/>
    <w:rsid w:val="00E340C8"/>
    <w:rsid w:val="00E341BB"/>
    <w:rsid w:val="00E34C0B"/>
    <w:rsid w:val="00E35112"/>
    <w:rsid w:val="00E3576D"/>
    <w:rsid w:val="00E3635C"/>
    <w:rsid w:val="00E368AE"/>
    <w:rsid w:val="00E36A71"/>
    <w:rsid w:val="00E36AD0"/>
    <w:rsid w:val="00E36E97"/>
    <w:rsid w:val="00E36F74"/>
    <w:rsid w:val="00E40230"/>
    <w:rsid w:val="00E41E64"/>
    <w:rsid w:val="00E42267"/>
    <w:rsid w:val="00E433BB"/>
    <w:rsid w:val="00E4440A"/>
    <w:rsid w:val="00E44CE6"/>
    <w:rsid w:val="00E452AA"/>
    <w:rsid w:val="00E4542D"/>
    <w:rsid w:val="00E4573F"/>
    <w:rsid w:val="00E46B0F"/>
    <w:rsid w:val="00E46F4A"/>
    <w:rsid w:val="00E47D20"/>
    <w:rsid w:val="00E47E22"/>
    <w:rsid w:val="00E511D5"/>
    <w:rsid w:val="00E51B5A"/>
    <w:rsid w:val="00E5314A"/>
    <w:rsid w:val="00E53A2E"/>
    <w:rsid w:val="00E54FA7"/>
    <w:rsid w:val="00E5552F"/>
    <w:rsid w:val="00E5563D"/>
    <w:rsid w:val="00E56C8B"/>
    <w:rsid w:val="00E56CF6"/>
    <w:rsid w:val="00E56D47"/>
    <w:rsid w:val="00E574B2"/>
    <w:rsid w:val="00E57B95"/>
    <w:rsid w:val="00E57FE5"/>
    <w:rsid w:val="00E612A4"/>
    <w:rsid w:val="00E6183F"/>
    <w:rsid w:val="00E623B8"/>
    <w:rsid w:val="00E62C91"/>
    <w:rsid w:val="00E648B1"/>
    <w:rsid w:val="00E64C01"/>
    <w:rsid w:val="00E64E9A"/>
    <w:rsid w:val="00E64F9C"/>
    <w:rsid w:val="00E6590D"/>
    <w:rsid w:val="00E70016"/>
    <w:rsid w:val="00E700D5"/>
    <w:rsid w:val="00E708EE"/>
    <w:rsid w:val="00E71291"/>
    <w:rsid w:val="00E718B5"/>
    <w:rsid w:val="00E71A23"/>
    <w:rsid w:val="00E71DB1"/>
    <w:rsid w:val="00E72447"/>
    <w:rsid w:val="00E72C84"/>
    <w:rsid w:val="00E732F2"/>
    <w:rsid w:val="00E73A6C"/>
    <w:rsid w:val="00E73B30"/>
    <w:rsid w:val="00E74162"/>
    <w:rsid w:val="00E7606E"/>
    <w:rsid w:val="00E77DF0"/>
    <w:rsid w:val="00E80449"/>
    <w:rsid w:val="00E80BE7"/>
    <w:rsid w:val="00E80DC5"/>
    <w:rsid w:val="00E8123A"/>
    <w:rsid w:val="00E81253"/>
    <w:rsid w:val="00E81255"/>
    <w:rsid w:val="00E814B3"/>
    <w:rsid w:val="00E81501"/>
    <w:rsid w:val="00E81AFC"/>
    <w:rsid w:val="00E81F36"/>
    <w:rsid w:val="00E82AA5"/>
    <w:rsid w:val="00E82C69"/>
    <w:rsid w:val="00E83202"/>
    <w:rsid w:val="00E839B5"/>
    <w:rsid w:val="00E839CC"/>
    <w:rsid w:val="00E84843"/>
    <w:rsid w:val="00E84FD6"/>
    <w:rsid w:val="00E85546"/>
    <w:rsid w:val="00E867E9"/>
    <w:rsid w:val="00E86F7E"/>
    <w:rsid w:val="00E87C08"/>
    <w:rsid w:val="00E87EFF"/>
    <w:rsid w:val="00E90A90"/>
    <w:rsid w:val="00E91013"/>
    <w:rsid w:val="00E92145"/>
    <w:rsid w:val="00E934C5"/>
    <w:rsid w:val="00E93ACC"/>
    <w:rsid w:val="00E93B41"/>
    <w:rsid w:val="00E93F26"/>
    <w:rsid w:val="00E94218"/>
    <w:rsid w:val="00E94875"/>
    <w:rsid w:val="00E94BED"/>
    <w:rsid w:val="00E95387"/>
    <w:rsid w:val="00E955A3"/>
    <w:rsid w:val="00E9596E"/>
    <w:rsid w:val="00E96E73"/>
    <w:rsid w:val="00E97594"/>
    <w:rsid w:val="00E979A9"/>
    <w:rsid w:val="00E97B64"/>
    <w:rsid w:val="00E97B75"/>
    <w:rsid w:val="00EA030D"/>
    <w:rsid w:val="00EA2176"/>
    <w:rsid w:val="00EA2504"/>
    <w:rsid w:val="00EA25F4"/>
    <w:rsid w:val="00EA28DE"/>
    <w:rsid w:val="00EA4923"/>
    <w:rsid w:val="00EA4F35"/>
    <w:rsid w:val="00EA5650"/>
    <w:rsid w:val="00EA5821"/>
    <w:rsid w:val="00EA5C6B"/>
    <w:rsid w:val="00EA5CDF"/>
    <w:rsid w:val="00EA5D04"/>
    <w:rsid w:val="00EA7EF0"/>
    <w:rsid w:val="00EB00D5"/>
    <w:rsid w:val="00EB0F13"/>
    <w:rsid w:val="00EB1085"/>
    <w:rsid w:val="00EB1AB5"/>
    <w:rsid w:val="00EB1B38"/>
    <w:rsid w:val="00EB1D75"/>
    <w:rsid w:val="00EB1FAB"/>
    <w:rsid w:val="00EB2419"/>
    <w:rsid w:val="00EB27E2"/>
    <w:rsid w:val="00EB2AF8"/>
    <w:rsid w:val="00EB3A09"/>
    <w:rsid w:val="00EB3B29"/>
    <w:rsid w:val="00EB4287"/>
    <w:rsid w:val="00EB4C8A"/>
    <w:rsid w:val="00EB5565"/>
    <w:rsid w:val="00EB6649"/>
    <w:rsid w:val="00EB6859"/>
    <w:rsid w:val="00EB6DEC"/>
    <w:rsid w:val="00EB7732"/>
    <w:rsid w:val="00EB7AF4"/>
    <w:rsid w:val="00EC1056"/>
    <w:rsid w:val="00EC1E38"/>
    <w:rsid w:val="00EC20AC"/>
    <w:rsid w:val="00EC2BCB"/>
    <w:rsid w:val="00EC2DC9"/>
    <w:rsid w:val="00EC2E95"/>
    <w:rsid w:val="00EC3147"/>
    <w:rsid w:val="00EC32D7"/>
    <w:rsid w:val="00EC3406"/>
    <w:rsid w:val="00EC38FE"/>
    <w:rsid w:val="00EC46A9"/>
    <w:rsid w:val="00EC4909"/>
    <w:rsid w:val="00EC49D4"/>
    <w:rsid w:val="00EC4E68"/>
    <w:rsid w:val="00EC5253"/>
    <w:rsid w:val="00EC6151"/>
    <w:rsid w:val="00EC74CF"/>
    <w:rsid w:val="00ED0186"/>
    <w:rsid w:val="00ED048D"/>
    <w:rsid w:val="00ED11F8"/>
    <w:rsid w:val="00ED1473"/>
    <w:rsid w:val="00ED1494"/>
    <w:rsid w:val="00ED1743"/>
    <w:rsid w:val="00ED17A9"/>
    <w:rsid w:val="00ED1C42"/>
    <w:rsid w:val="00ED2345"/>
    <w:rsid w:val="00ED2706"/>
    <w:rsid w:val="00ED2E16"/>
    <w:rsid w:val="00ED2FA8"/>
    <w:rsid w:val="00ED3769"/>
    <w:rsid w:val="00ED3AD7"/>
    <w:rsid w:val="00ED4134"/>
    <w:rsid w:val="00ED4F9F"/>
    <w:rsid w:val="00ED5A91"/>
    <w:rsid w:val="00ED5D04"/>
    <w:rsid w:val="00ED5DAF"/>
    <w:rsid w:val="00ED5DE0"/>
    <w:rsid w:val="00ED635E"/>
    <w:rsid w:val="00ED657C"/>
    <w:rsid w:val="00ED725F"/>
    <w:rsid w:val="00ED7686"/>
    <w:rsid w:val="00EE0ACF"/>
    <w:rsid w:val="00EE0EC5"/>
    <w:rsid w:val="00EE1353"/>
    <w:rsid w:val="00EE16D7"/>
    <w:rsid w:val="00EE1816"/>
    <w:rsid w:val="00EE1AA1"/>
    <w:rsid w:val="00EE2241"/>
    <w:rsid w:val="00EE261D"/>
    <w:rsid w:val="00EE2983"/>
    <w:rsid w:val="00EE302C"/>
    <w:rsid w:val="00EE390D"/>
    <w:rsid w:val="00EE3D63"/>
    <w:rsid w:val="00EE3D9F"/>
    <w:rsid w:val="00EE42E5"/>
    <w:rsid w:val="00EE4A0B"/>
    <w:rsid w:val="00EE5A72"/>
    <w:rsid w:val="00EE5F89"/>
    <w:rsid w:val="00EE6F38"/>
    <w:rsid w:val="00EE7704"/>
    <w:rsid w:val="00EE78C8"/>
    <w:rsid w:val="00EE7A73"/>
    <w:rsid w:val="00EF0242"/>
    <w:rsid w:val="00EF02D4"/>
    <w:rsid w:val="00EF0630"/>
    <w:rsid w:val="00EF0ADC"/>
    <w:rsid w:val="00EF1AC9"/>
    <w:rsid w:val="00EF1C01"/>
    <w:rsid w:val="00EF2C15"/>
    <w:rsid w:val="00EF3B07"/>
    <w:rsid w:val="00EF4B96"/>
    <w:rsid w:val="00EF6E8E"/>
    <w:rsid w:val="00EF6F7A"/>
    <w:rsid w:val="00EF6FD4"/>
    <w:rsid w:val="00EF71E6"/>
    <w:rsid w:val="00EF7531"/>
    <w:rsid w:val="00EF79ED"/>
    <w:rsid w:val="00EF7C45"/>
    <w:rsid w:val="00EF7EFA"/>
    <w:rsid w:val="00F00031"/>
    <w:rsid w:val="00F00CA2"/>
    <w:rsid w:val="00F018FA"/>
    <w:rsid w:val="00F01F58"/>
    <w:rsid w:val="00F0230F"/>
    <w:rsid w:val="00F0309A"/>
    <w:rsid w:val="00F03ADD"/>
    <w:rsid w:val="00F03C1D"/>
    <w:rsid w:val="00F03DC5"/>
    <w:rsid w:val="00F04600"/>
    <w:rsid w:val="00F050EA"/>
    <w:rsid w:val="00F06294"/>
    <w:rsid w:val="00F062FD"/>
    <w:rsid w:val="00F077A2"/>
    <w:rsid w:val="00F10B88"/>
    <w:rsid w:val="00F10F86"/>
    <w:rsid w:val="00F12A73"/>
    <w:rsid w:val="00F1317B"/>
    <w:rsid w:val="00F132A7"/>
    <w:rsid w:val="00F139D2"/>
    <w:rsid w:val="00F13BD6"/>
    <w:rsid w:val="00F13CDA"/>
    <w:rsid w:val="00F13ED3"/>
    <w:rsid w:val="00F14DB5"/>
    <w:rsid w:val="00F15399"/>
    <w:rsid w:val="00F154A4"/>
    <w:rsid w:val="00F15FE1"/>
    <w:rsid w:val="00F175A0"/>
    <w:rsid w:val="00F176EA"/>
    <w:rsid w:val="00F17747"/>
    <w:rsid w:val="00F178D5"/>
    <w:rsid w:val="00F202A8"/>
    <w:rsid w:val="00F20565"/>
    <w:rsid w:val="00F21826"/>
    <w:rsid w:val="00F224DF"/>
    <w:rsid w:val="00F22597"/>
    <w:rsid w:val="00F22739"/>
    <w:rsid w:val="00F23562"/>
    <w:rsid w:val="00F23764"/>
    <w:rsid w:val="00F238CE"/>
    <w:rsid w:val="00F2421F"/>
    <w:rsid w:val="00F24AEB"/>
    <w:rsid w:val="00F24BBD"/>
    <w:rsid w:val="00F24E0C"/>
    <w:rsid w:val="00F277E9"/>
    <w:rsid w:val="00F30398"/>
    <w:rsid w:val="00F31FA0"/>
    <w:rsid w:val="00F334D9"/>
    <w:rsid w:val="00F34A63"/>
    <w:rsid w:val="00F357D3"/>
    <w:rsid w:val="00F35819"/>
    <w:rsid w:val="00F36A40"/>
    <w:rsid w:val="00F37276"/>
    <w:rsid w:val="00F37AEF"/>
    <w:rsid w:val="00F37B8B"/>
    <w:rsid w:val="00F40BA8"/>
    <w:rsid w:val="00F40BD8"/>
    <w:rsid w:val="00F413EC"/>
    <w:rsid w:val="00F41D14"/>
    <w:rsid w:val="00F43580"/>
    <w:rsid w:val="00F43E5A"/>
    <w:rsid w:val="00F44225"/>
    <w:rsid w:val="00F4454F"/>
    <w:rsid w:val="00F46FBD"/>
    <w:rsid w:val="00F47B58"/>
    <w:rsid w:val="00F52615"/>
    <w:rsid w:val="00F5273E"/>
    <w:rsid w:val="00F52808"/>
    <w:rsid w:val="00F52B42"/>
    <w:rsid w:val="00F533C5"/>
    <w:rsid w:val="00F53D63"/>
    <w:rsid w:val="00F541B6"/>
    <w:rsid w:val="00F54518"/>
    <w:rsid w:val="00F54809"/>
    <w:rsid w:val="00F5585D"/>
    <w:rsid w:val="00F55B9F"/>
    <w:rsid w:val="00F55D14"/>
    <w:rsid w:val="00F55E9D"/>
    <w:rsid w:val="00F567C8"/>
    <w:rsid w:val="00F570A5"/>
    <w:rsid w:val="00F573E9"/>
    <w:rsid w:val="00F57CB8"/>
    <w:rsid w:val="00F60257"/>
    <w:rsid w:val="00F60311"/>
    <w:rsid w:val="00F60C93"/>
    <w:rsid w:val="00F617FD"/>
    <w:rsid w:val="00F61872"/>
    <w:rsid w:val="00F61A05"/>
    <w:rsid w:val="00F6296F"/>
    <w:rsid w:val="00F63DFA"/>
    <w:rsid w:val="00F64170"/>
    <w:rsid w:val="00F64CCD"/>
    <w:rsid w:val="00F64D05"/>
    <w:rsid w:val="00F6563D"/>
    <w:rsid w:val="00F672C7"/>
    <w:rsid w:val="00F67E7D"/>
    <w:rsid w:val="00F70C5A"/>
    <w:rsid w:val="00F7135C"/>
    <w:rsid w:val="00F71913"/>
    <w:rsid w:val="00F71EE3"/>
    <w:rsid w:val="00F723DB"/>
    <w:rsid w:val="00F724FF"/>
    <w:rsid w:val="00F729A5"/>
    <w:rsid w:val="00F72AF3"/>
    <w:rsid w:val="00F72DDC"/>
    <w:rsid w:val="00F72EA1"/>
    <w:rsid w:val="00F7331C"/>
    <w:rsid w:val="00F739D6"/>
    <w:rsid w:val="00F73DF6"/>
    <w:rsid w:val="00F744BC"/>
    <w:rsid w:val="00F755DF"/>
    <w:rsid w:val="00F75730"/>
    <w:rsid w:val="00F7611A"/>
    <w:rsid w:val="00F76789"/>
    <w:rsid w:val="00F77EE5"/>
    <w:rsid w:val="00F81028"/>
    <w:rsid w:val="00F812C0"/>
    <w:rsid w:val="00F81352"/>
    <w:rsid w:val="00F822CC"/>
    <w:rsid w:val="00F830AF"/>
    <w:rsid w:val="00F834D5"/>
    <w:rsid w:val="00F85746"/>
    <w:rsid w:val="00F8588C"/>
    <w:rsid w:val="00F85F65"/>
    <w:rsid w:val="00F861C0"/>
    <w:rsid w:val="00F87077"/>
    <w:rsid w:val="00F877FD"/>
    <w:rsid w:val="00F90108"/>
    <w:rsid w:val="00F90558"/>
    <w:rsid w:val="00F906A8"/>
    <w:rsid w:val="00F9095C"/>
    <w:rsid w:val="00F909E1"/>
    <w:rsid w:val="00F90F81"/>
    <w:rsid w:val="00F910BA"/>
    <w:rsid w:val="00F910E0"/>
    <w:rsid w:val="00F91407"/>
    <w:rsid w:val="00F91467"/>
    <w:rsid w:val="00F91551"/>
    <w:rsid w:val="00F9168F"/>
    <w:rsid w:val="00F916C1"/>
    <w:rsid w:val="00F91C52"/>
    <w:rsid w:val="00F91E05"/>
    <w:rsid w:val="00F92D5F"/>
    <w:rsid w:val="00F93093"/>
    <w:rsid w:val="00F94023"/>
    <w:rsid w:val="00F9436E"/>
    <w:rsid w:val="00F944EE"/>
    <w:rsid w:val="00F94A94"/>
    <w:rsid w:val="00F9508D"/>
    <w:rsid w:val="00F95388"/>
    <w:rsid w:val="00F95880"/>
    <w:rsid w:val="00F95A6F"/>
    <w:rsid w:val="00F95D75"/>
    <w:rsid w:val="00F968A2"/>
    <w:rsid w:val="00FA178B"/>
    <w:rsid w:val="00FA1A0A"/>
    <w:rsid w:val="00FA1E04"/>
    <w:rsid w:val="00FA1FB4"/>
    <w:rsid w:val="00FA1FB8"/>
    <w:rsid w:val="00FA21C9"/>
    <w:rsid w:val="00FA2BF2"/>
    <w:rsid w:val="00FA46AB"/>
    <w:rsid w:val="00FA4902"/>
    <w:rsid w:val="00FA4F76"/>
    <w:rsid w:val="00FA4FBD"/>
    <w:rsid w:val="00FA577C"/>
    <w:rsid w:val="00FA5849"/>
    <w:rsid w:val="00FA58C5"/>
    <w:rsid w:val="00FA7090"/>
    <w:rsid w:val="00FA71DF"/>
    <w:rsid w:val="00FA7248"/>
    <w:rsid w:val="00FA7811"/>
    <w:rsid w:val="00FB034F"/>
    <w:rsid w:val="00FB074C"/>
    <w:rsid w:val="00FB0EB5"/>
    <w:rsid w:val="00FB214E"/>
    <w:rsid w:val="00FB30DE"/>
    <w:rsid w:val="00FB3269"/>
    <w:rsid w:val="00FB3276"/>
    <w:rsid w:val="00FB3790"/>
    <w:rsid w:val="00FB38B5"/>
    <w:rsid w:val="00FB3AF4"/>
    <w:rsid w:val="00FB3F69"/>
    <w:rsid w:val="00FB4AAC"/>
    <w:rsid w:val="00FB4BBB"/>
    <w:rsid w:val="00FB4BC7"/>
    <w:rsid w:val="00FB4D22"/>
    <w:rsid w:val="00FB589F"/>
    <w:rsid w:val="00FB5C80"/>
    <w:rsid w:val="00FB5CCB"/>
    <w:rsid w:val="00FB63C3"/>
    <w:rsid w:val="00FB6AD5"/>
    <w:rsid w:val="00FB6AFD"/>
    <w:rsid w:val="00FB7636"/>
    <w:rsid w:val="00FB769C"/>
    <w:rsid w:val="00FB78DB"/>
    <w:rsid w:val="00FB7D4A"/>
    <w:rsid w:val="00FB7EF1"/>
    <w:rsid w:val="00FC0221"/>
    <w:rsid w:val="00FC04D5"/>
    <w:rsid w:val="00FC0666"/>
    <w:rsid w:val="00FC0D9A"/>
    <w:rsid w:val="00FC0E8B"/>
    <w:rsid w:val="00FC100D"/>
    <w:rsid w:val="00FC194F"/>
    <w:rsid w:val="00FC1CC0"/>
    <w:rsid w:val="00FC4A03"/>
    <w:rsid w:val="00FC56F9"/>
    <w:rsid w:val="00FC6260"/>
    <w:rsid w:val="00FC62FF"/>
    <w:rsid w:val="00FC764C"/>
    <w:rsid w:val="00FC797D"/>
    <w:rsid w:val="00FC7EF9"/>
    <w:rsid w:val="00FD0327"/>
    <w:rsid w:val="00FD0813"/>
    <w:rsid w:val="00FD0AE4"/>
    <w:rsid w:val="00FD0E80"/>
    <w:rsid w:val="00FD1D2A"/>
    <w:rsid w:val="00FD1D2D"/>
    <w:rsid w:val="00FD3133"/>
    <w:rsid w:val="00FD31A4"/>
    <w:rsid w:val="00FD3DBA"/>
    <w:rsid w:val="00FD45B5"/>
    <w:rsid w:val="00FD4730"/>
    <w:rsid w:val="00FD51AC"/>
    <w:rsid w:val="00FD54B5"/>
    <w:rsid w:val="00FD6B36"/>
    <w:rsid w:val="00FD6B3B"/>
    <w:rsid w:val="00FD7902"/>
    <w:rsid w:val="00FD7E03"/>
    <w:rsid w:val="00FE03C9"/>
    <w:rsid w:val="00FE0B04"/>
    <w:rsid w:val="00FE1200"/>
    <w:rsid w:val="00FE149F"/>
    <w:rsid w:val="00FE1FCD"/>
    <w:rsid w:val="00FE2219"/>
    <w:rsid w:val="00FE2405"/>
    <w:rsid w:val="00FE253A"/>
    <w:rsid w:val="00FE257D"/>
    <w:rsid w:val="00FE2ED1"/>
    <w:rsid w:val="00FE2FA0"/>
    <w:rsid w:val="00FE2FEB"/>
    <w:rsid w:val="00FE3445"/>
    <w:rsid w:val="00FE34D0"/>
    <w:rsid w:val="00FE3B63"/>
    <w:rsid w:val="00FE4007"/>
    <w:rsid w:val="00FE4380"/>
    <w:rsid w:val="00FE4FC1"/>
    <w:rsid w:val="00FE5734"/>
    <w:rsid w:val="00FE6246"/>
    <w:rsid w:val="00FE6B57"/>
    <w:rsid w:val="00FE6BFA"/>
    <w:rsid w:val="00FE6C37"/>
    <w:rsid w:val="00FE6D54"/>
    <w:rsid w:val="00FE77A1"/>
    <w:rsid w:val="00FF0515"/>
    <w:rsid w:val="00FF090D"/>
    <w:rsid w:val="00FF1881"/>
    <w:rsid w:val="00FF1BDF"/>
    <w:rsid w:val="00FF1C51"/>
    <w:rsid w:val="00FF37E4"/>
    <w:rsid w:val="00FF3883"/>
    <w:rsid w:val="00FF3C41"/>
    <w:rsid w:val="00FF3DCA"/>
    <w:rsid w:val="00FF3FFC"/>
    <w:rsid w:val="00FF42CB"/>
    <w:rsid w:val="00FF4E7F"/>
    <w:rsid w:val="00FF546F"/>
    <w:rsid w:val="00FF63B2"/>
    <w:rsid w:val="00FF679B"/>
    <w:rsid w:val="00FF6CC1"/>
    <w:rsid w:val="00FF7305"/>
    <w:rsid w:val="00FF7696"/>
    <w:rsid w:val="00FF7929"/>
    <w:rsid w:val="00FF7B68"/>
    <w:rsid w:val="018A4443"/>
    <w:rsid w:val="03C30D76"/>
    <w:rsid w:val="096B67ED"/>
    <w:rsid w:val="0BF2484A"/>
    <w:rsid w:val="162E3D0A"/>
    <w:rsid w:val="265A67F9"/>
    <w:rsid w:val="40EE3E95"/>
    <w:rsid w:val="4BE86A43"/>
    <w:rsid w:val="4FDE458C"/>
    <w:rsid w:val="5DB82ADA"/>
    <w:rsid w:val="5DE62F1A"/>
    <w:rsid w:val="634C3DCC"/>
    <w:rsid w:val="66CF2882"/>
    <w:rsid w:val="67094A66"/>
    <w:rsid w:val="711F4406"/>
    <w:rsid w:val="73E3796C"/>
    <w:rsid w:val="755E3D3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iPriority="0" w:semiHidden="0" w:name="annotation text"/>
    <w:lsdException w:qFormat="1" w:uiPriority="99" w:semiHidden="0" w:name="header"/>
    <w:lsdException w:qFormat="1" w:uiPriority="99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iPriority="99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semiHidden="0" w:name="footnote reference"/>
    <w:lsdException w:qFormat="1" w:uiPriority="0" w:semiHidden="0" w:name="annotation reference"/>
    <w:lsdException w:qFormat="1" w:unhideWhenUsed="0" w:uiPriority="0" w:name="line number"/>
    <w:lsdException w:qFormat="1" w:unhideWhenUsed="0" w:uiPriority="0" w:semiHidden="0" w:name="page number"/>
    <w:lsdException w:qFormat="1" w:uiPriority="0" w:semiHidden="0" w:name="endnote reference"/>
    <w:lsdException w:qFormat="1" w:uiPriority="0" w:semiHidden="0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semiHidden="0" w:name="List Bullet"/>
    <w:lsdException w:qFormat="1" w:unhideWhenUsed="0" w:uiPriority="0" w:name="List Number"/>
    <w:lsdException w:qFormat="1" w:unhideWhenUsed="0" w:uiPriority="0" w:semiHidden="0" w:name="List 2"/>
    <w:lsdException w:qFormat="1" w:unhideWhenUsed="0" w:uiPriority="0" w:name="List 3"/>
    <w:lsdException w:qFormat="1" w:unhideWhenUsed="0" w:uiPriority="0" w:semiHidden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iPriority="0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qFormat="1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0" w:semiHidden="0" w:name="Document Map"/>
    <w:lsdException w:qFormat="1" w:unhideWhenUsed="0" w:uiPriority="0" w:semiHidden="0" w:name="Plain Text"/>
    <w:lsdException w:qFormat="1" w:unhideWhenUsed="0" w:uiPriority="0" w:name="E-mail Signature"/>
    <w:lsdException w:qFormat="1" w:uiPriority="0" w:semiHidden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iPriority="0" w:semiHidden="0" w:name="HTML Preformatted"/>
    <w:lsdException w:qFormat="1" w:unhideWhenUsed="0" w:uiPriority="0" w:name="HTML Sample"/>
    <w:lsdException w:qFormat="1" w:unhideWhenUsed="0" w:uiPriority="0" w:semiHidden="0" w:name="HTML Typewriter"/>
    <w:lsdException w:qFormat="1" w:unhideWhenUsed="0" w:uiPriority="0" w:name="HTML Variable"/>
    <w:lsdException w:qFormat="1" w:uiPriority="99" w:name="Normal Table"/>
    <w:lsdException w:qFormat="1" w:uiPriority="0" w:semiHidden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semiHidden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iPriority="0" w:semiHidden="0" w:name="Table Contemporary"/>
    <w:lsdException w:qFormat="1" w:unhideWhenUsed="0" w:uiPriority="0" w:semiHidden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iPriority="0" w:semiHidden="0" w:name="Balloon Text"/>
    <w:lsdException w:qFormat="1" w:unhideWhenUsed="0" w:uiPriority="0" w:semiHidden="0" w:name="Table Grid"/>
    <w:lsdException w:qFormat="1" w:unhideWhenUsed="0" w:uiPriority="0" w:semiHidden="0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00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142"/>
    <w:autoRedefine/>
    <w:qFormat/>
    <w:uiPriority w:val="0"/>
    <w:pPr>
      <w:keepNext/>
      <w:numPr>
        <w:ilvl w:val="0"/>
        <w:numId w:val="1"/>
      </w:numPr>
      <w:spacing w:line="240" w:lineRule="auto"/>
      <w:ind w:left="624" w:hanging="624"/>
      <w:jc w:val="left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143"/>
    <w:autoRedefine/>
    <w:qFormat/>
    <w:uiPriority w:val="0"/>
    <w:pPr>
      <w:keepNext/>
      <w:numPr>
        <w:ilvl w:val="1"/>
        <w:numId w:val="1"/>
      </w:numPr>
      <w:spacing w:line="240" w:lineRule="auto"/>
      <w:ind w:left="213" w:leftChars="100" w:hanging="113"/>
      <w:jc w:val="left"/>
      <w:outlineLvl w:val="1"/>
    </w:pPr>
    <w:rPr>
      <w:rFonts w:ascii="Cambria" w:hAnsi="Cambria"/>
      <w:b/>
      <w:bCs/>
      <w:iCs/>
      <w:sz w:val="30"/>
      <w:szCs w:val="28"/>
    </w:rPr>
  </w:style>
  <w:style w:type="paragraph" w:styleId="4">
    <w:name w:val="heading 3"/>
    <w:basedOn w:val="1"/>
    <w:next w:val="1"/>
    <w:link w:val="144"/>
    <w:autoRedefine/>
    <w:qFormat/>
    <w:uiPriority w:val="0"/>
    <w:pPr>
      <w:keepNext/>
      <w:numPr>
        <w:ilvl w:val="2"/>
        <w:numId w:val="1"/>
      </w:numPr>
      <w:spacing w:line="240" w:lineRule="auto"/>
      <w:ind w:left="0" w:firstLine="0"/>
      <w:jc w:val="left"/>
      <w:outlineLvl w:val="2"/>
    </w:pPr>
    <w:rPr>
      <w:rFonts w:ascii="Cambria" w:hAnsi="Cambria"/>
      <w:b/>
      <w:bCs/>
      <w:sz w:val="28"/>
      <w:szCs w:val="26"/>
    </w:rPr>
  </w:style>
  <w:style w:type="paragraph" w:styleId="5">
    <w:name w:val="heading 4"/>
    <w:basedOn w:val="1"/>
    <w:next w:val="1"/>
    <w:link w:val="145"/>
    <w:autoRedefine/>
    <w:qFormat/>
    <w:uiPriority w:val="0"/>
    <w:pPr>
      <w:keepNext/>
      <w:numPr>
        <w:ilvl w:val="3"/>
        <w:numId w:val="1"/>
      </w:numPr>
      <w:spacing w:before="120" w:after="60" w:line="240" w:lineRule="auto"/>
      <w:ind w:left="862" w:hanging="862"/>
      <w:outlineLvl w:val="3"/>
    </w:pPr>
    <w:rPr>
      <w:b/>
      <w:bCs/>
      <w:szCs w:val="28"/>
    </w:rPr>
  </w:style>
  <w:style w:type="paragraph" w:styleId="6">
    <w:name w:val="heading 5"/>
    <w:basedOn w:val="1"/>
    <w:next w:val="1"/>
    <w:link w:val="147"/>
    <w:autoRedefine/>
    <w:qFormat/>
    <w:uiPriority w:val="0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6"/>
    <w:basedOn w:val="1"/>
    <w:next w:val="1"/>
    <w:link w:val="148"/>
    <w:autoRedefine/>
    <w:qFormat/>
    <w:uiPriority w:val="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7"/>
    <w:basedOn w:val="1"/>
    <w:next w:val="1"/>
    <w:link w:val="149"/>
    <w:autoRedefine/>
    <w:qFormat/>
    <w:uiPriority w:val="0"/>
    <w:pPr>
      <w:numPr>
        <w:ilvl w:val="6"/>
        <w:numId w:val="1"/>
      </w:numPr>
      <w:spacing w:before="240" w:after="60"/>
      <w:outlineLvl w:val="6"/>
    </w:pPr>
  </w:style>
  <w:style w:type="paragraph" w:styleId="9">
    <w:name w:val="heading 8"/>
    <w:basedOn w:val="1"/>
    <w:next w:val="1"/>
    <w:link w:val="150"/>
    <w:autoRedefine/>
    <w:qFormat/>
    <w:uiPriority w:val="0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10">
    <w:name w:val="heading 9"/>
    <w:basedOn w:val="1"/>
    <w:next w:val="1"/>
    <w:link w:val="151"/>
    <w:autoRedefine/>
    <w:qFormat/>
    <w:uiPriority w:val="0"/>
    <w:pPr>
      <w:numPr>
        <w:ilvl w:val="8"/>
        <w:numId w:val="1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121">
    <w:name w:val="Default Paragraph Font"/>
    <w:autoRedefine/>
    <w:unhideWhenUsed/>
    <w:qFormat/>
    <w:uiPriority w:val="1"/>
  </w:style>
  <w:style w:type="table" w:default="1" w:styleId="7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"/>
    <w:autoRedefine/>
    <w:semiHidden/>
    <w:qFormat/>
    <w:uiPriority w:val="0"/>
    <w:pPr>
      <w:spacing w:line="240" w:lineRule="auto"/>
      <w:ind w:left="100" w:leftChars="400" w:hanging="200" w:hangingChars="200"/>
    </w:pPr>
    <w:rPr>
      <w:sz w:val="21"/>
    </w:rPr>
  </w:style>
  <w:style w:type="paragraph" w:styleId="12">
    <w:name w:val="toc 7"/>
    <w:basedOn w:val="1"/>
    <w:next w:val="1"/>
    <w:autoRedefine/>
    <w:qFormat/>
    <w:uiPriority w:val="39"/>
    <w:pPr>
      <w:ind w:left="1260"/>
      <w:jc w:val="left"/>
    </w:pPr>
    <w:rPr>
      <w:rFonts w:ascii="Calibri" w:hAnsi="Calibri" w:cs="Calibri"/>
      <w:sz w:val="20"/>
      <w:szCs w:val="20"/>
    </w:rPr>
  </w:style>
  <w:style w:type="paragraph" w:styleId="13">
    <w:name w:val="List Number 2"/>
    <w:basedOn w:val="1"/>
    <w:autoRedefine/>
    <w:semiHidden/>
    <w:qFormat/>
    <w:uiPriority w:val="0"/>
    <w:pPr>
      <w:numPr>
        <w:ilvl w:val="0"/>
        <w:numId w:val="2"/>
      </w:numPr>
      <w:spacing w:line="240" w:lineRule="auto"/>
    </w:pPr>
    <w:rPr>
      <w:sz w:val="21"/>
    </w:rPr>
  </w:style>
  <w:style w:type="paragraph" w:styleId="14">
    <w:name w:val="Note Heading"/>
    <w:basedOn w:val="1"/>
    <w:next w:val="1"/>
    <w:link w:val="304"/>
    <w:autoRedefine/>
    <w:qFormat/>
    <w:uiPriority w:val="0"/>
    <w:pPr>
      <w:spacing w:line="240" w:lineRule="auto"/>
      <w:jc w:val="center"/>
    </w:pPr>
    <w:rPr>
      <w:sz w:val="21"/>
    </w:rPr>
  </w:style>
  <w:style w:type="paragraph" w:styleId="15">
    <w:name w:val="List Bullet 4"/>
    <w:basedOn w:val="1"/>
    <w:autoRedefine/>
    <w:semiHidden/>
    <w:qFormat/>
    <w:uiPriority w:val="0"/>
    <w:pPr>
      <w:numPr>
        <w:ilvl w:val="0"/>
        <w:numId w:val="3"/>
      </w:numPr>
      <w:spacing w:line="240" w:lineRule="auto"/>
    </w:pPr>
    <w:rPr>
      <w:sz w:val="21"/>
    </w:rPr>
  </w:style>
  <w:style w:type="paragraph" w:styleId="16">
    <w:name w:val="E-mail Signature"/>
    <w:basedOn w:val="1"/>
    <w:link w:val="578"/>
    <w:autoRedefine/>
    <w:semiHidden/>
    <w:qFormat/>
    <w:uiPriority w:val="0"/>
    <w:pPr>
      <w:spacing w:line="240" w:lineRule="auto"/>
    </w:pPr>
    <w:rPr>
      <w:sz w:val="21"/>
    </w:rPr>
  </w:style>
  <w:style w:type="paragraph" w:styleId="17">
    <w:name w:val="List Number"/>
    <w:basedOn w:val="1"/>
    <w:autoRedefine/>
    <w:semiHidden/>
    <w:qFormat/>
    <w:uiPriority w:val="0"/>
    <w:pPr>
      <w:numPr>
        <w:ilvl w:val="0"/>
        <w:numId w:val="4"/>
      </w:numPr>
      <w:spacing w:line="240" w:lineRule="auto"/>
    </w:pPr>
    <w:rPr>
      <w:sz w:val="21"/>
    </w:rPr>
  </w:style>
  <w:style w:type="paragraph" w:styleId="18">
    <w:name w:val="Normal Indent"/>
    <w:basedOn w:val="1"/>
    <w:link w:val="315"/>
    <w:autoRedefine/>
    <w:qFormat/>
    <w:uiPriority w:val="0"/>
    <w:pPr>
      <w:spacing w:line="240" w:lineRule="atLeast"/>
      <w:ind w:left="900" w:hanging="900"/>
      <w:jc w:val="left"/>
    </w:pPr>
    <w:rPr>
      <w:kern w:val="0"/>
      <w:sz w:val="20"/>
      <w:szCs w:val="20"/>
      <w:lang w:eastAsia="en-US"/>
    </w:rPr>
  </w:style>
  <w:style w:type="paragraph" w:styleId="19">
    <w:name w:val="caption"/>
    <w:basedOn w:val="1"/>
    <w:next w:val="1"/>
    <w:autoRedefine/>
    <w:qFormat/>
    <w:uiPriority w:val="0"/>
    <w:pPr>
      <w:spacing w:before="152" w:after="160" w:line="240" w:lineRule="auto"/>
    </w:pPr>
    <w:rPr>
      <w:rFonts w:ascii="Arial" w:hAnsi="Arial" w:eastAsia="黑体" w:cs="Arial"/>
      <w:sz w:val="20"/>
      <w:szCs w:val="20"/>
    </w:rPr>
  </w:style>
  <w:style w:type="paragraph" w:styleId="20">
    <w:name w:val="List Bullet"/>
    <w:basedOn w:val="1"/>
    <w:autoRedefine/>
    <w:qFormat/>
    <w:uiPriority w:val="0"/>
    <w:pPr>
      <w:spacing w:line="360" w:lineRule="auto"/>
      <w:ind w:left="360" w:hanging="786"/>
    </w:pPr>
    <w:rPr>
      <w:sz w:val="21"/>
      <w:szCs w:val="20"/>
    </w:rPr>
  </w:style>
  <w:style w:type="paragraph" w:styleId="21">
    <w:name w:val="envelope address"/>
    <w:basedOn w:val="1"/>
    <w:autoRedefine/>
    <w:semiHidden/>
    <w:qFormat/>
    <w:uiPriority w:val="0"/>
    <w:pPr>
      <w:framePr w:w="7920" w:h="1980" w:hRule="exact" w:hSpace="180" w:wrap="auto" w:vAnchor="margin" w:hAnchor="page" w:xAlign="center" w:yAlign="bottom"/>
      <w:snapToGrid w:val="0"/>
      <w:spacing w:line="240" w:lineRule="auto"/>
      <w:ind w:left="100" w:leftChars="1400"/>
    </w:pPr>
    <w:rPr>
      <w:rFonts w:ascii="Arial" w:hAnsi="Arial" w:cs="Arial"/>
    </w:rPr>
  </w:style>
  <w:style w:type="paragraph" w:styleId="22">
    <w:name w:val="Document Map"/>
    <w:basedOn w:val="1"/>
    <w:link w:val="146"/>
    <w:autoRedefine/>
    <w:unhideWhenUsed/>
    <w:qFormat/>
    <w:uiPriority w:val="0"/>
    <w:rPr>
      <w:rFonts w:ascii="宋体"/>
      <w:kern w:val="0"/>
      <w:sz w:val="18"/>
      <w:szCs w:val="18"/>
    </w:rPr>
  </w:style>
  <w:style w:type="paragraph" w:styleId="23">
    <w:name w:val="annotation text"/>
    <w:basedOn w:val="1"/>
    <w:link w:val="189"/>
    <w:autoRedefine/>
    <w:unhideWhenUsed/>
    <w:qFormat/>
    <w:uiPriority w:val="0"/>
    <w:pPr>
      <w:jc w:val="left"/>
    </w:pPr>
    <w:rPr>
      <w:sz w:val="21"/>
    </w:rPr>
  </w:style>
  <w:style w:type="paragraph" w:styleId="24">
    <w:name w:val="Salutation"/>
    <w:basedOn w:val="1"/>
    <w:next w:val="1"/>
    <w:link w:val="369"/>
    <w:autoRedefine/>
    <w:qFormat/>
    <w:uiPriority w:val="0"/>
    <w:pPr>
      <w:spacing w:line="240" w:lineRule="auto"/>
    </w:pPr>
    <w:rPr>
      <w:sz w:val="28"/>
      <w:szCs w:val="20"/>
    </w:rPr>
  </w:style>
  <w:style w:type="paragraph" w:styleId="25">
    <w:name w:val="Body Text 3"/>
    <w:basedOn w:val="1"/>
    <w:link w:val="238"/>
    <w:autoRedefine/>
    <w:qFormat/>
    <w:uiPriority w:val="0"/>
    <w:pPr>
      <w:spacing w:after="120" w:line="240" w:lineRule="auto"/>
    </w:pPr>
    <w:rPr>
      <w:sz w:val="16"/>
      <w:szCs w:val="16"/>
    </w:rPr>
  </w:style>
  <w:style w:type="paragraph" w:styleId="26">
    <w:name w:val="Closing"/>
    <w:basedOn w:val="1"/>
    <w:link w:val="579"/>
    <w:autoRedefine/>
    <w:semiHidden/>
    <w:qFormat/>
    <w:uiPriority w:val="0"/>
    <w:pPr>
      <w:spacing w:line="240" w:lineRule="auto"/>
      <w:ind w:left="100" w:leftChars="2100"/>
    </w:pPr>
    <w:rPr>
      <w:sz w:val="21"/>
    </w:rPr>
  </w:style>
  <w:style w:type="paragraph" w:styleId="27">
    <w:name w:val="List Bullet 3"/>
    <w:basedOn w:val="1"/>
    <w:autoRedefine/>
    <w:semiHidden/>
    <w:qFormat/>
    <w:uiPriority w:val="0"/>
    <w:pPr>
      <w:numPr>
        <w:ilvl w:val="0"/>
        <w:numId w:val="5"/>
      </w:numPr>
      <w:spacing w:line="240" w:lineRule="auto"/>
    </w:pPr>
    <w:rPr>
      <w:sz w:val="21"/>
    </w:rPr>
  </w:style>
  <w:style w:type="paragraph" w:styleId="28">
    <w:name w:val="Body Text"/>
    <w:basedOn w:val="1"/>
    <w:link w:val="171"/>
    <w:autoRedefine/>
    <w:qFormat/>
    <w:uiPriority w:val="0"/>
    <w:pPr>
      <w:keepLines/>
      <w:spacing w:after="120" w:line="240" w:lineRule="atLeast"/>
      <w:ind w:left="720"/>
      <w:jc w:val="left"/>
    </w:pPr>
    <w:rPr>
      <w:kern w:val="0"/>
      <w:sz w:val="20"/>
      <w:szCs w:val="20"/>
      <w:lang w:eastAsia="en-US"/>
    </w:rPr>
  </w:style>
  <w:style w:type="paragraph" w:styleId="29">
    <w:name w:val="Body Text Indent"/>
    <w:basedOn w:val="1"/>
    <w:link w:val="212"/>
    <w:autoRedefine/>
    <w:qFormat/>
    <w:uiPriority w:val="0"/>
    <w:pPr>
      <w:spacing w:line="380" w:lineRule="exact"/>
      <w:ind w:firstLine="480"/>
    </w:pPr>
    <w:rPr>
      <w:rFonts w:eastAsia="方正书宋简体"/>
      <w:szCs w:val="20"/>
    </w:rPr>
  </w:style>
  <w:style w:type="paragraph" w:styleId="30">
    <w:name w:val="List Number 3"/>
    <w:basedOn w:val="1"/>
    <w:autoRedefine/>
    <w:semiHidden/>
    <w:qFormat/>
    <w:uiPriority w:val="0"/>
    <w:pPr>
      <w:numPr>
        <w:ilvl w:val="0"/>
        <w:numId w:val="6"/>
      </w:numPr>
      <w:spacing w:line="240" w:lineRule="auto"/>
    </w:pPr>
    <w:rPr>
      <w:sz w:val="21"/>
    </w:rPr>
  </w:style>
  <w:style w:type="paragraph" w:styleId="31">
    <w:name w:val="List 2"/>
    <w:basedOn w:val="1"/>
    <w:autoRedefine/>
    <w:qFormat/>
    <w:uiPriority w:val="0"/>
    <w:pPr>
      <w:spacing w:line="240" w:lineRule="auto"/>
      <w:ind w:left="100" w:leftChars="200" w:hanging="200" w:hangingChars="200"/>
    </w:pPr>
    <w:rPr>
      <w:sz w:val="21"/>
    </w:rPr>
  </w:style>
  <w:style w:type="paragraph" w:styleId="32">
    <w:name w:val="List Continue"/>
    <w:basedOn w:val="1"/>
    <w:autoRedefine/>
    <w:semiHidden/>
    <w:qFormat/>
    <w:uiPriority w:val="0"/>
    <w:pPr>
      <w:spacing w:after="120" w:line="240" w:lineRule="auto"/>
      <w:ind w:left="420" w:leftChars="200"/>
    </w:pPr>
    <w:rPr>
      <w:sz w:val="21"/>
    </w:rPr>
  </w:style>
  <w:style w:type="paragraph" w:styleId="33">
    <w:name w:val="Block Text"/>
    <w:basedOn w:val="1"/>
    <w:next w:val="1"/>
    <w:link w:val="252"/>
    <w:autoRedefine/>
    <w:qFormat/>
    <w:uiPriority w:val="0"/>
    <w:pPr>
      <w:spacing w:line="240" w:lineRule="auto"/>
    </w:pPr>
    <w:rPr>
      <w:rFonts w:ascii="Calibri" w:hAnsi="Calibri"/>
      <w:i/>
      <w:sz w:val="21"/>
    </w:rPr>
  </w:style>
  <w:style w:type="paragraph" w:styleId="34">
    <w:name w:val="List Bullet 2"/>
    <w:basedOn w:val="1"/>
    <w:autoRedefine/>
    <w:semiHidden/>
    <w:qFormat/>
    <w:uiPriority w:val="0"/>
    <w:pPr>
      <w:numPr>
        <w:ilvl w:val="0"/>
        <w:numId w:val="7"/>
      </w:numPr>
      <w:spacing w:line="240" w:lineRule="auto"/>
    </w:pPr>
    <w:rPr>
      <w:sz w:val="21"/>
    </w:rPr>
  </w:style>
  <w:style w:type="paragraph" w:styleId="35">
    <w:name w:val="HTML Address"/>
    <w:basedOn w:val="1"/>
    <w:link w:val="577"/>
    <w:autoRedefine/>
    <w:semiHidden/>
    <w:qFormat/>
    <w:uiPriority w:val="0"/>
    <w:pPr>
      <w:spacing w:line="240" w:lineRule="auto"/>
    </w:pPr>
    <w:rPr>
      <w:i/>
      <w:iCs/>
      <w:sz w:val="21"/>
    </w:rPr>
  </w:style>
  <w:style w:type="paragraph" w:styleId="36">
    <w:name w:val="toc 5"/>
    <w:basedOn w:val="1"/>
    <w:next w:val="1"/>
    <w:autoRedefine/>
    <w:qFormat/>
    <w:uiPriority w:val="39"/>
    <w:pPr>
      <w:ind w:left="840"/>
      <w:jc w:val="left"/>
    </w:pPr>
    <w:rPr>
      <w:rFonts w:ascii="Calibri" w:hAnsi="Calibri" w:cs="Calibri"/>
      <w:sz w:val="20"/>
      <w:szCs w:val="20"/>
    </w:rPr>
  </w:style>
  <w:style w:type="paragraph" w:styleId="37">
    <w:name w:val="toc 3"/>
    <w:basedOn w:val="1"/>
    <w:next w:val="1"/>
    <w:autoRedefine/>
    <w:qFormat/>
    <w:uiPriority w:val="39"/>
    <w:pPr>
      <w:ind w:left="420"/>
      <w:jc w:val="left"/>
    </w:pPr>
    <w:rPr>
      <w:rFonts w:ascii="Calibri" w:hAnsi="Calibri" w:eastAsia="仿宋" w:cs="Calibri"/>
      <w:szCs w:val="20"/>
    </w:rPr>
  </w:style>
  <w:style w:type="paragraph" w:styleId="38">
    <w:name w:val="Plain Text"/>
    <w:basedOn w:val="1"/>
    <w:link w:val="217"/>
    <w:autoRedefine/>
    <w:qFormat/>
    <w:uiPriority w:val="0"/>
    <w:pPr>
      <w:spacing w:line="240" w:lineRule="auto"/>
    </w:pPr>
    <w:rPr>
      <w:rFonts w:ascii="宋体" w:hAnsi="Courier New"/>
      <w:sz w:val="21"/>
      <w:szCs w:val="20"/>
    </w:rPr>
  </w:style>
  <w:style w:type="paragraph" w:styleId="39">
    <w:name w:val="List Bullet 5"/>
    <w:basedOn w:val="1"/>
    <w:autoRedefine/>
    <w:semiHidden/>
    <w:qFormat/>
    <w:uiPriority w:val="0"/>
    <w:pPr>
      <w:numPr>
        <w:ilvl w:val="0"/>
        <w:numId w:val="8"/>
      </w:numPr>
      <w:spacing w:line="240" w:lineRule="auto"/>
    </w:pPr>
    <w:rPr>
      <w:sz w:val="21"/>
    </w:rPr>
  </w:style>
  <w:style w:type="paragraph" w:styleId="40">
    <w:name w:val="List Number 4"/>
    <w:basedOn w:val="1"/>
    <w:autoRedefine/>
    <w:semiHidden/>
    <w:qFormat/>
    <w:uiPriority w:val="0"/>
    <w:pPr>
      <w:numPr>
        <w:ilvl w:val="0"/>
        <w:numId w:val="9"/>
      </w:numPr>
      <w:spacing w:line="240" w:lineRule="auto"/>
    </w:pPr>
    <w:rPr>
      <w:sz w:val="21"/>
    </w:rPr>
  </w:style>
  <w:style w:type="paragraph" w:styleId="41">
    <w:name w:val="toc 8"/>
    <w:basedOn w:val="1"/>
    <w:next w:val="1"/>
    <w:autoRedefine/>
    <w:qFormat/>
    <w:uiPriority w:val="39"/>
    <w:pPr>
      <w:ind w:left="1470"/>
      <w:jc w:val="left"/>
    </w:pPr>
    <w:rPr>
      <w:rFonts w:ascii="Calibri" w:hAnsi="Calibri" w:cs="Calibri"/>
      <w:sz w:val="20"/>
      <w:szCs w:val="20"/>
    </w:rPr>
  </w:style>
  <w:style w:type="paragraph" w:styleId="42">
    <w:name w:val="Date"/>
    <w:basedOn w:val="1"/>
    <w:next w:val="1"/>
    <w:link w:val="185"/>
    <w:autoRedefine/>
    <w:qFormat/>
    <w:uiPriority w:val="0"/>
    <w:pPr>
      <w:spacing w:line="240" w:lineRule="atLeast"/>
      <w:ind w:left="100" w:leftChars="2500"/>
      <w:jc w:val="left"/>
    </w:pPr>
    <w:rPr>
      <w:kern w:val="0"/>
      <w:sz w:val="20"/>
      <w:szCs w:val="20"/>
      <w:lang w:eastAsia="en-US"/>
    </w:rPr>
  </w:style>
  <w:style w:type="paragraph" w:styleId="43">
    <w:name w:val="Body Text Indent 2"/>
    <w:basedOn w:val="1"/>
    <w:link w:val="226"/>
    <w:autoRedefine/>
    <w:qFormat/>
    <w:uiPriority w:val="0"/>
    <w:pPr>
      <w:spacing w:after="120" w:line="480" w:lineRule="auto"/>
      <w:ind w:left="420" w:leftChars="200"/>
    </w:pPr>
    <w:rPr>
      <w:sz w:val="21"/>
      <w:szCs w:val="20"/>
    </w:rPr>
  </w:style>
  <w:style w:type="paragraph" w:styleId="44">
    <w:name w:val="endnote text"/>
    <w:basedOn w:val="1"/>
    <w:link w:val="497"/>
    <w:autoRedefine/>
    <w:unhideWhenUsed/>
    <w:qFormat/>
    <w:uiPriority w:val="0"/>
    <w:pPr>
      <w:snapToGrid w:val="0"/>
      <w:spacing w:line="240" w:lineRule="auto"/>
      <w:jc w:val="left"/>
    </w:pPr>
    <w:rPr>
      <w:rFonts w:ascii="Calibri" w:hAnsi="Calibri"/>
      <w:sz w:val="21"/>
      <w:szCs w:val="22"/>
    </w:rPr>
  </w:style>
  <w:style w:type="paragraph" w:styleId="45">
    <w:name w:val="List Continue 5"/>
    <w:basedOn w:val="1"/>
    <w:autoRedefine/>
    <w:semiHidden/>
    <w:qFormat/>
    <w:uiPriority w:val="0"/>
    <w:pPr>
      <w:spacing w:after="120" w:line="240" w:lineRule="auto"/>
      <w:ind w:left="2100" w:leftChars="1000"/>
    </w:pPr>
    <w:rPr>
      <w:sz w:val="21"/>
    </w:rPr>
  </w:style>
  <w:style w:type="paragraph" w:styleId="46">
    <w:name w:val="Balloon Text"/>
    <w:basedOn w:val="1"/>
    <w:link w:val="141"/>
    <w:autoRedefine/>
    <w:unhideWhenUsed/>
    <w:qFormat/>
    <w:uiPriority w:val="0"/>
    <w:rPr>
      <w:kern w:val="0"/>
      <w:sz w:val="18"/>
      <w:szCs w:val="18"/>
    </w:rPr>
  </w:style>
  <w:style w:type="paragraph" w:styleId="47">
    <w:name w:val="footer"/>
    <w:basedOn w:val="1"/>
    <w:link w:val="140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</w:rPr>
  </w:style>
  <w:style w:type="paragraph" w:styleId="48">
    <w:name w:val="envelope return"/>
    <w:basedOn w:val="1"/>
    <w:autoRedefine/>
    <w:semiHidden/>
    <w:qFormat/>
    <w:uiPriority w:val="0"/>
    <w:pPr>
      <w:snapToGrid w:val="0"/>
      <w:spacing w:line="240" w:lineRule="auto"/>
    </w:pPr>
    <w:rPr>
      <w:rFonts w:ascii="Arial" w:hAnsi="Arial" w:cs="Arial"/>
      <w:sz w:val="21"/>
    </w:rPr>
  </w:style>
  <w:style w:type="paragraph" w:styleId="49">
    <w:name w:val="header"/>
    <w:basedOn w:val="1"/>
    <w:link w:val="13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0"/>
      <w:sz w:val="18"/>
      <w:szCs w:val="18"/>
    </w:rPr>
  </w:style>
  <w:style w:type="paragraph" w:styleId="50">
    <w:name w:val="Signature"/>
    <w:basedOn w:val="1"/>
    <w:link w:val="580"/>
    <w:autoRedefine/>
    <w:semiHidden/>
    <w:qFormat/>
    <w:uiPriority w:val="0"/>
    <w:pPr>
      <w:spacing w:line="240" w:lineRule="auto"/>
      <w:ind w:left="100" w:leftChars="2100"/>
    </w:pPr>
    <w:rPr>
      <w:sz w:val="21"/>
    </w:rPr>
  </w:style>
  <w:style w:type="paragraph" w:styleId="51">
    <w:name w:val="toc 1"/>
    <w:basedOn w:val="1"/>
    <w:next w:val="1"/>
    <w:autoRedefine/>
    <w:qFormat/>
    <w:uiPriority w:val="39"/>
    <w:pPr>
      <w:spacing w:before="120"/>
      <w:jc w:val="left"/>
    </w:pPr>
    <w:rPr>
      <w:rFonts w:ascii="Calibri" w:hAnsi="Calibri" w:cs="Calibri"/>
      <w:b/>
      <w:bCs/>
      <w:iCs/>
    </w:rPr>
  </w:style>
  <w:style w:type="paragraph" w:styleId="52">
    <w:name w:val="List Continue 4"/>
    <w:basedOn w:val="1"/>
    <w:autoRedefine/>
    <w:semiHidden/>
    <w:qFormat/>
    <w:uiPriority w:val="0"/>
    <w:pPr>
      <w:spacing w:after="120" w:line="240" w:lineRule="auto"/>
      <w:ind w:left="1680" w:leftChars="800"/>
    </w:pPr>
    <w:rPr>
      <w:sz w:val="21"/>
    </w:rPr>
  </w:style>
  <w:style w:type="paragraph" w:styleId="53">
    <w:name w:val="toc 4"/>
    <w:basedOn w:val="1"/>
    <w:next w:val="1"/>
    <w:autoRedefine/>
    <w:qFormat/>
    <w:uiPriority w:val="39"/>
    <w:pPr>
      <w:ind w:left="630"/>
      <w:jc w:val="left"/>
    </w:pPr>
    <w:rPr>
      <w:rFonts w:ascii="Calibri" w:hAnsi="Calibri" w:eastAsia="仿宋" w:cs="Calibri"/>
      <w:szCs w:val="20"/>
    </w:rPr>
  </w:style>
  <w:style w:type="paragraph" w:styleId="54">
    <w:name w:val="index heading"/>
    <w:basedOn w:val="1"/>
    <w:next w:val="55"/>
    <w:autoRedefine/>
    <w:qFormat/>
    <w:uiPriority w:val="0"/>
    <w:pPr>
      <w:spacing w:line="240" w:lineRule="auto"/>
    </w:pPr>
    <w:rPr>
      <w:sz w:val="21"/>
      <w:szCs w:val="20"/>
    </w:rPr>
  </w:style>
  <w:style w:type="paragraph" w:styleId="55">
    <w:name w:val="index 1"/>
    <w:basedOn w:val="1"/>
    <w:next w:val="1"/>
    <w:autoRedefine/>
    <w:qFormat/>
    <w:uiPriority w:val="0"/>
    <w:pPr>
      <w:spacing w:line="360" w:lineRule="auto"/>
      <w:ind w:firstLine="420" w:firstLineChars="200"/>
    </w:pPr>
    <w:rPr>
      <w:sz w:val="21"/>
    </w:rPr>
  </w:style>
  <w:style w:type="paragraph" w:styleId="56">
    <w:name w:val="Subtitle"/>
    <w:basedOn w:val="1"/>
    <w:next w:val="1"/>
    <w:link w:val="154"/>
    <w:autoRedefine/>
    <w:qFormat/>
    <w:uiPriority w:val="0"/>
    <w:pPr>
      <w:spacing w:after="60"/>
      <w:jc w:val="center"/>
      <w:outlineLvl w:val="1"/>
    </w:pPr>
    <w:rPr>
      <w:rFonts w:ascii="Cambria" w:hAnsi="Cambria"/>
      <w:sz w:val="21"/>
    </w:rPr>
  </w:style>
  <w:style w:type="paragraph" w:styleId="57">
    <w:name w:val="List Number 5"/>
    <w:basedOn w:val="1"/>
    <w:autoRedefine/>
    <w:semiHidden/>
    <w:qFormat/>
    <w:uiPriority w:val="0"/>
    <w:pPr>
      <w:numPr>
        <w:ilvl w:val="0"/>
        <w:numId w:val="10"/>
      </w:numPr>
      <w:spacing w:line="240" w:lineRule="auto"/>
    </w:pPr>
    <w:rPr>
      <w:sz w:val="21"/>
    </w:rPr>
  </w:style>
  <w:style w:type="paragraph" w:styleId="58">
    <w:name w:val="List"/>
    <w:basedOn w:val="1"/>
    <w:autoRedefine/>
    <w:semiHidden/>
    <w:qFormat/>
    <w:uiPriority w:val="0"/>
    <w:pPr>
      <w:spacing w:line="240" w:lineRule="auto"/>
      <w:ind w:left="200" w:hanging="200" w:hangingChars="200"/>
    </w:pPr>
    <w:rPr>
      <w:sz w:val="21"/>
    </w:rPr>
  </w:style>
  <w:style w:type="paragraph" w:styleId="59">
    <w:name w:val="footnote text"/>
    <w:basedOn w:val="1"/>
    <w:link w:val="174"/>
    <w:autoRedefine/>
    <w:qFormat/>
    <w:uiPriority w:val="0"/>
    <w:pPr>
      <w:keepNext/>
      <w:keepLines/>
      <w:pBdr>
        <w:bottom w:val="single" w:color="000000" w:sz="6" w:space="0"/>
      </w:pBdr>
      <w:spacing w:before="40" w:after="40" w:line="240" w:lineRule="atLeast"/>
      <w:ind w:left="360" w:hanging="360"/>
      <w:jc w:val="left"/>
    </w:pPr>
    <w:rPr>
      <w:rFonts w:ascii="Helvetica" w:hAnsi="Helvetica"/>
      <w:kern w:val="0"/>
      <w:sz w:val="16"/>
      <w:szCs w:val="20"/>
      <w:lang w:eastAsia="en-US"/>
    </w:rPr>
  </w:style>
  <w:style w:type="paragraph" w:styleId="60">
    <w:name w:val="toc 6"/>
    <w:basedOn w:val="1"/>
    <w:next w:val="1"/>
    <w:autoRedefine/>
    <w:qFormat/>
    <w:uiPriority w:val="39"/>
    <w:pPr>
      <w:ind w:left="1050"/>
      <w:jc w:val="left"/>
    </w:pPr>
    <w:rPr>
      <w:rFonts w:ascii="Calibri" w:hAnsi="Calibri" w:cs="Calibri"/>
      <w:sz w:val="20"/>
      <w:szCs w:val="20"/>
    </w:rPr>
  </w:style>
  <w:style w:type="paragraph" w:styleId="61">
    <w:name w:val="List 5"/>
    <w:basedOn w:val="1"/>
    <w:autoRedefine/>
    <w:semiHidden/>
    <w:qFormat/>
    <w:uiPriority w:val="0"/>
    <w:pPr>
      <w:spacing w:line="240" w:lineRule="auto"/>
      <w:ind w:left="100" w:leftChars="800" w:hanging="200" w:hangingChars="200"/>
    </w:pPr>
    <w:rPr>
      <w:sz w:val="21"/>
    </w:rPr>
  </w:style>
  <w:style w:type="paragraph" w:styleId="62">
    <w:name w:val="Body Text Indent 3"/>
    <w:basedOn w:val="1"/>
    <w:link w:val="187"/>
    <w:autoRedefine/>
    <w:unhideWhenUsed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2"/>
    <w:basedOn w:val="1"/>
    <w:next w:val="1"/>
    <w:autoRedefine/>
    <w:qFormat/>
    <w:uiPriority w:val="39"/>
    <w:pPr>
      <w:spacing w:before="120"/>
      <w:ind w:left="210"/>
      <w:jc w:val="left"/>
    </w:pPr>
    <w:rPr>
      <w:rFonts w:ascii="Calibri" w:hAnsi="Calibri" w:eastAsia="仿宋" w:cs="Calibri"/>
      <w:bCs/>
      <w:szCs w:val="22"/>
    </w:rPr>
  </w:style>
  <w:style w:type="paragraph" w:styleId="64">
    <w:name w:val="toc 9"/>
    <w:basedOn w:val="1"/>
    <w:next w:val="1"/>
    <w:autoRedefine/>
    <w:qFormat/>
    <w:uiPriority w:val="39"/>
    <w:pPr>
      <w:ind w:left="1680"/>
      <w:jc w:val="left"/>
    </w:pPr>
    <w:rPr>
      <w:rFonts w:ascii="Calibri" w:hAnsi="Calibri" w:cs="Calibri"/>
      <w:sz w:val="20"/>
      <w:szCs w:val="20"/>
    </w:rPr>
  </w:style>
  <w:style w:type="paragraph" w:styleId="65">
    <w:name w:val="Body Text 2"/>
    <w:basedOn w:val="1"/>
    <w:link w:val="177"/>
    <w:autoRedefine/>
    <w:qFormat/>
    <w:uiPriority w:val="0"/>
    <w:pPr>
      <w:spacing w:line="240" w:lineRule="atLeast"/>
      <w:ind w:left="720"/>
      <w:jc w:val="left"/>
    </w:pPr>
    <w:rPr>
      <w:i/>
      <w:color w:val="0000FF"/>
      <w:kern w:val="0"/>
      <w:sz w:val="20"/>
      <w:szCs w:val="20"/>
      <w:u w:val="single"/>
      <w:lang w:eastAsia="en-US"/>
    </w:rPr>
  </w:style>
  <w:style w:type="paragraph" w:styleId="66">
    <w:name w:val="List 4"/>
    <w:basedOn w:val="1"/>
    <w:autoRedefine/>
    <w:qFormat/>
    <w:uiPriority w:val="0"/>
    <w:pPr>
      <w:adjustRightInd w:val="0"/>
      <w:spacing w:line="312" w:lineRule="atLeast"/>
      <w:ind w:left="100" w:leftChars="600" w:hanging="200" w:hangingChars="200"/>
      <w:textAlignment w:val="baseline"/>
    </w:pPr>
    <w:rPr>
      <w:kern w:val="0"/>
      <w:sz w:val="21"/>
      <w:szCs w:val="20"/>
    </w:rPr>
  </w:style>
  <w:style w:type="paragraph" w:styleId="67">
    <w:name w:val="List Continue 2"/>
    <w:basedOn w:val="1"/>
    <w:autoRedefine/>
    <w:semiHidden/>
    <w:qFormat/>
    <w:uiPriority w:val="0"/>
    <w:pPr>
      <w:spacing w:after="120" w:line="240" w:lineRule="auto"/>
      <w:ind w:left="840" w:leftChars="400"/>
    </w:pPr>
    <w:rPr>
      <w:sz w:val="21"/>
    </w:rPr>
  </w:style>
  <w:style w:type="paragraph" w:styleId="68">
    <w:name w:val="Message Header"/>
    <w:basedOn w:val="1"/>
    <w:link w:val="581"/>
    <w:autoRedefine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line="240" w:lineRule="auto"/>
      <w:ind w:left="1080" w:leftChars="500" w:hanging="1080" w:hangingChars="500"/>
    </w:pPr>
    <w:rPr>
      <w:rFonts w:ascii="Arial" w:hAnsi="Arial" w:cs="Arial"/>
    </w:rPr>
  </w:style>
  <w:style w:type="paragraph" w:styleId="69">
    <w:name w:val="HTML Preformatted"/>
    <w:basedOn w:val="1"/>
    <w:link w:val="193"/>
    <w:autoRedefine/>
    <w:unhideWhenUsed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jc w:val="left"/>
    </w:pPr>
    <w:rPr>
      <w:rFonts w:ascii="宋体" w:hAnsi="宋体"/>
      <w:kern w:val="0"/>
    </w:rPr>
  </w:style>
  <w:style w:type="paragraph" w:styleId="70">
    <w:name w:val="Normal (Web)"/>
    <w:basedOn w:val="1"/>
    <w:link w:val="409"/>
    <w:autoRedefine/>
    <w:unhideWhenUsed/>
    <w:qFormat/>
    <w:uiPriority w:val="0"/>
    <w:pPr>
      <w:widowControl/>
      <w:spacing w:before="100" w:beforeAutospacing="1" w:after="100" w:afterAutospacing="1" w:line="240" w:lineRule="auto"/>
      <w:jc w:val="left"/>
    </w:pPr>
    <w:rPr>
      <w:rFonts w:ascii="宋体" w:hAnsi="宋体"/>
      <w:kern w:val="0"/>
    </w:rPr>
  </w:style>
  <w:style w:type="paragraph" w:styleId="71">
    <w:name w:val="List Continue 3"/>
    <w:basedOn w:val="1"/>
    <w:autoRedefine/>
    <w:semiHidden/>
    <w:qFormat/>
    <w:uiPriority w:val="0"/>
    <w:pPr>
      <w:spacing w:after="120" w:line="240" w:lineRule="auto"/>
      <w:ind w:left="1260" w:leftChars="600"/>
    </w:pPr>
    <w:rPr>
      <w:sz w:val="21"/>
    </w:rPr>
  </w:style>
  <w:style w:type="paragraph" w:styleId="72">
    <w:name w:val="Title"/>
    <w:basedOn w:val="1"/>
    <w:next w:val="1"/>
    <w:link w:val="153"/>
    <w:autoRedefine/>
    <w:qFormat/>
    <w:uiPriority w:val="0"/>
    <w:pPr>
      <w:spacing w:before="240" w:after="60" w:line="240" w:lineRule="auto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73">
    <w:name w:val="annotation subject"/>
    <w:basedOn w:val="23"/>
    <w:next w:val="23"/>
    <w:link w:val="190"/>
    <w:autoRedefine/>
    <w:unhideWhenUsed/>
    <w:qFormat/>
    <w:uiPriority w:val="0"/>
    <w:rPr>
      <w:b/>
      <w:bCs/>
    </w:rPr>
  </w:style>
  <w:style w:type="paragraph" w:styleId="74">
    <w:name w:val="Body Text First Indent"/>
    <w:basedOn w:val="28"/>
    <w:link w:val="215"/>
    <w:autoRedefine/>
    <w:qFormat/>
    <w:uiPriority w:val="0"/>
    <w:pPr>
      <w:keepLines w:val="0"/>
      <w:spacing w:line="240" w:lineRule="auto"/>
      <w:ind w:left="0" w:firstLine="420" w:firstLineChars="100"/>
      <w:jc w:val="both"/>
    </w:pPr>
    <w:rPr>
      <w:kern w:val="2"/>
      <w:sz w:val="21"/>
      <w:lang w:eastAsia="zh-CN"/>
    </w:rPr>
  </w:style>
  <w:style w:type="paragraph" w:styleId="75">
    <w:name w:val="Body Text First Indent 2"/>
    <w:basedOn w:val="29"/>
    <w:link w:val="306"/>
    <w:autoRedefine/>
    <w:qFormat/>
    <w:uiPriority w:val="0"/>
    <w:pPr>
      <w:spacing w:after="120" w:line="240" w:lineRule="auto"/>
      <w:ind w:left="420" w:leftChars="200" w:firstLine="420" w:firstLineChars="200"/>
    </w:pPr>
    <w:rPr>
      <w:rFonts w:ascii="Calibri" w:hAnsi="Calibri"/>
    </w:rPr>
  </w:style>
  <w:style w:type="table" w:styleId="77">
    <w:name w:val="Table Grid"/>
    <w:basedOn w:val="76"/>
    <w:autoRedefine/>
    <w:qFormat/>
    <w:uiPriority w:val="0"/>
    <w:pPr>
      <w:widowControl w:val="0"/>
      <w:spacing w:line="240" w:lineRule="atLeast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autoRedefine/>
    <w:qFormat/>
    <w:uiPriority w:val="0"/>
    <w:pPr>
      <w:widowControl w:val="0"/>
      <w:spacing w:line="240" w:lineRule="atLeast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autoRedefine/>
    <w:semiHidden/>
    <w:qFormat/>
    <w:uiPriority w:val="0"/>
    <w:pPr>
      <w:widowControl w:val="0"/>
      <w:jc w:val="both"/>
    </w:pPr>
    <w:rPr>
      <w:rFonts w:ascii="Times New Roman" w:hAnsi="Times New Roman"/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80">
    <w:name w:val="Table Colorful 2"/>
    <w:basedOn w:val="76"/>
    <w:autoRedefine/>
    <w:qFormat/>
    <w:uiPriority w:val="0"/>
    <w:pPr>
      <w:widowControl w:val="0"/>
      <w:spacing w:line="240" w:lineRule="atLeast"/>
    </w:pPr>
    <w:rPr>
      <w:rFonts w:ascii="Times New Roman" w:hAnsi="Times New Roman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left w:val="single" w:color="000000" w:sz="12" w:space="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81">
    <w:name w:val="Table Colorful 3"/>
    <w:basedOn w:val="76"/>
    <w:autoRedefine/>
    <w:semiHidden/>
    <w:qFormat/>
    <w:uiPriority w:val="0"/>
    <w:pPr>
      <w:widowControl w:val="0"/>
      <w:jc w:val="both"/>
    </w:pPr>
    <w:rPr>
      <w:rFonts w:ascii="Times New Roman" w:hAnsi="Times New Roman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left w:val="single" w:color="000000" w:sz="6" w:space="0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bottom w:val="single" w:color="000000" w:sz="36" w:space="0"/>
          <w:right w:val="single" w:color="000000" w:sz="6" w:space="0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autoRedefine/>
    <w:qFormat/>
    <w:uiPriority w:val="0"/>
    <w:pPr>
      <w:widowControl w:val="0"/>
      <w:spacing w:line="240" w:lineRule="atLeast"/>
    </w:pPr>
    <w:rPr>
      <w:rFonts w:ascii="Times New Roman" w:hAnsi="Times New Roman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83">
    <w:name w:val="Table Classic 1"/>
    <w:basedOn w:val="76"/>
    <w:autoRedefine/>
    <w:semiHidden/>
    <w:qFormat/>
    <w:uiPriority w:val="0"/>
    <w:pPr>
      <w:widowControl w:val="0"/>
      <w:jc w:val="both"/>
    </w:pPr>
    <w:rPr>
      <w:rFonts w:ascii="Times New Roman" w:hAnsi="Times New Roman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left w:val="single" w:color="000000" w:sz="6" w:space="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tblPr/>
      <w:tcPr>
        <w:tcBorders>
          <w:right w:val="single" w:color="000000" w:sz="6" w:space="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84">
    <w:name w:val="Table Classic 2"/>
    <w:basedOn w:val="76"/>
    <w:autoRedefine/>
    <w:semiHidden/>
    <w:qFormat/>
    <w:uiPriority w:val="0"/>
    <w:pPr>
      <w:widowControl w:val="0"/>
      <w:jc w:val="both"/>
    </w:pPr>
    <w:rPr>
      <w:rFonts w:ascii="Times New Roman" w:hAnsi="Times New Roman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left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85">
    <w:name w:val="Table Classic 3"/>
    <w:basedOn w:val="76"/>
    <w:autoRedefine/>
    <w:semiHidden/>
    <w:qFormat/>
    <w:uiPriority w:val="0"/>
    <w:pPr>
      <w:widowControl w:val="0"/>
      <w:jc w:val="both"/>
    </w:pPr>
    <w:rPr>
      <w:rFonts w:ascii="Times New Roman" w:hAnsi="Times New Roman"/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left w:val="single" w:color="000000" w:sz="6" w:space="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6">
    <w:name w:val="Table Classic 4"/>
    <w:basedOn w:val="76"/>
    <w:autoRedefine/>
    <w:semiHidden/>
    <w:qFormat/>
    <w:uiPriority w:val="0"/>
    <w:pPr>
      <w:widowControl w:val="0"/>
      <w:jc w:val="both"/>
    </w:pPr>
    <w:rPr>
      <w:rFonts w:ascii="Times New Roman" w:hAnsi="Times New Roman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left w:val="single" w:color="000000" w:sz="6" w:space="0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left w:val="single" w:color="000000" w:sz="6" w:space="0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87">
    <w:name w:val="Table Simple 1"/>
    <w:basedOn w:val="76"/>
    <w:autoRedefine/>
    <w:semiHidden/>
    <w:qFormat/>
    <w:uiPriority w:val="0"/>
    <w:pPr>
      <w:widowControl w:val="0"/>
      <w:jc w:val="both"/>
    </w:pPr>
    <w:rPr>
      <w:rFonts w:ascii="Times New Roman" w:hAnsi="Times New Roman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left w:val="single" w:color="008000" w:sz="6" w:space="0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tl2br w:val="nil"/>
          <w:tr2bl w:val="nil"/>
        </w:tcBorders>
      </w:tcPr>
    </w:tblStylePr>
  </w:style>
  <w:style w:type="table" w:styleId="88">
    <w:name w:val="Table Simple 2"/>
    <w:basedOn w:val="76"/>
    <w:autoRedefine/>
    <w:semiHidden/>
    <w:qFormat/>
    <w:uiPriority w:val="0"/>
    <w:pPr>
      <w:widowControl w:val="0"/>
      <w:jc w:val="both"/>
    </w:pPr>
    <w:rPr>
      <w:rFonts w:ascii="Times New Roman" w:hAnsi="Times New Roman"/>
    </w:rPr>
    <w:tblPr/>
    <w:tblStylePr w:type="firstRow">
      <w:rPr>
        <w:b/>
        <w:bCs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bottom w:val="single" w:color="000000" w:sz="6" w:space="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bottom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89">
    <w:name w:val="Table Simple 3"/>
    <w:basedOn w:val="76"/>
    <w:autoRedefine/>
    <w:semiHidden/>
    <w:qFormat/>
    <w:uiPriority w:val="0"/>
    <w:pPr>
      <w:widowControl w:val="0"/>
      <w:jc w:val="both"/>
    </w:pPr>
    <w:rPr>
      <w:rFonts w:ascii="Times New Roman" w:hAnsi="Times New Roman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autoRedefine/>
    <w:semiHidden/>
    <w:qFormat/>
    <w:uiPriority w:val="0"/>
    <w:pPr>
      <w:widowControl w:val="0"/>
      <w:jc w:val="both"/>
    </w:pPr>
    <w:rPr>
      <w:rFonts w:ascii="Times New Roman" w:hAnsi="Times New Roman"/>
    </w:r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lastCol"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band1Horz">
      <w:tblPr/>
      <w:tcPr>
        <w:tcBorders>
          <w:left w:val="single" w:color="000000" w:sz="6" w:space="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91">
    <w:name w:val="Table Subtle 2"/>
    <w:basedOn w:val="76"/>
    <w:autoRedefine/>
    <w:semiHidden/>
    <w:qFormat/>
    <w:uiPriority w:val="0"/>
    <w:pPr>
      <w:widowControl w:val="0"/>
      <w:jc w:val="both"/>
    </w:pPr>
    <w:rPr>
      <w:rFonts w:ascii="Times New Roman" w:hAnsi="Times New Roman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</w:tcPr>
    </w:tblStylePr>
    <w:tblStylePr w:type="firstCol">
      <w:tblPr/>
      <w:tcPr>
        <w:tcBorders>
          <w:right w:val="single" w:color="000000" w:sz="12" w:space="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bottom w:val="single" w:color="000000" w:sz="12" w:space="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92">
    <w:name w:val="Table 3D effects 1"/>
    <w:basedOn w:val="76"/>
    <w:autoRedefine/>
    <w:semiHidden/>
    <w:qFormat/>
    <w:uiPriority w:val="0"/>
    <w:pPr>
      <w:widowControl w:val="0"/>
      <w:jc w:val="both"/>
    </w:pPr>
    <w:rPr>
      <w:rFonts w:ascii="Times New Roman" w:hAnsi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left w:val="single" w:color="808080" w:sz="6" w:space="0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bottom w:val="single" w:color="FFFFFF" w:sz="6" w:space="0"/>
          <w:tl2br w:val="nil"/>
          <w:tr2bl w:val="nil"/>
        </w:tcBorders>
      </w:tcPr>
    </w:tblStylePr>
    <w:tblStylePr w:type="neCell">
      <w:tblPr/>
      <w:tcPr>
        <w:tcBorders>
          <w:left w:val="nil"/>
          <w:bottom w:val="nil"/>
          <w:tl2br w:val="nil"/>
          <w:tr2bl w:val="nil"/>
        </w:tcBorders>
      </w:tcPr>
    </w:tblStylePr>
    <w:tblStylePr w:type="nwCell">
      <w:tblPr/>
      <w:tcPr>
        <w:tcBorders>
          <w:left w:val="nil"/>
          <w:right w:val="nil"/>
          <w:tl2br w:val="nil"/>
          <w:tr2bl w:val="nil"/>
        </w:tcBorders>
      </w:tcPr>
    </w:tblStylePr>
    <w:tblStylePr w:type="seCell">
      <w:tblPr/>
      <w:tcPr>
        <w:tcBorders>
          <w:top w:val="nil"/>
          <w:bottom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right w:val="nil"/>
          <w:tl2br w:val="nil"/>
          <w:tr2bl w:val="nil"/>
        </w:tcBorders>
      </w:tcPr>
    </w:tblStylePr>
  </w:style>
  <w:style w:type="table" w:styleId="93">
    <w:name w:val="Table 3D effects 2"/>
    <w:basedOn w:val="76"/>
    <w:autoRedefine/>
    <w:semiHidden/>
    <w:qFormat/>
    <w:uiPriority w:val="0"/>
    <w:pPr>
      <w:widowControl w:val="0"/>
      <w:jc w:val="both"/>
    </w:pPr>
    <w:rPr>
      <w:rFonts w:ascii="Times New Roman" w:hAnsi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right w:val="single" w:color="FFFFFF" w:sz="6" w:space="0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94">
    <w:name w:val="Table 3D effects 3"/>
    <w:basedOn w:val="76"/>
    <w:autoRedefine/>
    <w:semiHidden/>
    <w:qFormat/>
    <w:uiPriority w:val="0"/>
    <w:pPr>
      <w:widowControl w:val="0"/>
      <w:jc w:val="both"/>
    </w:pPr>
    <w:rPr>
      <w:rFonts w:ascii="Times New Roman" w:hAnsi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right w:val="single" w:color="FFFFFF" w:sz="6" w:space="0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95">
    <w:name w:val="Table List 1"/>
    <w:basedOn w:val="76"/>
    <w:autoRedefine/>
    <w:semiHidden/>
    <w:qFormat/>
    <w:uiPriority w:val="0"/>
    <w:pPr>
      <w:widowControl w:val="0"/>
      <w:jc w:val="both"/>
    </w:pPr>
    <w:rPr>
      <w:rFonts w:ascii="Times New Roman" w:hAnsi="Times New Roman"/>
    </w:r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left w:val="single" w:color="000000" w:sz="6" w:space="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96">
    <w:name w:val="Table List 2"/>
    <w:basedOn w:val="76"/>
    <w:autoRedefine/>
    <w:semiHidden/>
    <w:qFormat/>
    <w:uiPriority w:val="0"/>
    <w:pPr>
      <w:widowControl w:val="0"/>
      <w:jc w:val="both"/>
    </w:pPr>
    <w:rPr>
      <w:rFonts w:ascii="Times New Roman" w:hAnsi="Times New Roman"/>
    </w:r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left w:val="single" w:color="000000" w:sz="6" w:space="0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97">
    <w:name w:val="Table List 3"/>
    <w:basedOn w:val="76"/>
    <w:autoRedefine/>
    <w:semiHidden/>
    <w:qFormat/>
    <w:uiPriority w:val="0"/>
    <w:pPr>
      <w:widowControl w:val="0"/>
      <w:jc w:val="both"/>
    </w:pPr>
    <w:rPr>
      <w:rFonts w:ascii="Times New Roman" w:hAnsi="Times New Roman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98">
    <w:name w:val="Table List 4"/>
    <w:basedOn w:val="76"/>
    <w:autoRedefine/>
    <w:semiHidden/>
    <w:qFormat/>
    <w:uiPriority w:val="0"/>
    <w:pPr>
      <w:widowControl w:val="0"/>
      <w:jc w:val="both"/>
    </w:pPr>
    <w:rPr>
      <w:rFonts w:ascii="Times New Roman" w:hAnsi="Times New Roman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left w:val="single" w:color="000000" w:sz="12" w:space="0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autoRedefine/>
    <w:semiHidden/>
    <w:qFormat/>
    <w:uiPriority w:val="0"/>
    <w:pPr>
      <w:widowControl w:val="0"/>
      <w:jc w:val="both"/>
    </w:pPr>
    <w:rPr>
      <w:rFonts w:ascii="Times New Roman" w:hAnsi="Times New Roma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0">
    <w:name w:val="Table List 6"/>
    <w:basedOn w:val="76"/>
    <w:autoRedefine/>
    <w:semiHidden/>
    <w:qFormat/>
    <w:uiPriority w:val="0"/>
    <w:pPr>
      <w:widowControl w:val="0"/>
      <w:jc w:val="both"/>
    </w:pPr>
    <w:rPr>
      <w:rFonts w:ascii="Times New Roman" w:hAnsi="Times New Roma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autoRedefine/>
    <w:semiHidden/>
    <w:qFormat/>
    <w:uiPriority w:val="0"/>
    <w:pPr>
      <w:widowControl w:val="0"/>
      <w:jc w:val="both"/>
    </w:pPr>
    <w:rPr>
      <w:rFonts w:ascii="Times New Roman" w:hAnsi="Times New Roman"/>
    </w:r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left w:val="single" w:color="008000" w:sz="12" w:space="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autoRedefine/>
    <w:semiHidden/>
    <w:qFormat/>
    <w:uiPriority w:val="0"/>
    <w:pPr>
      <w:widowControl w:val="0"/>
      <w:jc w:val="both"/>
    </w:pPr>
    <w:rPr>
      <w:rFonts w:ascii="Times New Roman" w:hAnsi="Times New Roma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left w:val="single" w:color="000000" w:sz="6" w:space="0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autoRedefine/>
    <w:unhideWhenUsed/>
    <w:qFormat/>
    <w:uiPriority w:val="0"/>
    <w:pPr>
      <w:widowControl w:val="0"/>
      <w:jc w:val="both"/>
    </w:pPr>
    <w:rPr>
      <w:rFonts w:ascii="Times New Roman" w:hAnsi="Times New Roman"/>
    </w:r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autoRedefine/>
    <w:semiHidden/>
    <w:qFormat/>
    <w:uiPriority w:val="0"/>
    <w:pPr>
      <w:widowControl w:val="0"/>
      <w:jc w:val="both"/>
    </w:pPr>
    <w:rPr>
      <w:rFonts w:ascii="Times New Roman" w:hAnsi="Times New Roman"/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left w:val="double" w:color="000000" w:sz="6" w:space="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5">
    <w:name w:val="Table Columns 2"/>
    <w:basedOn w:val="76"/>
    <w:autoRedefine/>
    <w:semiHidden/>
    <w:qFormat/>
    <w:uiPriority w:val="0"/>
    <w:pPr>
      <w:widowControl w:val="0"/>
      <w:jc w:val="both"/>
    </w:pPr>
    <w:rPr>
      <w:rFonts w:ascii="Times New Roman" w:hAnsi="Times New Roman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6">
    <w:name w:val="Table Columns 3"/>
    <w:basedOn w:val="76"/>
    <w:autoRedefine/>
    <w:semiHidden/>
    <w:qFormat/>
    <w:uiPriority w:val="0"/>
    <w:pPr>
      <w:widowControl w:val="0"/>
      <w:jc w:val="both"/>
    </w:pPr>
    <w:rPr>
      <w:rFonts w:ascii="Times New Roman" w:hAnsi="Times New Roman"/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7">
    <w:name w:val="Table Columns 4"/>
    <w:basedOn w:val="76"/>
    <w:autoRedefine/>
    <w:semiHidden/>
    <w:qFormat/>
    <w:uiPriority w:val="0"/>
    <w:pPr>
      <w:widowControl w:val="0"/>
      <w:jc w:val="both"/>
    </w:pPr>
    <w:rPr>
      <w:rFonts w:ascii="Times New Roman" w:hAnsi="Times New Roman"/>
    </w:rPr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autoRedefine/>
    <w:semiHidden/>
    <w:qFormat/>
    <w:uiPriority w:val="0"/>
    <w:pPr>
      <w:widowControl w:val="0"/>
      <w:jc w:val="both"/>
    </w:pPr>
    <w:rPr>
      <w:rFonts w:ascii="Times New Roman" w:hAnsi="Times New Roman"/>
    </w:r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left w:val="single" w:color="808080" w:sz="6" w:space="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autoRedefine/>
    <w:semiHidden/>
    <w:qFormat/>
    <w:uiPriority w:val="0"/>
    <w:pPr>
      <w:widowControl w:val="0"/>
      <w:jc w:val="both"/>
    </w:pPr>
    <w:rPr>
      <w:rFonts w:ascii="Times New Roman" w:hAnsi="Times New Roma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autoRedefine/>
    <w:semiHidden/>
    <w:qFormat/>
    <w:uiPriority w:val="0"/>
    <w:pPr>
      <w:widowControl w:val="0"/>
      <w:jc w:val="both"/>
    </w:pPr>
    <w:rPr>
      <w:rFonts w:ascii="Times New Roman" w:hAnsi="Times New Roman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11">
    <w:name w:val="Table Grid 3"/>
    <w:basedOn w:val="76"/>
    <w:autoRedefine/>
    <w:semiHidden/>
    <w:qFormat/>
    <w:uiPriority w:val="0"/>
    <w:pPr>
      <w:widowControl w:val="0"/>
      <w:jc w:val="both"/>
    </w:pPr>
    <w:rPr>
      <w:rFonts w:ascii="Times New Roman" w:hAnsi="Times New Roman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left w:val="single" w:color="000000" w:sz="6" w:space="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autoRedefine/>
    <w:semiHidden/>
    <w:qFormat/>
    <w:uiPriority w:val="0"/>
    <w:pPr>
      <w:widowControl w:val="0"/>
      <w:jc w:val="both"/>
    </w:pPr>
    <w:rPr>
      <w:rFonts w:ascii="Times New Roman" w:hAnsi="Times New Roman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left w:val="single" w:color="000000" w:sz="6" w:space="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13">
    <w:name w:val="Table Grid 5"/>
    <w:basedOn w:val="76"/>
    <w:autoRedefine/>
    <w:semiHidden/>
    <w:qFormat/>
    <w:uiPriority w:val="0"/>
    <w:pPr>
      <w:widowControl w:val="0"/>
      <w:jc w:val="both"/>
    </w:pPr>
    <w:rPr>
      <w:rFonts w:ascii="Times New Roman" w:hAnsi="Times New Roman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autoRedefine/>
    <w:semiHidden/>
    <w:qFormat/>
    <w:uiPriority w:val="0"/>
    <w:pPr>
      <w:widowControl w:val="0"/>
      <w:jc w:val="both"/>
    </w:pPr>
    <w:rPr>
      <w:rFonts w:ascii="Times New Roman" w:hAnsi="Times New Roman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color="000000" w:sz="6" w:space="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autoRedefine/>
    <w:semiHidden/>
    <w:qFormat/>
    <w:uiPriority w:val="0"/>
    <w:pPr>
      <w:widowControl w:val="0"/>
      <w:jc w:val="both"/>
    </w:pPr>
    <w:rPr>
      <w:rFonts w:ascii="Times New Roman" w:hAnsi="Times New Roman"/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autoRedefine/>
    <w:semiHidden/>
    <w:qFormat/>
    <w:uiPriority w:val="0"/>
    <w:pPr>
      <w:widowControl w:val="0"/>
      <w:jc w:val="both"/>
    </w:pPr>
    <w:rPr>
      <w:rFonts w:ascii="Times New Roman" w:hAnsi="Times New Roman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17">
    <w:name w:val="Table Web 1"/>
    <w:basedOn w:val="76"/>
    <w:autoRedefine/>
    <w:semiHidden/>
    <w:qFormat/>
    <w:uiPriority w:val="0"/>
    <w:pPr>
      <w:widowControl w:val="0"/>
      <w:jc w:val="both"/>
    </w:pPr>
    <w:rPr>
      <w:rFonts w:ascii="Times New Roman" w:hAnsi="Times New Roman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118">
    <w:name w:val="Table Web 2"/>
    <w:basedOn w:val="76"/>
    <w:autoRedefine/>
    <w:semiHidden/>
    <w:qFormat/>
    <w:uiPriority w:val="0"/>
    <w:pPr>
      <w:widowControl w:val="0"/>
      <w:jc w:val="both"/>
    </w:pPr>
    <w:rPr>
      <w:rFonts w:ascii="Times New Roman" w:hAnsi="Times New Roman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119">
    <w:name w:val="Table Web 3"/>
    <w:basedOn w:val="76"/>
    <w:autoRedefine/>
    <w:semiHidden/>
    <w:qFormat/>
    <w:uiPriority w:val="0"/>
    <w:pPr>
      <w:widowControl w:val="0"/>
      <w:jc w:val="both"/>
    </w:pPr>
    <w:rPr>
      <w:rFonts w:ascii="Times New Roman" w:hAnsi="Times New Roman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120">
    <w:name w:val="Table Professional"/>
    <w:basedOn w:val="76"/>
    <w:autoRedefine/>
    <w:semiHidden/>
    <w:qFormat/>
    <w:uiPriority w:val="0"/>
    <w:pPr>
      <w:widowControl w:val="0"/>
      <w:jc w:val="both"/>
    </w:pPr>
    <w:rPr>
      <w:rFonts w:ascii="Times New Roman" w:hAnsi="Times New Roma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autoRedefine/>
    <w:qFormat/>
    <w:uiPriority w:val="0"/>
    <w:rPr>
      <w:b/>
      <w:bCs/>
    </w:rPr>
  </w:style>
  <w:style w:type="character" w:styleId="123">
    <w:name w:val="endnote reference"/>
    <w:autoRedefine/>
    <w:unhideWhenUsed/>
    <w:qFormat/>
    <w:uiPriority w:val="0"/>
    <w:rPr>
      <w:vertAlign w:val="superscript"/>
    </w:rPr>
  </w:style>
  <w:style w:type="character" w:styleId="124">
    <w:name w:val="page number"/>
    <w:basedOn w:val="121"/>
    <w:autoRedefine/>
    <w:qFormat/>
    <w:uiPriority w:val="0"/>
  </w:style>
  <w:style w:type="character" w:styleId="125">
    <w:name w:val="FollowedHyperlink"/>
    <w:autoRedefine/>
    <w:unhideWhenUsed/>
    <w:qFormat/>
    <w:uiPriority w:val="0"/>
    <w:rPr>
      <w:color w:val="800080"/>
      <w:u w:val="single"/>
    </w:rPr>
  </w:style>
  <w:style w:type="character" w:styleId="126">
    <w:name w:val="Emphasis"/>
    <w:autoRedefine/>
    <w:qFormat/>
    <w:uiPriority w:val="20"/>
    <w:rPr>
      <w:rFonts w:ascii="Calibri" w:hAnsi="Calibri"/>
      <w:b/>
      <w:i/>
      <w:iCs/>
    </w:rPr>
  </w:style>
  <w:style w:type="character" w:styleId="127">
    <w:name w:val="line number"/>
    <w:basedOn w:val="121"/>
    <w:autoRedefine/>
    <w:semiHidden/>
    <w:qFormat/>
    <w:uiPriority w:val="0"/>
  </w:style>
  <w:style w:type="character" w:styleId="128">
    <w:name w:val="HTML Definition"/>
    <w:autoRedefine/>
    <w:semiHidden/>
    <w:qFormat/>
    <w:uiPriority w:val="0"/>
    <w:rPr>
      <w:i/>
      <w:iCs/>
    </w:rPr>
  </w:style>
  <w:style w:type="character" w:styleId="129">
    <w:name w:val="HTML Typewriter"/>
    <w:autoRedefine/>
    <w:qFormat/>
    <w:uiPriority w:val="0"/>
    <w:rPr>
      <w:rFonts w:ascii="MS Gothic" w:hAnsi="MS Gothic" w:eastAsia="MS Gothic" w:cs="MS Gothic"/>
      <w:sz w:val="18"/>
      <w:szCs w:val="18"/>
    </w:rPr>
  </w:style>
  <w:style w:type="character" w:styleId="130">
    <w:name w:val="HTML Acronym"/>
    <w:basedOn w:val="121"/>
    <w:autoRedefine/>
    <w:semiHidden/>
    <w:qFormat/>
    <w:uiPriority w:val="0"/>
  </w:style>
  <w:style w:type="character" w:styleId="131">
    <w:name w:val="HTML Variable"/>
    <w:autoRedefine/>
    <w:semiHidden/>
    <w:qFormat/>
    <w:uiPriority w:val="0"/>
    <w:rPr>
      <w:i/>
      <w:iCs/>
    </w:rPr>
  </w:style>
  <w:style w:type="character" w:styleId="132">
    <w:name w:val="Hyperlink"/>
    <w:autoRedefine/>
    <w:qFormat/>
    <w:uiPriority w:val="99"/>
    <w:rPr>
      <w:color w:val="0000FF"/>
      <w:u w:val="single"/>
    </w:rPr>
  </w:style>
  <w:style w:type="character" w:styleId="133">
    <w:name w:val="HTML Code"/>
    <w:autoRedefine/>
    <w:semiHidden/>
    <w:qFormat/>
    <w:uiPriority w:val="0"/>
    <w:rPr>
      <w:rFonts w:ascii="Courier New" w:hAnsi="Courier New" w:cs="Courier New"/>
      <w:sz w:val="20"/>
      <w:szCs w:val="20"/>
    </w:rPr>
  </w:style>
  <w:style w:type="character" w:styleId="134">
    <w:name w:val="annotation reference"/>
    <w:autoRedefine/>
    <w:unhideWhenUsed/>
    <w:qFormat/>
    <w:uiPriority w:val="0"/>
    <w:rPr>
      <w:sz w:val="21"/>
      <w:szCs w:val="21"/>
    </w:rPr>
  </w:style>
  <w:style w:type="character" w:styleId="135">
    <w:name w:val="HTML Cite"/>
    <w:autoRedefine/>
    <w:semiHidden/>
    <w:qFormat/>
    <w:uiPriority w:val="0"/>
    <w:rPr>
      <w:i/>
      <w:iCs/>
    </w:rPr>
  </w:style>
  <w:style w:type="character" w:styleId="136">
    <w:name w:val="footnote reference"/>
    <w:autoRedefine/>
    <w:qFormat/>
    <w:uiPriority w:val="0"/>
    <w:rPr>
      <w:sz w:val="20"/>
      <w:vertAlign w:val="superscript"/>
    </w:rPr>
  </w:style>
  <w:style w:type="character" w:styleId="137">
    <w:name w:val="HTML Keyboard"/>
    <w:autoRedefine/>
    <w:semiHidden/>
    <w:qFormat/>
    <w:uiPriority w:val="0"/>
    <w:rPr>
      <w:rFonts w:ascii="Courier New" w:hAnsi="Courier New" w:cs="Courier New"/>
      <w:sz w:val="20"/>
      <w:szCs w:val="20"/>
    </w:rPr>
  </w:style>
  <w:style w:type="character" w:styleId="138">
    <w:name w:val="HTML Sample"/>
    <w:autoRedefine/>
    <w:semiHidden/>
    <w:qFormat/>
    <w:uiPriority w:val="0"/>
    <w:rPr>
      <w:rFonts w:ascii="Courier New" w:hAnsi="Courier New" w:cs="Courier New"/>
    </w:rPr>
  </w:style>
  <w:style w:type="character" w:customStyle="1" w:styleId="139">
    <w:name w:val="页眉 Char"/>
    <w:link w:val="49"/>
    <w:autoRedefine/>
    <w:qFormat/>
    <w:uiPriority w:val="99"/>
    <w:rPr>
      <w:sz w:val="18"/>
      <w:szCs w:val="18"/>
    </w:rPr>
  </w:style>
  <w:style w:type="character" w:customStyle="1" w:styleId="140">
    <w:name w:val="页脚 Char"/>
    <w:link w:val="47"/>
    <w:autoRedefine/>
    <w:qFormat/>
    <w:uiPriority w:val="99"/>
    <w:rPr>
      <w:sz w:val="18"/>
      <w:szCs w:val="18"/>
    </w:rPr>
  </w:style>
  <w:style w:type="character" w:customStyle="1" w:styleId="141">
    <w:name w:val="批注框文本 Char"/>
    <w:link w:val="46"/>
    <w:autoRedefine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42">
    <w:name w:val="标题 1 Char"/>
    <w:link w:val="2"/>
    <w:autoRedefine/>
    <w:qFormat/>
    <w:uiPriority w:val="0"/>
    <w:rPr>
      <w:rFonts w:ascii="Cambria" w:hAnsi="Cambria"/>
      <w:b/>
      <w:bCs/>
      <w:kern w:val="32"/>
      <w:sz w:val="32"/>
      <w:szCs w:val="32"/>
    </w:rPr>
  </w:style>
  <w:style w:type="character" w:customStyle="1" w:styleId="143">
    <w:name w:val="标题 2 Char"/>
    <w:link w:val="3"/>
    <w:autoRedefine/>
    <w:qFormat/>
    <w:uiPriority w:val="0"/>
    <w:rPr>
      <w:rFonts w:ascii="Cambria" w:hAnsi="Cambria"/>
      <w:b/>
      <w:bCs/>
      <w:iCs/>
      <w:kern w:val="2"/>
      <w:sz w:val="30"/>
      <w:szCs w:val="28"/>
    </w:rPr>
  </w:style>
  <w:style w:type="character" w:customStyle="1" w:styleId="144">
    <w:name w:val="标题 3 Char"/>
    <w:link w:val="4"/>
    <w:autoRedefine/>
    <w:qFormat/>
    <w:uiPriority w:val="0"/>
    <w:rPr>
      <w:rFonts w:ascii="Cambria" w:hAnsi="Cambria"/>
      <w:b/>
      <w:bCs/>
      <w:kern w:val="2"/>
      <w:sz w:val="28"/>
      <w:szCs w:val="26"/>
    </w:rPr>
  </w:style>
  <w:style w:type="character" w:customStyle="1" w:styleId="145">
    <w:name w:val="标题 4 Char"/>
    <w:link w:val="5"/>
    <w:autoRedefine/>
    <w:qFormat/>
    <w:uiPriority w:val="0"/>
    <w:rPr>
      <w:rFonts w:ascii="Times New Roman" w:hAnsi="Times New Roman"/>
      <w:b/>
      <w:bCs/>
      <w:kern w:val="2"/>
      <w:sz w:val="24"/>
      <w:szCs w:val="28"/>
    </w:rPr>
  </w:style>
  <w:style w:type="character" w:customStyle="1" w:styleId="146">
    <w:name w:val="文档结构图 Char"/>
    <w:link w:val="22"/>
    <w:autoRedefine/>
    <w:qFormat/>
    <w:uiPriority w:val="0"/>
    <w:rPr>
      <w:rFonts w:ascii="宋体" w:hAnsi="Times New Roman" w:eastAsia="宋体" w:cs="Times New Roman"/>
      <w:sz w:val="18"/>
      <w:szCs w:val="18"/>
    </w:rPr>
  </w:style>
  <w:style w:type="character" w:customStyle="1" w:styleId="147">
    <w:name w:val="标题 5 Char"/>
    <w:link w:val="6"/>
    <w:autoRedefine/>
    <w:qFormat/>
    <w:uiPriority w:val="0"/>
    <w:rPr>
      <w:rFonts w:ascii="Times New Roman" w:hAnsi="Times New Roman"/>
      <w:b/>
      <w:bCs/>
      <w:i/>
      <w:iCs/>
      <w:kern w:val="2"/>
      <w:sz w:val="26"/>
      <w:szCs w:val="26"/>
    </w:rPr>
  </w:style>
  <w:style w:type="character" w:customStyle="1" w:styleId="148">
    <w:name w:val="标题 6 Char"/>
    <w:link w:val="7"/>
    <w:autoRedefine/>
    <w:qFormat/>
    <w:uiPriority w:val="0"/>
    <w:rPr>
      <w:rFonts w:ascii="Times New Roman" w:hAnsi="Times New Roman"/>
      <w:b/>
      <w:bCs/>
      <w:kern w:val="2"/>
      <w:sz w:val="22"/>
      <w:szCs w:val="22"/>
    </w:rPr>
  </w:style>
  <w:style w:type="character" w:customStyle="1" w:styleId="149">
    <w:name w:val="标题 7 Char"/>
    <w:link w:val="8"/>
    <w:autoRedefine/>
    <w:qFormat/>
    <w:uiPriority w:val="0"/>
    <w:rPr>
      <w:rFonts w:ascii="Times New Roman" w:hAnsi="Times New Roman"/>
      <w:kern w:val="2"/>
      <w:sz w:val="24"/>
      <w:szCs w:val="24"/>
    </w:rPr>
  </w:style>
  <w:style w:type="character" w:customStyle="1" w:styleId="150">
    <w:name w:val="标题 8 Char"/>
    <w:link w:val="9"/>
    <w:autoRedefine/>
    <w:qFormat/>
    <w:uiPriority w:val="0"/>
    <w:rPr>
      <w:rFonts w:ascii="Times New Roman" w:hAnsi="Times New Roman"/>
      <w:i/>
      <w:iCs/>
      <w:kern w:val="2"/>
      <w:sz w:val="24"/>
      <w:szCs w:val="24"/>
    </w:rPr>
  </w:style>
  <w:style w:type="character" w:customStyle="1" w:styleId="151">
    <w:name w:val="标题 9 Char"/>
    <w:link w:val="10"/>
    <w:autoRedefine/>
    <w:qFormat/>
    <w:uiPriority w:val="0"/>
    <w:rPr>
      <w:rFonts w:ascii="Cambria" w:hAnsi="Cambria"/>
      <w:kern w:val="2"/>
      <w:sz w:val="22"/>
      <w:szCs w:val="22"/>
    </w:rPr>
  </w:style>
  <w:style w:type="character" w:customStyle="1" w:styleId="152">
    <w:name w:val="已访问的超链接1"/>
    <w:autoRedefine/>
    <w:qFormat/>
    <w:uiPriority w:val="0"/>
    <w:rPr>
      <w:color w:val="800080"/>
      <w:u w:val="single"/>
    </w:rPr>
  </w:style>
  <w:style w:type="character" w:customStyle="1" w:styleId="153">
    <w:name w:val="标题 Char"/>
    <w:link w:val="72"/>
    <w:autoRedefine/>
    <w:qFormat/>
    <w:uiPriority w:val="0"/>
    <w:rPr>
      <w:rFonts w:ascii="Cambria" w:hAnsi="Cambria"/>
      <w:b/>
      <w:bCs/>
      <w:kern w:val="28"/>
      <w:sz w:val="32"/>
      <w:szCs w:val="32"/>
    </w:rPr>
  </w:style>
  <w:style w:type="character" w:customStyle="1" w:styleId="154">
    <w:name w:val="副标题 Char"/>
    <w:link w:val="56"/>
    <w:autoRedefine/>
    <w:qFormat/>
    <w:uiPriority w:val="0"/>
    <w:rPr>
      <w:rFonts w:ascii="Cambria" w:hAnsi="Cambria"/>
      <w:kern w:val="2"/>
      <w:sz w:val="21"/>
      <w:szCs w:val="24"/>
    </w:rPr>
  </w:style>
  <w:style w:type="paragraph" w:styleId="155">
    <w:name w:val="No Spacing"/>
    <w:basedOn w:val="1"/>
    <w:link w:val="223"/>
    <w:autoRedefine/>
    <w:qFormat/>
    <w:uiPriority w:val="1"/>
    <w:pPr>
      <w:spacing w:line="300" w:lineRule="exact"/>
    </w:pPr>
    <w:rPr>
      <w:sz w:val="21"/>
      <w:szCs w:val="32"/>
    </w:rPr>
  </w:style>
  <w:style w:type="paragraph" w:styleId="156">
    <w:name w:val="List Paragraph"/>
    <w:basedOn w:val="1"/>
    <w:autoRedefine/>
    <w:qFormat/>
    <w:uiPriority w:val="34"/>
    <w:pPr>
      <w:spacing w:line="360" w:lineRule="auto"/>
      <w:ind w:firstLine="425" w:firstLineChars="177"/>
      <w:jc w:val="left"/>
    </w:pPr>
    <w:rPr>
      <w:rFonts w:ascii="宋体" w:hAnsi="宋体"/>
    </w:rPr>
  </w:style>
  <w:style w:type="paragraph" w:styleId="157">
    <w:name w:val="Quote"/>
    <w:basedOn w:val="1"/>
    <w:next w:val="1"/>
    <w:link w:val="158"/>
    <w:autoRedefine/>
    <w:qFormat/>
    <w:uiPriority w:val="29"/>
    <w:rPr>
      <w:i/>
      <w:sz w:val="21"/>
    </w:rPr>
  </w:style>
  <w:style w:type="character" w:customStyle="1" w:styleId="158">
    <w:name w:val="引用 Char"/>
    <w:link w:val="157"/>
    <w:autoRedefine/>
    <w:qFormat/>
    <w:uiPriority w:val="29"/>
    <w:rPr>
      <w:rFonts w:ascii="Times New Roman" w:hAnsi="Times New Roman"/>
      <w:i/>
      <w:kern w:val="2"/>
      <w:sz w:val="21"/>
      <w:szCs w:val="24"/>
    </w:rPr>
  </w:style>
  <w:style w:type="paragraph" w:styleId="159">
    <w:name w:val="Intense Quote"/>
    <w:basedOn w:val="1"/>
    <w:next w:val="1"/>
    <w:link w:val="160"/>
    <w:autoRedefine/>
    <w:qFormat/>
    <w:uiPriority w:val="30"/>
    <w:pPr>
      <w:ind w:left="720" w:right="720"/>
    </w:pPr>
    <w:rPr>
      <w:b/>
      <w:i/>
      <w:sz w:val="21"/>
      <w:szCs w:val="22"/>
    </w:rPr>
  </w:style>
  <w:style w:type="character" w:customStyle="1" w:styleId="160">
    <w:name w:val="明显引用 Char"/>
    <w:link w:val="159"/>
    <w:autoRedefine/>
    <w:qFormat/>
    <w:uiPriority w:val="30"/>
    <w:rPr>
      <w:rFonts w:ascii="Times New Roman" w:hAnsi="Times New Roman"/>
      <w:b/>
      <w:i/>
      <w:kern w:val="2"/>
      <w:sz w:val="21"/>
      <w:szCs w:val="22"/>
    </w:rPr>
  </w:style>
  <w:style w:type="character" w:customStyle="1" w:styleId="161">
    <w:name w:val="_Style 160"/>
    <w:autoRedefine/>
    <w:qFormat/>
    <w:uiPriority w:val="19"/>
    <w:rPr>
      <w:i/>
      <w:color w:val="5A5A5A"/>
    </w:rPr>
  </w:style>
  <w:style w:type="character" w:customStyle="1" w:styleId="162">
    <w:name w:val="_Style 161"/>
    <w:autoRedefine/>
    <w:qFormat/>
    <w:uiPriority w:val="21"/>
    <w:rPr>
      <w:b/>
      <w:i/>
      <w:sz w:val="24"/>
      <w:szCs w:val="24"/>
      <w:u w:val="single"/>
    </w:rPr>
  </w:style>
  <w:style w:type="character" w:customStyle="1" w:styleId="163">
    <w:name w:val="_Style 162"/>
    <w:autoRedefine/>
    <w:qFormat/>
    <w:uiPriority w:val="31"/>
    <w:rPr>
      <w:sz w:val="24"/>
      <w:szCs w:val="24"/>
      <w:u w:val="single"/>
    </w:rPr>
  </w:style>
  <w:style w:type="character" w:customStyle="1" w:styleId="164">
    <w:name w:val="_Style 163"/>
    <w:autoRedefine/>
    <w:qFormat/>
    <w:uiPriority w:val="32"/>
    <w:rPr>
      <w:b/>
      <w:sz w:val="24"/>
      <w:u w:val="single"/>
    </w:rPr>
  </w:style>
  <w:style w:type="character" w:customStyle="1" w:styleId="165">
    <w:name w:val="_Style 164"/>
    <w:autoRedefine/>
    <w:qFormat/>
    <w:uiPriority w:val="33"/>
    <w:rPr>
      <w:rFonts w:ascii="Cambria" w:hAnsi="Cambria" w:eastAsia="宋体"/>
      <w:b/>
      <w:i/>
      <w:sz w:val="24"/>
      <w:szCs w:val="24"/>
    </w:rPr>
  </w:style>
  <w:style w:type="paragraph" w:customStyle="1" w:styleId="166">
    <w:name w:val="_Style 165"/>
    <w:basedOn w:val="2"/>
    <w:next w:val="1"/>
    <w:autoRedefine/>
    <w:qFormat/>
    <w:uiPriority w:val="39"/>
    <w:pPr>
      <w:outlineLvl w:val="9"/>
    </w:pPr>
  </w:style>
  <w:style w:type="paragraph" w:customStyle="1" w:styleId="167">
    <w:name w:val="Paragraph2"/>
    <w:basedOn w:val="1"/>
    <w:autoRedefine/>
    <w:qFormat/>
    <w:uiPriority w:val="0"/>
    <w:pPr>
      <w:spacing w:before="80" w:line="240" w:lineRule="atLeast"/>
      <w:ind w:left="720"/>
    </w:pPr>
    <w:rPr>
      <w:color w:val="000000"/>
      <w:kern w:val="0"/>
      <w:sz w:val="20"/>
      <w:szCs w:val="20"/>
      <w:lang w:val="en-AU" w:eastAsia="en-US"/>
    </w:rPr>
  </w:style>
  <w:style w:type="paragraph" w:customStyle="1" w:styleId="168">
    <w:name w:val="Bullet2"/>
    <w:basedOn w:val="1"/>
    <w:autoRedefine/>
    <w:qFormat/>
    <w:uiPriority w:val="0"/>
    <w:pPr>
      <w:spacing w:line="240" w:lineRule="atLeast"/>
      <w:ind w:left="1440" w:hanging="360"/>
      <w:jc w:val="left"/>
    </w:pPr>
    <w:rPr>
      <w:color w:val="000080"/>
      <w:kern w:val="0"/>
      <w:sz w:val="20"/>
      <w:szCs w:val="20"/>
      <w:lang w:eastAsia="en-US"/>
    </w:rPr>
  </w:style>
  <w:style w:type="paragraph" w:customStyle="1" w:styleId="169">
    <w:name w:val="Paragraph1"/>
    <w:basedOn w:val="1"/>
    <w:autoRedefine/>
    <w:qFormat/>
    <w:uiPriority w:val="0"/>
    <w:pPr>
      <w:spacing w:before="80"/>
    </w:pPr>
    <w:rPr>
      <w:kern w:val="0"/>
      <w:sz w:val="20"/>
      <w:szCs w:val="20"/>
      <w:lang w:eastAsia="en-US"/>
    </w:rPr>
  </w:style>
  <w:style w:type="paragraph" w:customStyle="1" w:styleId="170">
    <w:name w:val="Tabletext"/>
    <w:basedOn w:val="1"/>
    <w:autoRedefine/>
    <w:qFormat/>
    <w:uiPriority w:val="0"/>
    <w:pPr>
      <w:keepLines/>
      <w:spacing w:after="120" w:line="240" w:lineRule="atLeast"/>
      <w:jc w:val="left"/>
    </w:pPr>
    <w:rPr>
      <w:kern w:val="0"/>
      <w:sz w:val="20"/>
      <w:szCs w:val="20"/>
      <w:lang w:eastAsia="en-US"/>
    </w:rPr>
  </w:style>
  <w:style w:type="character" w:customStyle="1" w:styleId="171">
    <w:name w:val="正文文本 Char"/>
    <w:link w:val="28"/>
    <w:autoRedefine/>
    <w:qFormat/>
    <w:uiPriority w:val="0"/>
    <w:rPr>
      <w:rFonts w:ascii="Times New Roman" w:hAnsi="Times New Roman"/>
      <w:lang w:eastAsia="en-US"/>
    </w:rPr>
  </w:style>
  <w:style w:type="paragraph" w:customStyle="1" w:styleId="172">
    <w:name w:val="Paragraph3"/>
    <w:basedOn w:val="1"/>
    <w:autoRedefine/>
    <w:qFormat/>
    <w:uiPriority w:val="0"/>
    <w:pPr>
      <w:spacing w:before="80"/>
      <w:ind w:left="1530"/>
    </w:pPr>
    <w:rPr>
      <w:kern w:val="0"/>
      <w:sz w:val="20"/>
      <w:szCs w:val="20"/>
      <w:lang w:eastAsia="en-US"/>
    </w:rPr>
  </w:style>
  <w:style w:type="paragraph" w:customStyle="1" w:styleId="173">
    <w:name w:val="Bullet1"/>
    <w:basedOn w:val="1"/>
    <w:autoRedefine/>
    <w:qFormat/>
    <w:uiPriority w:val="0"/>
    <w:pPr>
      <w:spacing w:line="240" w:lineRule="atLeast"/>
      <w:ind w:left="720" w:hanging="432"/>
      <w:jc w:val="left"/>
    </w:pPr>
    <w:rPr>
      <w:kern w:val="0"/>
      <w:sz w:val="20"/>
      <w:szCs w:val="20"/>
      <w:lang w:eastAsia="en-US"/>
    </w:rPr>
  </w:style>
  <w:style w:type="character" w:customStyle="1" w:styleId="174">
    <w:name w:val="脚注文本 Char"/>
    <w:link w:val="59"/>
    <w:autoRedefine/>
    <w:qFormat/>
    <w:uiPriority w:val="0"/>
    <w:rPr>
      <w:rFonts w:ascii="Helvetica" w:hAnsi="Helvetica"/>
      <w:sz w:val="16"/>
      <w:lang w:eastAsia="en-US"/>
    </w:rPr>
  </w:style>
  <w:style w:type="paragraph" w:customStyle="1" w:styleId="175">
    <w:name w:val="Paragraph4"/>
    <w:basedOn w:val="1"/>
    <w:autoRedefine/>
    <w:qFormat/>
    <w:uiPriority w:val="0"/>
    <w:pPr>
      <w:spacing w:before="80"/>
      <w:ind w:left="2250"/>
    </w:pPr>
    <w:rPr>
      <w:kern w:val="0"/>
      <w:sz w:val="20"/>
      <w:szCs w:val="20"/>
      <w:lang w:eastAsia="en-US"/>
    </w:rPr>
  </w:style>
  <w:style w:type="paragraph" w:customStyle="1" w:styleId="176">
    <w:name w:val="Main Title"/>
    <w:basedOn w:val="1"/>
    <w:autoRedefine/>
    <w:qFormat/>
    <w:uiPriority w:val="0"/>
    <w:pPr>
      <w:spacing w:before="480" w:after="60"/>
      <w:jc w:val="center"/>
    </w:pPr>
    <w:rPr>
      <w:rFonts w:ascii="Arial" w:hAnsi="Arial"/>
      <w:b/>
      <w:kern w:val="28"/>
      <w:sz w:val="32"/>
      <w:szCs w:val="20"/>
      <w:lang w:eastAsia="en-US"/>
    </w:rPr>
  </w:style>
  <w:style w:type="character" w:customStyle="1" w:styleId="177">
    <w:name w:val="正文文本 2 Char"/>
    <w:link w:val="65"/>
    <w:autoRedefine/>
    <w:qFormat/>
    <w:uiPriority w:val="0"/>
    <w:rPr>
      <w:rFonts w:ascii="Times New Roman" w:hAnsi="Times New Roman"/>
      <w:i/>
      <w:color w:val="0000FF"/>
      <w:u w:val="single"/>
      <w:lang w:eastAsia="en-US"/>
    </w:rPr>
  </w:style>
  <w:style w:type="paragraph" w:customStyle="1" w:styleId="178">
    <w:name w:val="Body"/>
    <w:basedOn w:val="1"/>
    <w:autoRedefine/>
    <w:qFormat/>
    <w:uiPriority w:val="0"/>
    <w:pPr>
      <w:widowControl/>
      <w:spacing w:before="120"/>
    </w:pPr>
    <w:rPr>
      <w:rFonts w:ascii="Book Antiqua" w:hAnsi="Book Antiqua"/>
      <w:kern w:val="0"/>
      <w:sz w:val="20"/>
      <w:szCs w:val="20"/>
      <w:lang w:eastAsia="en-US"/>
    </w:rPr>
  </w:style>
  <w:style w:type="paragraph" w:customStyle="1" w:styleId="179">
    <w:name w:val="Bullet"/>
    <w:basedOn w:val="1"/>
    <w:autoRedefine/>
    <w:qFormat/>
    <w:uiPriority w:val="0"/>
    <w:pPr>
      <w:widowControl/>
      <w:tabs>
        <w:tab w:val="left" w:pos="360"/>
        <w:tab w:val="left" w:pos="720"/>
      </w:tabs>
      <w:spacing w:before="120"/>
      <w:ind w:left="720" w:right="360"/>
    </w:pPr>
    <w:rPr>
      <w:rFonts w:ascii="Book Antiqua" w:hAnsi="Book Antiqua"/>
      <w:kern w:val="0"/>
      <w:sz w:val="20"/>
      <w:szCs w:val="20"/>
      <w:lang w:eastAsia="en-US"/>
    </w:rPr>
  </w:style>
  <w:style w:type="paragraph" w:customStyle="1" w:styleId="180">
    <w:name w:val="InfoBlue"/>
    <w:basedOn w:val="1"/>
    <w:next w:val="28"/>
    <w:autoRedefine/>
    <w:qFormat/>
    <w:uiPriority w:val="0"/>
    <w:pPr>
      <w:spacing w:after="120" w:line="240" w:lineRule="atLeast"/>
      <w:ind w:left="720"/>
      <w:jc w:val="left"/>
    </w:pPr>
    <w:rPr>
      <w:i/>
      <w:color w:val="0000FF"/>
      <w:kern w:val="0"/>
      <w:sz w:val="20"/>
      <w:szCs w:val="20"/>
      <w:lang w:eastAsia="en-US"/>
    </w:rPr>
  </w:style>
  <w:style w:type="paragraph" w:customStyle="1" w:styleId="181">
    <w:name w:val="样式 左  3.6 字符"/>
    <w:basedOn w:val="1"/>
    <w:autoRedefine/>
    <w:qFormat/>
    <w:uiPriority w:val="0"/>
    <w:pPr>
      <w:spacing w:line="340" w:lineRule="exact"/>
      <w:ind w:left="360" w:leftChars="360" w:firstLine="200" w:firstLineChars="200"/>
      <w:jc w:val="left"/>
    </w:pPr>
    <w:rPr>
      <w:rFonts w:cs="宋体"/>
      <w:kern w:val="0"/>
      <w:sz w:val="20"/>
      <w:szCs w:val="20"/>
      <w:lang w:eastAsia="en-US"/>
    </w:rPr>
  </w:style>
  <w:style w:type="paragraph" w:customStyle="1" w:styleId="182">
    <w:name w:val="样式 左侧:  1.27 厘米"/>
    <w:basedOn w:val="1"/>
    <w:autoRedefine/>
    <w:qFormat/>
    <w:uiPriority w:val="0"/>
    <w:pPr>
      <w:spacing w:line="340" w:lineRule="exact"/>
      <w:ind w:left="720"/>
      <w:jc w:val="left"/>
    </w:pPr>
    <w:rPr>
      <w:rFonts w:cs="宋体"/>
      <w:kern w:val="0"/>
      <w:sz w:val="20"/>
      <w:szCs w:val="20"/>
      <w:lang w:eastAsia="en-US"/>
    </w:rPr>
  </w:style>
  <w:style w:type="paragraph" w:customStyle="1" w:styleId="183">
    <w:name w:val="样式 左侧:  1.27 厘米1"/>
    <w:basedOn w:val="1"/>
    <w:autoRedefine/>
    <w:qFormat/>
    <w:uiPriority w:val="0"/>
    <w:pPr>
      <w:spacing w:line="340" w:lineRule="exact"/>
      <w:ind w:left="720"/>
      <w:jc w:val="left"/>
    </w:pPr>
    <w:rPr>
      <w:rFonts w:cs="宋体"/>
      <w:kern w:val="0"/>
      <w:sz w:val="20"/>
      <w:szCs w:val="20"/>
      <w:lang w:eastAsia="en-US"/>
    </w:rPr>
  </w:style>
  <w:style w:type="paragraph" w:customStyle="1" w:styleId="184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character" w:customStyle="1" w:styleId="185">
    <w:name w:val="日期 Char"/>
    <w:link w:val="42"/>
    <w:autoRedefine/>
    <w:qFormat/>
    <w:uiPriority w:val="0"/>
    <w:rPr>
      <w:rFonts w:ascii="Times New Roman" w:hAnsi="Times New Roman"/>
      <w:lang w:eastAsia="en-US"/>
    </w:rPr>
  </w:style>
  <w:style w:type="character" w:customStyle="1" w:styleId="186">
    <w:name w:val="small"/>
    <w:basedOn w:val="121"/>
    <w:autoRedefine/>
    <w:qFormat/>
    <w:uiPriority w:val="0"/>
  </w:style>
  <w:style w:type="character" w:customStyle="1" w:styleId="187">
    <w:name w:val="正文文本缩进 3 Char"/>
    <w:link w:val="62"/>
    <w:autoRedefine/>
    <w:qFormat/>
    <w:uiPriority w:val="0"/>
    <w:rPr>
      <w:rFonts w:ascii="Times New Roman" w:hAnsi="Times New Roman"/>
      <w:kern w:val="2"/>
      <w:sz w:val="16"/>
      <w:szCs w:val="16"/>
    </w:rPr>
  </w:style>
  <w:style w:type="paragraph" w:customStyle="1" w:styleId="188">
    <w:name w:val="列出段落1"/>
    <w:basedOn w:val="1"/>
    <w:autoRedefine/>
    <w:qFormat/>
    <w:uiPriority w:val="0"/>
    <w:pPr>
      <w:ind w:firstLine="420" w:firstLineChars="200"/>
    </w:pPr>
    <w:rPr>
      <w:rFonts w:ascii="Calibri" w:hAnsi="Calibri"/>
      <w:szCs w:val="20"/>
    </w:rPr>
  </w:style>
  <w:style w:type="character" w:customStyle="1" w:styleId="189">
    <w:name w:val="批注文字 Char"/>
    <w:link w:val="23"/>
    <w:autoRedefine/>
    <w:qFormat/>
    <w:uiPriority w:val="0"/>
    <w:rPr>
      <w:rFonts w:ascii="Times New Roman" w:hAnsi="Times New Roman"/>
      <w:kern w:val="2"/>
      <w:sz w:val="21"/>
      <w:szCs w:val="24"/>
    </w:rPr>
  </w:style>
  <w:style w:type="character" w:customStyle="1" w:styleId="190">
    <w:name w:val="批注主题 Char"/>
    <w:link w:val="73"/>
    <w:autoRedefine/>
    <w:qFormat/>
    <w:uiPriority w:val="0"/>
    <w:rPr>
      <w:rFonts w:ascii="Times New Roman" w:hAnsi="Times New Roman"/>
      <w:b/>
      <w:bCs/>
      <w:kern w:val="2"/>
      <w:sz w:val="21"/>
      <w:szCs w:val="24"/>
    </w:rPr>
  </w:style>
  <w:style w:type="character" w:customStyle="1" w:styleId="191">
    <w:name w:val="apple-style-span"/>
    <w:autoRedefine/>
    <w:qFormat/>
    <w:uiPriority w:val="0"/>
  </w:style>
  <w:style w:type="paragraph" w:customStyle="1" w:styleId="192">
    <w:name w:val="列出段落11"/>
    <w:basedOn w:val="1"/>
    <w:autoRedefine/>
    <w:qFormat/>
    <w:uiPriority w:val="0"/>
    <w:pPr>
      <w:spacing w:line="240" w:lineRule="auto"/>
      <w:ind w:firstLine="420" w:firstLineChars="200"/>
    </w:pPr>
    <w:rPr>
      <w:rFonts w:ascii="Calibri" w:hAnsi="Calibri"/>
      <w:sz w:val="21"/>
      <w:szCs w:val="20"/>
    </w:rPr>
  </w:style>
  <w:style w:type="character" w:customStyle="1" w:styleId="193">
    <w:name w:val="HTML 预设格式 Char"/>
    <w:link w:val="69"/>
    <w:autoRedefine/>
    <w:qFormat/>
    <w:uiPriority w:val="0"/>
    <w:rPr>
      <w:rFonts w:ascii="宋体" w:hAnsi="宋体" w:cs="宋体"/>
      <w:sz w:val="24"/>
      <w:szCs w:val="24"/>
    </w:rPr>
  </w:style>
  <w:style w:type="character" w:customStyle="1" w:styleId="194">
    <w:name w:val="m1"/>
    <w:autoRedefine/>
    <w:qFormat/>
    <w:uiPriority w:val="0"/>
    <w:rPr>
      <w:color w:val="0000FF"/>
    </w:rPr>
  </w:style>
  <w:style w:type="character" w:customStyle="1" w:styleId="195">
    <w:name w:val="t1"/>
    <w:autoRedefine/>
    <w:qFormat/>
    <w:uiPriority w:val="0"/>
    <w:rPr>
      <w:color w:val="990000"/>
    </w:rPr>
  </w:style>
  <w:style w:type="character" w:customStyle="1" w:styleId="196">
    <w:name w:val="tx1"/>
    <w:autoRedefine/>
    <w:qFormat/>
    <w:uiPriority w:val="0"/>
    <w:rPr>
      <w:b/>
      <w:bCs/>
    </w:rPr>
  </w:style>
  <w:style w:type="character" w:customStyle="1" w:styleId="197">
    <w:name w:val="style91"/>
    <w:autoRedefine/>
    <w:qFormat/>
    <w:uiPriority w:val="0"/>
    <w:rPr>
      <w:rFonts w:hint="default" w:ascii="Arial" w:hAnsi="Arial" w:cs="Arial"/>
    </w:rPr>
  </w:style>
  <w:style w:type="character" w:customStyle="1" w:styleId="198">
    <w:name w:val="目录标题"/>
    <w:autoRedefine/>
    <w:qFormat/>
    <w:uiPriority w:val="0"/>
    <w:rPr>
      <w:b/>
      <w:bCs/>
      <w:sz w:val="44"/>
    </w:rPr>
  </w:style>
  <w:style w:type="character" w:customStyle="1" w:styleId="199">
    <w:name w:val="headline-content"/>
    <w:autoRedefine/>
    <w:qFormat/>
    <w:uiPriority w:val="0"/>
  </w:style>
  <w:style w:type="paragraph" w:customStyle="1" w:styleId="200">
    <w:name w:val="列出段落2"/>
    <w:basedOn w:val="1"/>
    <w:autoRedefine/>
    <w:qFormat/>
    <w:uiPriority w:val="0"/>
    <w:pPr>
      <w:ind w:firstLine="420" w:firstLineChars="200"/>
    </w:pPr>
    <w:rPr>
      <w:rFonts w:ascii="Calibri" w:hAnsi="Calibri"/>
      <w:szCs w:val="20"/>
    </w:rPr>
  </w:style>
  <w:style w:type="paragraph" w:customStyle="1" w:styleId="201">
    <w:name w:val="List Paragraph1"/>
    <w:basedOn w:val="1"/>
    <w:autoRedefine/>
    <w:qFormat/>
    <w:uiPriority w:val="0"/>
    <w:pPr>
      <w:spacing w:line="240" w:lineRule="auto"/>
      <w:ind w:firstLine="420" w:firstLineChars="200"/>
    </w:pPr>
    <w:rPr>
      <w:sz w:val="21"/>
    </w:rPr>
  </w:style>
  <w:style w:type="paragraph" w:customStyle="1" w:styleId="202">
    <w:name w:val="_Style 201"/>
    <w:autoRedefine/>
    <w:hidden/>
    <w:semiHidden/>
    <w:qFormat/>
    <w:uiPriority w:val="99"/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customStyle="1" w:styleId="203">
    <w:name w:val="正文首行缩进2字"/>
    <w:basedOn w:val="1"/>
    <w:link w:val="204"/>
    <w:autoRedefine/>
    <w:qFormat/>
    <w:uiPriority w:val="0"/>
    <w:pPr>
      <w:spacing w:line="240" w:lineRule="auto"/>
      <w:ind w:firstLine="560" w:firstLineChars="200"/>
    </w:pPr>
    <w:rPr>
      <w:rFonts w:eastAsia="楷体_GB2312"/>
      <w:kern w:val="0"/>
      <w:sz w:val="28"/>
    </w:rPr>
  </w:style>
  <w:style w:type="character" w:customStyle="1" w:styleId="204">
    <w:name w:val="正文首行缩进2字 Char"/>
    <w:link w:val="203"/>
    <w:autoRedefine/>
    <w:qFormat/>
    <w:uiPriority w:val="0"/>
    <w:rPr>
      <w:rFonts w:ascii="Times New Roman" w:hAnsi="Times New Roman" w:eastAsia="楷体_GB2312"/>
      <w:sz w:val="28"/>
      <w:szCs w:val="24"/>
    </w:rPr>
  </w:style>
  <w:style w:type="paragraph" w:customStyle="1" w:styleId="205">
    <w:name w:val="正文加重首行缩进2字"/>
    <w:basedOn w:val="203"/>
    <w:link w:val="206"/>
    <w:autoRedefine/>
    <w:qFormat/>
    <w:uiPriority w:val="0"/>
    <w:rPr>
      <w:b/>
      <w:bCs/>
    </w:rPr>
  </w:style>
  <w:style w:type="character" w:customStyle="1" w:styleId="206">
    <w:name w:val="正文加重首行缩进2字 Char"/>
    <w:link w:val="205"/>
    <w:autoRedefine/>
    <w:qFormat/>
    <w:uiPriority w:val="0"/>
    <w:rPr>
      <w:rFonts w:ascii="Times New Roman" w:hAnsi="Times New Roman" w:eastAsia="楷体_GB2312"/>
      <w:b/>
      <w:bCs/>
      <w:sz w:val="28"/>
      <w:szCs w:val="24"/>
    </w:rPr>
  </w:style>
  <w:style w:type="paragraph" w:customStyle="1" w:styleId="207">
    <w:name w:val="正文符号1"/>
    <w:basedOn w:val="203"/>
    <w:link w:val="208"/>
    <w:autoRedefine/>
    <w:qFormat/>
    <w:uiPriority w:val="0"/>
    <w:pPr>
      <w:tabs>
        <w:tab w:val="left" w:pos="960"/>
        <w:tab w:val="left" w:pos="1080"/>
      </w:tabs>
      <w:ind w:left="960" w:firstLine="0" w:firstLineChars="0"/>
    </w:pPr>
  </w:style>
  <w:style w:type="character" w:customStyle="1" w:styleId="208">
    <w:name w:val="正文符号1 Char"/>
    <w:link w:val="207"/>
    <w:autoRedefine/>
    <w:qFormat/>
    <w:uiPriority w:val="0"/>
    <w:rPr>
      <w:rFonts w:ascii="Times New Roman" w:hAnsi="Times New Roman" w:eastAsia="楷体_GB2312"/>
      <w:sz w:val="28"/>
      <w:szCs w:val="24"/>
    </w:rPr>
  </w:style>
  <w:style w:type="paragraph" w:customStyle="1" w:styleId="209">
    <w:name w:val="正文 首行缩进:  2 字符"/>
    <w:basedOn w:val="1"/>
    <w:link w:val="210"/>
    <w:autoRedefine/>
    <w:qFormat/>
    <w:uiPriority w:val="0"/>
    <w:pPr>
      <w:spacing w:line="240" w:lineRule="auto"/>
      <w:ind w:firstLine="560" w:firstLineChars="200"/>
    </w:pPr>
    <w:rPr>
      <w:rFonts w:ascii="Arial" w:hAnsi="Arial" w:eastAsia="楷体_GB2312"/>
      <w:sz w:val="28"/>
      <w:szCs w:val="20"/>
    </w:rPr>
  </w:style>
  <w:style w:type="character" w:customStyle="1" w:styleId="210">
    <w:name w:val="正文 首行缩进:  2 字符 Char1"/>
    <w:link w:val="209"/>
    <w:autoRedefine/>
    <w:qFormat/>
    <w:uiPriority w:val="0"/>
    <w:rPr>
      <w:rFonts w:ascii="Arial" w:hAnsi="Arial" w:eastAsia="楷体_GB2312"/>
      <w:kern w:val="2"/>
      <w:sz w:val="28"/>
    </w:rPr>
  </w:style>
  <w:style w:type="paragraph" w:customStyle="1" w:styleId="211">
    <w:name w:val="Char1"/>
    <w:basedOn w:val="1"/>
    <w:autoRedefine/>
    <w:qFormat/>
    <w:uiPriority w:val="0"/>
    <w:pPr>
      <w:spacing w:line="240" w:lineRule="atLeast"/>
      <w:ind w:left="420" w:firstLine="420"/>
    </w:pPr>
    <w:rPr>
      <w:kern w:val="0"/>
      <w:sz w:val="21"/>
      <w:szCs w:val="21"/>
    </w:rPr>
  </w:style>
  <w:style w:type="character" w:customStyle="1" w:styleId="212">
    <w:name w:val="正文文本缩进 Char"/>
    <w:link w:val="29"/>
    <w:autoRedefine/>
    <w:qFormat/>
    <w:uiPriority w:val="0"/>
    <w:rPr>
      <w:rFonts w:ascii="Times New Roman" w:hAnsi="Times New Roman" w:eastAsia="方正书宋简体"/>
      <w:kern w:val="2"/>
      <w:sz w:val="24"/>
    </w:rPr>
  </w:style>
  <w:style w:type="character" w:customStyle="1" w:styleId="213">
    <w:name w:val="linktext3"/>
    <w:autoRedefine/>
    <w:qFormat/>
    <w:uiPriority w:val="0"/>
    <w:rPr>
      <w:rFonts w:hint="default" w:ascii="ˎ̥" w:hAnsi="ˎ̥"/>
      <w:color w:val="0000FF"/>
      <w:sz w:val="18"/>
      <w:szCs w:val="18"/>
      <w:u w:val="single"/>
    </w:rPr>
  </w:style>
  <w:style w:type="character" w:customStyle="1" w:styleId="214">
    <w:name w:val="hui"/>
    <w:basedOn w:val="121"/>
    <w:autoRedefine/>
    <w:qFormat/>
    <w:uiPriority w:val="0"/>
  </w:style>
  <w:style w:type="character" w:customStyle="1" w:styleId="215">
    <w:name w:val="正文首行缩进 Char"/>
    <w:link w:val="74"/>
    <w:autoRedefine/>
    <w:qFormat/>
    <w:uiPriority w:val="0"/>
    <w:rPr>
      <w:rFonts w:ascii="Times New Roman" w:hAnsi="Times New Roman"/>
      <w:kern w:val="2"/>
      <w:sz w:val="21"/>
      <w:lang w:eastAsia="en-US"/>
    </w:rPr>
  </w:style>
  <w:style w:type="character" w:customStyle="1" w:styleId="216">
    <w:name w:val="f14"/>
    <w:basedOn w:val="121"/>
    <w:autoRedefine/>
    <w:qFormat/>
    <w:uiPriority w:val="0"/>
  </w:style>
  <w:style w:type="character" w:customStyle="1" w:styleId="217">
    <w:name w:val="纯文本 Char"/>
    <w:link w:val="38"/>
    <w:autoRedefine/>
    <w:qFormat/>
    <w:uiPriority w:val="0"/>
    <w:rPr>
      <w:rFonts w:ascii="宋体" w:hAnsi="Courier New"/>
      <w:kern w:val="2"/>
      <w:sz w:val="21"/>
    </w:rPr>
  </w:style>
  <w:style w:type="paragraph" w:customStyle="1" w:styleId="218">
    <w:name w:val="Char Char1"/>
    <w:basedOn w:val="1"/>
    <w:autoRedefine/>
    <w:qFormat/>
    <w:uiPriority w:val="0"/>
    <w:pPr>
      <w:widowControl/>
      <w:spacing w:after="160" w:line="240" w:lineRule="exact"/>
      <w:jc w:val="left"/>
    </w:pPr>
    <w:rPr>
      <w:rFonts w:ascii="Verdana" w:hAnsi="Verdana" w:eastAsia="楷体_GB2312"/>
      <w:b/>
      <w:i/>
      <w:iCs/>
      <w:color w:val="000000"/>
      <w:kern w:val="0"/>
      <w:sz w:val="20"/>
      <w:szCs w:val="20"/>
      <w:lang w:eastAsia="en-US"/>
    </w:rPr>
  </w:style>
  <w:style w:type="character" w:customStyle="1" w:styleId="219">
    <w:name w:val="rob1"/>
    <w:autoRedefine/>
    <w:qFormat/>
    <w:uiPriority w:val="0"/>
  </w:style>
  <w:style w:type="paragraph" w:customStyle="1" w:styleId="220">
    <w:name w:val="Char Char Char Char Char Char Char Char Char Char Char Char Char Char Char Char"/>
    <w:basedOn w:val="1"/>
    <w:autoRedefine/>
    <w:qFormat/>
    <w:uiPriority w:val="0"/>
    <w:pPr>
      <w:spacing w:line="240" w:lineRule="auto"/>
    </w:pPr>
    <w:rPr>
      <w:rFonts w:ascii="Tahoma" w:hAnsi="Tahoma"/>
      <w:szCs w:val="20"/>
    </w:rPr>
  </w:style>
  <w:style w:type="paragraph" w:customStyle="1" w:styleId="221">
    <w:name w:val="Char"/>
    <w:basedOn w:val="1"/>
    <w:autoRedefine/>
    <w:qFormat/>
    <w:uiPriority w:val="0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222">
    <w:name w:val="Char Char Char"/>
    <w:basedOn w:val="1"/>
    <w:autoRedefine/>
    <w:qFormat/>
    <w:uiPriority w:val="0"/>
    <w:pPr>
      <w:spacing w:line="240" w:lineRule="auto"/>
    </w:pPr>
    <w:rPr>
      <w:rFonts w:ascii="Tahoma" w:hAnsi="Tahoma"/>
      <w:szCs w:val="20"/>
    </w:rPr>
  </w:style>
  <w:style w:type="character" w:customStyle="1" w:styleId="223">
    <w:name w:val="无间隔 Char"/>
    <w:link w:val="155"/>
    <w:autoRedefine/>
    <w:qFormat/>
    <w:uiPriority w:val="1"/>
    <w:rPr>
      <w:rFonts w:ascii="Times New Roman" w:hAnsi="Times New Roman"/>
      <w:kern w:val="2"/>
      <w:sz w:val="21"/>
      <w:szCs w:val="32"/>
    </w:rPr>
  </w:style>
  <w:style w:type="paragraph" w:customStyle="1" w:styleId="224">
    <w:name w:val="样式 标题"/>
    <w:basedOn w:val="2"/>
    <w:autoRedefine/>
    <w:qFormat/>
    <w:uiPriority w:val="0"/>
    <w:pPr>
      <w:keepLines/>
      <w:numPr>
        <w:numId w:val="0"/>
      </w:numPr>
      <w:spacing w:before="340" w:after="330"/>
    </w:pPr>
    <w:rPr>
      <w:rFonts w:ascii="Times New Roman" w:hAnsi="Times New Roman" w:cs="宋体"/>
      <w:kern w:val="44"/>
      <w:sz w:val="44"/>
      <w:szCs w:val="20"/>
    </w:rPr>
  </w:style>
  <w:style w:type="paragraph" w:customStyle="1" w:styleId="225">
    <w:name w:val="标题 jkk"/>
    <w:basedOn w:val="1"/>
    <w:next w:val="1"/>
    <w:autoRedefine/>
    <w:qFormat/>
    <w:uiPriority w:val="0"/>
    <w:pPr>
      <w:spacing w:line="240" w:lineRule="auto"/>
      <w:jc w:val="center"/>
    </w:pPr>
    <w:rPr>
      <w:rFonts w:cs="宋体"/>
      <w:sz w:val="21"/>
      <w:szCs w:val="20"/>
    </w:rPr>
  </w:style>
  <w:style w:type="character" w:customStyle="1" w:styleId="226">
    <w:name w:val="正文文本缩进 2 Char"/>
    <w:link w:val="43"/>
    <w:autoRedefine/>
    <w:qFormat/>
    <w:uiPriority w:val="0"/>
    <w:rPr>
      <w:rFonts w:ascii="Times New Roman" w:hAnsi="Times New Roman"/>
      <w:kern w:val="2"/>
      <w:sz w:val="21"/>
    </w:rPr>
  </w:style>
  <w:style w:type="paragraph" w:customStyle="1" w:styleId="227">
    <w:name w:val="Char Char8"/>
    <w:basedOn w:val="1"/>
    <w:autoRedefine/>
    <w:qFormat/>
    <w:uiPriority w:val="0"/>
    <w:pPr>
      <w:spacing w:line="240" w:lineRule="auto"/>
    </w:pPr>
    <w:rPr>
      <w:sz w:val="21"/>
    </w:rPr>
  </w:style>
  <w:style w:type="paragraph" w:customStyle="1" w:styleId="228">
    <w:name w:val="Char Char Char Char Char Char Char Char Char Char1 Char Char Char Char"/>
    <w:basedOn w:val="1"/>
    <w:autoRedefine/>
    <w:qFormat/>
    <w:uiPriority w:val="0"/>
    <w:pPr>
      <w:spacing w:line="240" w:lineRule="auto"/>
    </w:pPr>
    <w:rPr>
      <w:sz w:val="21"/>
    </w:rPr>
  </w:style>
  <w:style w:type="paragraph" w:customStyle="1" w:styleId="229">
    <w:name w:val="标准文本"/>
    <w:basedOn w:val="1"/>
    <w:link w:val="230"/>
    <w:autoRedefine/>
    <w:qFormat/>
    <w:uiPriority w:val="0"/>
    <w:pPr>
      <w:spacing w:line="360" w:lineRule="auto"/>
      <w:ind w:firstLine="480" w:firstLineChars="200"/>
    </w:pPr>
    <w:rPr>
      <w:rFonts w:eastAsia="仿宋_GB2312"/>
      <w:kern w:val="0"/>
      <w:sz w:val="20"/>
      <w:szCs w:val="20"/>
    </w:rPr>
  </w:style>
  <w:style w:type="character" w:customStyle="1" w:styleId="230">
    <w:name w:val="标准文本 Char"/>
    <w:link w:val="229"/>
    <w:autoRedefine/>
    <w:qFormat/>
    <w:locked/>
    <w:uiPriority w:val="0"/>
    <w:rPr>
      <w:rFonts w:ascii="Times New Roman" w:hAnsi="Times New Roman" w:eastAsia="仿宋_GB2312"/>
    </w:rPr>
  </w:style>
  <w:style w:type="character" w:customStyle="1" w:styleId="231">
    <w:name w:val="已访问的超链接11"/>
    <w:autoRedefine/>
    <w:qFormat/>
    <w:uiPriority w:val="0"/>
    <w:rPr>
      <w:color w:val="800080"/>
      <w:u w:val="single"/>
    </w:rPr>
  </w:style>
  <w:style w:type="character" w:customStyle="1" w:styleId="232">
    <w:name w:val="已访问的超链接2"/>
    <w:autoRedefine/>
    <w:qFormat/>
    <w:uiPriority w:val="0"/>
    <w:rPr>
      <w:color w:val="800080"/>
      <w:u w:val="single"/>
    </w:rPr>
  </w:style>
  <w:style w:type="paragraph" w:customStyle="1" w:styleId="233">
    <w:name w:val="GW-列表样式"/>
    <w:basedOn w:val="1"/>
    <w:autoRedefine/>
    <w:qFormat/>
    <w:uiPriority w:val="0"/>
    <w:pPr>
      <w:widowControl/>
      <w:jc w:val="left"/>
    </w:pPr>
    <w:rPr>
      <w:rFonts w:ascii="仿宋_GB2312" w:hAnsi="宋体" w:eastAsia="仿宋_GB2312"/>
      <w:sz w:val="21"/>
    </w:rPr>
  </w:style>
  <w:style w:type="character" w:customStyle="1" w:styleId="234">
    <w:name w:val="批注文字 Char1"/>
    <w:autoRedefine/>
    <w:qFormat/>
    <w:uiPriority w:val="99"/>
    <w:rPr>
      <w:rFonts w:ascii="Times New Roman" w:hAnsi="Times New Roman" w:eastAsia="宋体" w:cs="Times New Roman"/>
      <w:sz w:val="24"/>
      <w:szCs w:val="24"/>
    </w:rPr>
  </w:style>
  <w:style w:type="character" w:customStyle="1" w:styleId="235">
    <w:name w:val="！正文 Char Char"/>
    <w:link w:val="236"/>
    <w:autoRedefine/>
    <w:qFormat/>
    <w:uiPriority w:val="0"/>
    <w:rPr>
      <w:rFonts w:ascii="华文细黑" w:hAnsi="华文细黑" w:eastAsia="华文细黑"/>
      <w:sz w:val="24"/>
    </w:rPr>
  </w:style>
  <w:style w:type="paragraph" w:customStyle="1" w:styleId="236">
    <w:name w:val="！正文"/>
    <w:basedOn w:val="1"/>
    <w:link w:val="235"/>
    <w:autoRedefine/>
    <w:qFormat/>
    <w:uiPriority w:val="0"/>
    <w:pPr>
      <w:spacing w:line="360" w:lineRule="auto"/>
      <w:ind w:firstLine="200" w:firstLineChars="200"/>
    </w:pPr>
    <w:rPr>
      <w:rFonts w:ascii="华文细黑" w:hAnsi="华文细黑" w:eastAsia="华文细黑"/>
      <w:kern w:val="0"/>
      <w:szCs w:val="20"/>
    </w:rPr>
  </w:style>
  <w:style w:type="character" w:customStyle="1" w:styleId="237">
    <w:name w:val="正文文本缩进 Char1"/>
    <w:autoRedefine/>
    <w:qFormat/>
    <w:uiPriority w:val="0"/>
    <w:rPr>
      <w:rFonts w:ascii="Times New Roman" w:hAnsi="Times New Roman" w:eastAsia="宋体" w:cs="Times New Roman"/>
      <w:sz w:val="24"/>
      <w:szCs w:val="24"/>
    </w:rPr>
  </w:style>
  <w:style w:type="character" w:customStyle="1" w:styleId="238">
    <w:name w:val="正文文本 3 Char"/>
    <w:link w:val="25"/>
    <w:autoRedefine/>
    <w:qFormat/>
    <w:uiPriority w:val="0"/>
    <w:rPr>
      <w:rFonts w:ascii="Times New Roman" w:hAnsi="Times New Roman"/>
      <w:kern w:val="2"/>
      <w:sz w:val="16"/>
      <w:szCs w:val="16"/>
    </w:rPr>
  </w:style>
  <w:style w:type="paragraph" w:customStyle="1" w:styleId="239">
    <w:name w:val="Char Char2"/>
    <w:basedOn w:val="1"/>
    <w:autoRedefine/>
    <w:qFormat/>
    <w:uiPriority w:val="0"/>
    <w:pPr>
      <w:spacing w:line="240" w:lineRule="auto"/>
    </w:pPr>
    <w:rPr>
      <w:rFonts w:ascii="Tahoma" w:hAnsi="Tahoma"/>
      <w:szCs w:val="20"/>
    </w:rPr>
  </w:style>
  <w:style w:type="paragraph" w:customStyle="1" w:styleId="240">
    <w:name w:val="CI_DOC正文"/>
    <w:basedOn w:val="1"/>
    <w:autoRedefine/>
    <w:qFormat/>
    <w:uiPriority w:val="0"/>
    <w:pPr>
      <w:widowControl/>
      <w:spacing w:line="240" w:lineRule="auto"/>
      <w:jc w:val="center"/>
    </w:pPr>
    <w:rPr>
      <w:kern w:val="0"/>
      <w:sz w:val="21"/>
      <w:szCs w:val="21"/>
    </w:rPr>
  </w:style>
  <w:style w:type="paragraph" w:customStyle="1" w:styleId="241">
    <w:name w:val="Char Char21"/>
    <w:basedOn w:val="1"/>
    <w:autoRedefine/>
    <w:qFormat/>
    <w:uiPriority w:val="0"/>
    <w:pPr>
      <w:spacing w:line="240" w:lineRule="auto"/>
    </w:pPr>
    <w:rPr>
      <w:rFonts w:ascii="Tahoma" w:hAnsi="Tahoma"/>
      <w:szCs w:val="20"/>
    </w:rPr>
  </w:style>
  <w:style w:type="character" w:customStyle="1" w:styleId="242">
    <w:name w:val="列出段落 Char"/>
    <w:link w:val="243"/>
    <w:autoRedefine/>
    <w:qFormat/>
    <w:uiPriority w:val="34"/>
    <w:rPr>
      <w:kern w:val="2"/>
      <w:sz w:val="21"/>
    </w:rPr>
  </w:style>
  <w:style w:type="paragraph" w:customStyle="1" w:styleId="243">
    <w:name w:val="列出段落3"/>
    <w:basedOn w:val="1"/>
    <w:link w:val="242"/>
    <w:autoRedefine/>
    <w:qFormat/>
    <w:uiPriority w:val="34"/>
    <w:pPr>
      <w:spacing w:line="240" w:lineRule="auto"/>
      <w:ind w:firstLine="420" w:firstLineChars="200"/>
    </w:pPr>
    <w:rPr>
      <w:rFonts w:ascii="Calibri" w:hAnsi="Calibri"/>
      <w:sz w:val="21"/>
      <w:szCs w:val="20"/>
    </w:rPr>
  </w:style>
  <w:style w:type="paragraph" w:customStyle="1" w:styleId="244">
    <w:name w:val="op_mapdots_left"/>
    <w:basedOn w:val="1"/>
    <w:autoRedefine/>
    <w:qFormat/>
    <w:uiPriority w:val="0"/>
    <w:pPr>
      <w:widowControl/>
      <w:spacing w:line="240" w:lineRule="auto"/>
      <w:jc w:val="left"/>
    </w:pPr>
    <w:rPr>
      <w:rFonts w:ascii="宋体" w:hAnsi="宋体" w:cs="宋体"/>
      <w:kern w:val="0"/>
    </w:rPr>
  </w:style>
  <w:style w:type="character" w:customStyle="1" w:styleId="245">
    <w:name w:val="rightcss1"/>
    <w:autoRedefine/>
    <w:qFormat/>
    <w:uiPriority w:val="0"/>
    <w:rPr>
      <w:rFonts w:hint="default" w:ascii="ˎ̥" w:hAnsi="ˎ̥"/>
      <w:color w:val="FFFFFF"/>
      <w:sz w:val="18"/>
      <w:szCs w:val="18"/>
      <w:u w:val="none"/>
    </w:rPr>
  </w:style>
  <w:style w:type="character" w:customStyle="1" w:styleId="246">
    <w:name w:val="text1"/>
    <w:autoRedefine/>
    <w:qFormat/>
    <w:uiPriority w:val="0"/>
    <w:rPr>
      <w:rFonts w:hint="eastAsia" w:ascii="新宋体" w:hAnsi="新宋体" w:eastAsia="新宋体"/>
      <w:color w:val="7A8079"/>
      <w:sz w:val="18"/>
      <w:szCs w:val="18"/>
      <w:u w:val="none"/>
    </w:rPr>
  </w:style>
  <w:style w:type="character" w:customStyle="1" w:styleId="247">
    <w:name w:val="n-grey"/>
    <w:basedOn w:val="121"/>
    <w:autoRedefine/>
    <w:qFormat/>
    <w:uiPriority w:val="0"/>
  </w:style>
  <w:style w:type="character" w:customStyle="1" w:styleId="248">
    <w:name w:val="页码1"/>
    <w:basedOn w:val="121"/>
    <w:autoRedefine/>
    <w:qFormat/>
    <w:uiPriority w:val="0"/>
  </w:style>
  <w:style w:type="character" w:customStyle="1" w:styleId="249">
    <w:name w:val="正文加重首行缩进2字 Char Char"/>
    <w:autoRedefine/>
    <w:uiPriority w:val="0"/>
    <w:rPr>
      <w:rFonts w:eastAsia="楷体_GB2312"/>
      <w:b/>
      <w:bCs/>
      <w:sz w:val="28"/>
      <w:szCs w:val="24"/>
    </w:rPr>
  </w:style>
  <w:style w:type="character" w:customStyle="1" w:styleId="250">
    <w:name w:val="称呼 Char"/>
    <w:link w:val="251"/>
    <w:autoRedefine/>
    <w:qFormat/>
    <w:uiPriority w:val="0"/>
    <w:rPr>
      <w:kern w:val="2"/>
      <w:sz w:val="28"/>
    </w:rPr>
  </w:style>
  <w:style w:type="paragraph" w:customStyle="1" w:styleId="251">
    <w:name w:val="称呼1"/>
    <w:basedOn w:val="1"/>
    <w:next w:val="1"/>
    <w:link w:val="250"/>
    <w:autoRedefine/>
    <w:qFormat/>
    <w:uiPriority w:val="0"/>
    <w:pPr>
      <w:spacing w:line="240" w:lineRule="auto"/>
    </w:pPr>
    <w:rPr>
      <w:rFonts w:ascii="Calibri" w:hAnsi="Calibri"/>
      <w:sz w:val="28"/>
      <w:szCs w:val="20"/>
    </w:rPr>
  </w:style>
  <w:style w:type="character" w:customStyle="1" w:styleId="252">
    <w:name w:val="文本块 Char"/>
    <w:link w:val="33"/>
    <w:autoRedefine/>
    <w:qFormat/>
    <w:uiPriority w:val="0"/>
    <w:rPr>
      <w:i/>
      <w:kern w:val="2"/>
      <w:sz w:val="21"/>
      <w:szCs w:val="24"/>
    </w:rPr>
  </w:style>
  <w:style w:type="character" w:customStyle="1" w:styleId="253">
    <w:name w:val="不明显参考1"/>
    <w:autoRedefine/>
    <w:qFormat/>
    <w:uiPriority w:val="0"/>
    <w:rPr>
      <w:sz w:val="24"/>
      <w:szCs w:val="24"/>
      <w:u w:val="single"/>
    </w:rPr>
  </w:style>
  <w:style w:type="character" w:customStyle="1" w:styleId="254">
    <w:name w:val="明显参考1"/>
    <w:autoRedefine/>
    <w:qFormat/>
    <w:uiPriority w:val="0"/>
    <w:rPr>
      <w:b/>
      <w:sz w:val="24"/>
      <w:u w:val="single"/>
    </w:rPr>
  </w:style>
  <w:style w:type="character" w:customStyle="1" w:styleId="255">
    <w:name w:val="标准文本 Char Char"/>
    <w:autoRedefine/>
    <w:qFormat/>
    <w:uiPriority w:val="0"/>
    <w:rPr>
      <w:rFonts w:cs="宋体"/>
      <w:kern w:val="2"/>
      <w:sz w:val="24"/>
    </w:rPr>
  </w:style>
  <w:style w:type="character" w:customStyle="1" w:styleId="256">
    <w:name w:val="批注引用1"/>
    <w:autoRedefine/>
    <w:qFormat/>
    <w:uiPriority w:val="0"/>
    <w:rPr>
      <w:sz w:val="21"/>
      <w:szCs w:val="21"/>
    </w:rPr>
  </w:style>
  <w:style w:type="character" w:customStyle="1" w:styleId="257">
    <w:name w:val="不明显强调1"/>
    <w:autoRedefine/>
    <w:qFormat/>
    <w:uiPriority w:val="0"/>
    <w:rPr>
      <w:i/>
      <w:color w:val="5A5A5A"/>
    </w:rPr>
  </w:style>
  <w:style w:type="character" w:customStyle="1" w:styleId="258">
    <w:name w:val="正文首行缩进2字 Char Char"/>
    <w:autoRedefine/>
    <w:qFormat/>
    <w:uiPriority w:val="0"/>
    <w:rPr>
      <w:rFonts w:eastAsia="楷体_GB2312"/>
      <w:sz w:val="28"/>
      <w:szCs w:val="24"/>
    </w:rPr>
  </w:style>
  <w:style w:type="character" w:customStyle="1" w:styleId="259">
    <w:name w:val="明显强调1"/>
    <w:autoRedefine/>
    <w:qFormat/>
    <w:uiPriority w:val="0"/>
    <w:rPr>
      <w:b/>
      <w:i/>
      <w:sz w:val="24"/>
      <w:szCs w:val="24"/>
      <w:u w:val="single"/>
    </w:rPr>
  </w:style>
  <w:style w:type="character" w:customStyle="1" w:styleId="260">
    <w:name w:val="书籍标题1"/>
    <w:autoRedefine/>
    <w:qFormat/>
    <w:uiPriority w:val="0"/>
    <w:rPr>
      <w:b/>
      <w:bCs/>
      <w:smallCaps/>
      <w:spacing w:val="5"/>
    </w:rPr>
  </w:style>
  <w:style w:type="character" w:customStyle="1" w:styleId="261">
    <w:name w:val="标题 2 Char Char"/>
    <w:autoRedefine/>
    <w:qFormat/>
    <w:uiPriority w:val="0"/>
    <w:rPr>
      <w:rFonts w:ascii="Arial" w:hAnsi="Arial" w:eastAsia="黑体"/>
      <w:b/>
      <w:bCs/>
      <w:kern w:val="2"/>
      <w:sz w:val="32"/>
      <w:szCs w:val="32"/>
    </w:rPr>
  </w:style>
  <w:style w:type="character" w:customStyle="1" w:styleId="262">
    <w:name w:val="正文符号1 Char Char"/>
    <w:autoRedefine/>
    <w:qFormat/>
    <w:uiPriority w:val="0"/>
    <w:rPr>
      <w:rFonts w:eastAsia="楷体_GB2312"/>
      <w:sz w:val="28"/>
      <w:szCs w:val="24"/>
    </w:rPr>
  </w:style>
  <w:style w:type="paragraph" w:customStyle="1" w:styleId="263">
    <w:name w:val="批注主题1"/>
    <w:basedOn w:val="23"/>
    <w:next w:val="23"/>
    <w:autoRedefine/>
    <w:qFormat/>
    <w:uiPriority w:val="99"/>
    <w:pPr>
      <w:spacing w:line="240" w:lineRule="auto"/>
    </w:pPr>
    <w:rPr>
      <w:b/>
      <w:bCs/>
      <w:szCs w:val="20"/>
    </w:rPr>
  </w:style>
  <w:style w:type="paragraph" w:customStyle="1" w:styleId="264">
    <w:name w:val="日期1"/>
    <w:basedOn w:val="1"/>
    <w:next w:val="1"/>
    <w:autoRedefine/>
    <w:qFormat/>
    <w:uiPriority w:val="0"/>
    <w:pPr>
      <w:spacing w:line="240" w:lineRule="auto"/>
      <w:ind w:left="100" w:leftChars="2500"/>
    </w:pPr>
    <w:rPr>
      <w:sz w:val="21"/>
    </w:rPr>
  </w:style>
  <w:style w:type="character" w:customStyle="1" w:styleId="265">
    <w:name w:val="正文文本缩进 3 Char1"/>
    <w:autoRedefine/>
    <w:semiHidden/>
    <w:qFormat/>
    <w:uiPriority w:val="99"/>
    <w:rPr>
      <w:kern w:val="2"/>
      <w:sz w:val="16"/>
      <w:szCs w:val="16"/>
    </w:rPr>
  </w:style>
  <w:style w:type="paragraph" w:customStyle="1" w:styleId="266">
    <w:name w:val="文档结构图1"/>
    <w:basedOn w:val="1"/>
    <w:autoRedefine/>
    <w:qFormat/>
    <w:uiPriority w:val="99"/>
    <w:pPr>
      <w:spacing w:line="240" w:lineRule="auto"/>
    </w:pPr>
    <w:rPr>
      <w:rFonts w:ascii="宋体"/>
      <w:sz w:val="18"/>
      <w:szCs w:val="18"/>
    </w:rPr>
  </w:style>
  <w:style w:type="paragraph" w:customStyle="1" w:styleId="267">
    <w:name w:val="正文文本缩进 21"/>
    <w:basedOn w:val="1"/>
    <w:autoRedefine/>
    <w:qFormat/>
    <w:uiPriority w:val="0"/>
    <w:pPr>
      <w:spacing w:after="120" w:line="480" w:lineRule="auto"/>
      <w:ind w:left="420" w:leftChars="200"/>
    </w:pPr>
    <w:rPr>
      <w:sz w:val="21"/>
      <w:szCs w:val="20"/>
    </w:rPr>
  </w:style>
  <w:style w:type="paragraph" w:customStyle="1" w:styleId="268">
    <w:name w:val="正文文本 21"/>
    <w:basedOn w:val="1"/>
    <w:autoRedefine/>
    <w:qFormat/>
    <w:uiPriority w:val="0"/>
    <w:pPr>
      <w:spacing w:line="240" w:lineRule="atLeast"/>
      <w:ind w:left="720"/>
      <w:jc w:val="left"/>
    </w:pPr>
    <w:rPr>
      <w:i/>
      <w:color w:val="0000FF"/>
      <w:kern w:val="0"/>
      <w:sz w:val="20"/>
      <w:szCs w:val="20"/>
      <w:u w:val="single"/>
      <w:lang w:eastAsia="en-US"/>
    </w:rPr>
  </w:style>
  <w:style w:type="character" w:customStyle="1" w:styleId="269">
    <w:name w:val="正文文本 Char1"/>
    <w:autoRedefine/>
    <w:semiHidden/>
    <w:qFormat/>
    <w:uiPriority w:val="99"/>
    <w:rPr>
      <w:kern w:val="2"/>
      <w:sz w:val="21"/>
    </w:rPr>
  </w:style>
  <w:style w:type="character" w:customStyle="1" w:styleId="270">
    <w:name w:val="纯文本 Char2"/>
    <w:autoRedefine/>
    <w:qFormat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271">
    <w:name w:val="页脚 Char1"/>
    <w:autoRedefine/>
    <w:semiHidden/>
    <w:qFormat/>
    <w:uiPriority w:val="99"/>
    <w:rPr>
      <w:kern w:val="2"/>
      <w:sz w:val="18"/>
      <w:szCs w:val="18"/>
    </w:rPr>
  </w:style>
  <w:style w:type="character" w:customStyle="1" w:styleId="272">
    <w:name w:val="批注框文本 Char1"/>
    <w:autoRedefine/>
    <w:semiHidden/>
    <w:qFormat/>
    <w:uiPriority w:val="99"/>
    <w:rPr>
      <w:kern w:val="2"/>
      <w:sz w:val="18"/>
      <w:szCs w:val="18"/>
    </w:rPr>
  </w:style>
  <w:style w:type="character" w:customStyle="1" w:styleId="273">
    <w:name w:val="页眉 Char1"/>
    <w:autoRedefine/>
    <w:semiHidden/>
    <w:qFormat/>
    <w:uiPriority w:val="99"/>
    <w:rPr>
      <w:kern w:val="2"/>
      <w:sz w:val="18"/>
      <w:szCs w:val="18"/>
    </w:rPr>
  </w:style>
  <w:style w:type="character" w:customStyle="1" w:styleId="274">
    <w:name w:val="副标题 Char1"/>
    <w:autoRedefine/>
    <w:qFormat/>
    <w:uiPriority w:val="0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275">
    <w:name w:val="脚注文本 Char1"/>
    <w:autoRedefine/>
    <w:semiHidden/>
    <w:qFormat/>
    <w:uiPriority w:val="99"/>
    <w:rPr>
      <w:kern w:val="2"/>
      <w:sz w:val="18"/>
      <w:szCs w:val="18"/>
    </w:rPr>
  </w:style>
  <w:style w:type="paragraph" w:customStyle="1" w:styleId="276">
    <w:name w:val="正文文本缩进 31"/>
    <w:basedOn w:val="1"/>
    <w:autoRedefine/>
    <w:qFormat/>
    <w:uiPriority w:val="0"/>
    <w:pPr>
      <w:spacing w:after="120" w:line="240" w:lineRule="auto"/>
      <w:ind w:left="420" w:leftChars="200"/>
    </w:pPr>
    <w:rPr>
      <w:sz w:val="16"/>
      <w:szCs w:val="16"/>
    </w:rPr>
  </w:style>
  <w:style w:type="paragraph" w:customStyle="1" w:styleId="277">
    <w:name w:val="列表 41"/>
    <w:basedOn w:val="1"/>
    <w:autoRedefine/>
    <w:qFormat/>
    <w:uiPriority w:val="0"/>
    <w:pPr>
      <w:adjustRightInd w:val="0"/>
      <w:spacing w:line="312" w:lineRule="atLeast"/>
      <w:ind w:left="100" w:leftChars="600" w:hanging="200" w:hangingChars="200"/>
      <w:textAlignment w:val="baseline"/>
    </w:pPr>
    <w:rPr>
      <w:kern w:val="0"/>
      <w:sz w:val="21"/>
      <w:szCs w:val="20"/>
    </w:rPr>
  </w:style>
  <w:style w:type="paragraph" w:customStyle="1" w:styleId="278">
    <w:name w:val="正文首行缩进1"/>
    <w:basedOn w:val="28"/>
    <w:autoRedefine/>
    <w:qFormat/>
    <w:uiPriority w:val="0"/>
    <w:pPr>
      <w:keepLines w:val="0"/>
      <w:spacing w:line="240" w:lineRule="auto"/>
      <w:ind w:left="0" w:firstLine="420" w:firstLineChars="100"/>
      <w:jc w:val="both"/>
    </w:pPr>
    <w:rPr>
      <w:kern w:val="2"/>
      <w:sz w:val="21"/>
    </w:rPr>
  </w:style>
  <w:style w:type="paragraph" w:customStyle="1" w:styleId="279">
    <w:name w:val="正文缩进1"/>
    <w:basedOn w:val="1"/>
    <w:autoRedefine/>
    <w:qFormat/>
    <w:uiPriority w:val="0"/>
    <w:pPr>
      <w:spacing w:line="360" w:lineRule="auto"/>
      <w:ind w:firstLine="420"/>
    </w:pPr>
    <w:rPr>
      <w:szCs w:val="21"/>
    </w:rPr>
  </w:style>
  <w:style w:type="paragraph" w:customStyle="1" w:styleId="280">
    <w:name w:val="TOC 标题1"/>
    <w:basedOn w:val="2"/>
    <w:next w:val="1"/>
    <w:autoRedefine/>
    <w:qFormat/>
    <w:uiPriority w:val="0"/>
    <w:pPr>
      <w:keepLines/>
      <w:widowControl/>
      <w:numPr>
        <w:numId w:val="0"/>
      </w:numPr>
      <w:spacing w:before="480" w:line="276" w:lineRule="auto"/>
      <w:outlineLvl w:val="9"/>
    </w:pPr>
    <w:rPr>
      <w:color w:val="365F91"/>
      <w:kern w:val="0"/>
      <w:sz w:val="28"/>
      <w:szCs w:val="28"/>
    </w:rPr>
  </w:style>
  <w:style w:type="paragraph" w:customStyle="1" w:styleId="281">
    <w:name w:val="正文文本缩进1"/>
    <w:basedOn w:val="1"/>
    <w:autoRedefine/>
    <w:qFormat/>
    <w:uiPriority w:val="0"/>
    <w:pPr>
      <w:spacing w:line="380" w:lineRule="exact"/>
      <w:ind w:firstLine="480"/>
    </w:pPr>
    <w:rPr>
      <w:rFonts w:eastAsia="方正书宋简体"/>
      <w:szCs w:val="20"/>
    </w:rPr>
  </w:style>
  <w:style w:type="paragraph" w:customStyle="1" w:styleId="282">
    <w:name w:val="纯文本1"/>
    <w:basedOn w:val="1"/>
    <w:autoRedefine/>
    <w:qFormat/>
    <w:uiPriority w:val="0"/>
    <w:pPr>
      <w:spacing w:line="240" w:lineRule="auto"/>
    </w:pPr>
    <w:rPr>
      <w:rFonts w:ascii="宋体" w:hAnsi="Courier New"/>
      <w:sz w:val="21"/>
      <w:szCs w:val="20"/>
    </w:rPr>
  </w:style>
  <w:style w:type="paragraph" w:customStyle="1" w:styleId="283">
    <w:name w:val="列表 21"/>
    <w:basedOn w:val="1"/>
    <w:autoRedefine/>
    <w:qFormat/>
    <w:uiPriority w:val="0"/>
    <w:pPr>
      <w:spacing w:line="240" w:lineRule="auto"/>
      <w:ind w:left="100" w:leftChars="200" w:hanging="200" w:hangingChars="200"/>
    </w:pPr>
    <w:rPr>
      <w:sz w:val="21"/>
    </w:rPr>
  </w:style>
  <w:style w:type="paragraph" w:customStyle="1" w:styleId="284">
    <w:name w:val="普通(网站)1"/>
    <w:basedOn w:val="1"/>
    <w:autoRedefine/>
    <w:qFormat/>
    <w:uiPriority w:val="0"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color w:val="000000"/>
      <w:kern w:val="0"/>
    </w:rPr>
  </w:style>
  <w:style w:type="paragraph" w:customStyle="1" w:styleId="285">
    <w:name w:val="明显引用1"/>
    <w:basedOn w:val="1"/>
    <w:next w:val="1"/>
    <w:autoRedefine/>
    <w:qFormat/>
    <w:uiPriority w:val="30"/>
    <w:pPr>
      <w:spacing w:line="240" w:lineRule="auto"/>
      <w:ind w:left="720" w:right="720"/>
    </w:pPr>
    <w:rPr>
      <w:b/>
      <w:i/>
      <w:sz w:val="21"/>
      <w:szCs w:val="22"/>
    </w:rPr>
  </w:style>
  <w:style w:type="paragraph" w:customStyle="1" w:styleId="286">
    <w:name w:val="无间隔1"/>
    <w:autoRedefine/>
    <w:qFormat/>
    <w:uiPriority w:val="0"/>
    <w:rPr>
      <w:rFonts w:ascii="Calibri" w:hAnsi="Calibri" w:eastAsia="宋体" w:cs="Times New Roman"/>
      <w:sz w:val="22"/>
      <w:szCs w:val="22"/>
      <w:lang w:val="en-US" w:eastAsia="zh-CN" w:bidi="ar-SA"/>
    </w:rPr>
  </w:style>
  <w:style w:type="paragraph" w:customStyle="1" w:styleId="287">
    <w:name w:val="Char2 Char Char"/>
    <w:basedOn w:val="1"/>
    <w:autoRedefine/>
    <w:qFormat/>
    <w:uiPriority w:val="0"/>
    <w:pPr>
      <w:tabs>
        <w:tab w:val="left" w:pos="425"/>
      </w:tabs>
      <w:spacing w:line="240" w:lineRule="auto"/>
      <w:ind w:left="425" w:hanging="425"/>
    </w:pPr>
  </w:style>
  <w:style w:type="paragraph" w:customStyle="1" w:styleId="288">
    <w:name w:val="引文目录标题1"/>
    <w:basedOn w:val="1"/>
    <w:next w:val="1"/>
    <w:autoRedefine/>
    <w:qFormat/>
    <w:uiPriority w:val="0"/>
    <w:pPr>
      <w:adjustRightInd w:val="0"/>
      <w:snapToGrid w:val="0"/>
      <w:spacing w:before="120" w:line="440" w:lineRule="exact"/>
    </w:pPr>
    <w:rPr>
      <w:rFonts w:ascii="Arial" w:hAnsi="Arial" w:cs="Arial"/>
    </w:rPr>
  </w:style>
  <w:style w:type="paragraph" w:customStyle="1" w:styleId="289">
    <w:name w:val="Char11"/>
    <w:basedOn w:val="1"/>
    <w:autoRedefine/>
    <w:qFormat/>
    <w:uiPriority w:val="0"/>
    <w:pPr>
      <w:spacing w:line="240" w:lineRule="atLeast"/>
      <w:ind w:left="420" w:firstLine="420"/>
    </w:pPr>
    <w:rPr>
      <w:kern w:val="0"/>
      <w:sz w:val="21"/>
      <w:szCs w:val="21"/>
    </w:rPr>
  </w:style>
  <w:style w:type="character" w:customStyle="1" w:styleId="290">
    <w:name w:val="文档结构图 Char1"/>
    <w:autoRedefine/>
    <w:qFormat/>
    <w:uiPriority w:val="99"/>
    <w:rPr>
      <w:rFonts w:ascii="宋体"/>
      <w:kern w:val="2"/>
      <w:sz w:val="18"/>
      <w:szCs w:val="18"/>
    </w:rPr>
  </w:style>
  <w:style w:type="paragraph" w:customStyle="1" w:styleId="291">
    <w:name w:val="Char Char11"/>
    <w:basedOn w:val="1"/>
    <w:autoRedefine/>
    <w:qFormat/>
    <w:uiPriority w:val="0"/>
    <w:pPr>
      <w:widowControl/>
      <w:spacing w:after="160" w:line="240" w:lineRule="exact"/>
      <w:jc w:val="left"/>
    </w:pPr>
    <w:rPr>
      <w:rFonts w:ascii="Verdana" w:hAnsi="Verdana" w:eastAsia="楷体_GB2312"/>
      <w:b/>
      <w:i/>
      <w:iCs/>
      <w:color w:val="000000"/>
      <w:kern w:val="0"/>
      <w:sz w:val="20"/>
      <w:szCs w:val="20"/>
      <w:lang w:eastAsia="en-US"/>
    </w:rPr>
  </w:style>
  <w:style w:type="paragraph" w:customStyle="1" w:styleId="292">
    <w:name w:val="Char Char Char Char Char Char Char Char Char Char Char Char Char Char Char Char1"/>
    <w:basedOn w:val="1"/>
    <w:autoRedefine/>
    <w:qFormat/>
    <w:uiPriority w:val="0"/>
    <w:pPr>
      <w:spacing w:line="240" w:lineRule="auto"/>
    </w:pPr>
    <w:rPr>
      <w:rFonts w:ascii="Tahoma" w:hAnsi="Tahoma"/>
      <w:szCs w:val="20"/>
    </w:rPr>
  </w:style>
  <w:style w:type="character" w:customStyle="1" w:styleId="293">
    <w:name w:val="日期 Char1"/>
    <w:autoRedefine/>
    <w:qFormat/>
    <w:uiPriority w:val="0"/>
    <w:rPr>
      <w:kern w:val="2"/>
      <w:sz w:val="21"/>
      <w:szCs w:val="24"/>
    </w:rPr>
  </w:style>
  <w:style w:type="paragraph" w:customStyle="1" w:styleId="294">
    <w:name w:val="Char2"/>
    <w:basedOn w:val="1"/>
    <w:autoRedefine/>
    <w:qFormat/>
    <w:uiPriority w:val="0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295">
    <w:name w:val="Char Char Char2"/>
    <w:basedOn w:val="1"/>
    <w:autoRedefine/>
    <w:qFormat/>
    <w:uiPriority w:val="0"/>
    <w:pPr>
      <w:spacing w:line="240" w:lineRule="auto"/>
    </w:pPr>
    <w:rPr>
      <w:rFonts w:ascii="Tahoma" w:hAnsi="Tahoma"/>
      <w:szCs w:val="20"/>
    </w:rPr>
  </w:style>
  <w:style w:type="character" w:customStyle="1" w:styleId="296">
    <w:name w:val="批注主题 Char1"/>
    <w:autoRedefine/>
    <w:qFormat/>
    <w:uiPriority w:val="99"/>
    <w:rPr>
      <w:rFonts w:ascii="Times New Roman" w:hAnsi="Times New Roman" w:eastAsia="宋体" w:cs="Times New Roman"/>
      <w:b/>
      <w:bCs/>
      <w:kern w:val="2"/>
      <w:sz w:val="21"/>
      <w:szCs w:val="24"/>
    </w:rPr>
  </w:style>
  <w:style w:type="paragraph" w:customStyle="1" w:styleId="297">
    <w:name w:val="Char Char81"/>
    <w:basedOn w:val="1"/>
    <w:autoRedefine/>
    <w:qFormat/>
    <w:uiPriority w:val="0"/>
    <w:pPr>
      <w:spacing w:line="240" w:lineRule="auto"/>
    </w:pPr>
    <w:rPr>
      <w:sz w:val="21"/>
    </w:rPr>
  </w:style>
  <w:style w:type="paragraph" w:customStyle="1" w:styleId="298">
    <w:name w:val="Char Char Char Char Char Char Char Char Char Char1 Char Char Char Char1"/>
    <w:basedOn w:val="1"/>
    <w:autoRedefine/>
    <w:qFormat/>
    <w:uiPriority w:val="0"/>
    <w:pPr>
      <w:spacing w:line="240" w:lineRule="auto"/>
    </w:pPr>
    <w:rPr>
      <w:sz w:val="21"/>
    </w:rPr>
  </w:style>
  <w:style w:type="paragraph" w:customStyle="1" w:styleId="299">
    <w:name w:val="Char2 Char Char1"/>
    <w:basedOn w:val="1"/>
    <w:autoRedefine/>
    <w:qFormat/>
    <w:uiPriority w:val="0"/>
    <w:pPr>
      <w:tabs>
        <w:tab w:val="left" w:pos="425"/>
      </w:tabs>
      <w:spacing w:line="240" w:lineRule="auto"/>
      <w:ind w:left="425" w:hanging="425"/>
    </w:pPr>
  </w:style>
  <w:style w:type="character" w:customStyle="1" w:styleId="300">
    <w:name w:val="普通文字1 Char Char"/>
    <w:autoRedefine/>
    <w:qFormat/>
    <w:uiPriority w:val="0"/>
    <w:rPr>
      <w:rFonts w:ascii="宋体" w:hAnsi="Courier New" w:eastAsia="宋体"/>
      <w:kern w:val="2"/>
      <w:sz w:val="21"/>
      <w:lang w:bidi="ar-SA"/>
    </w:rPr>
  </w:style>
  <w:style w:type="paragraph" w:customStyle="1" w:styleId="301">
    <w:name w:val="È±Ê¡ÎÄ±¾"/>
    <w:basedOn w:val="1"/>
    <w:autoRedefine/>
    <w:qFormat/>
    <w:uiPriority w:val="0"/>
    <w:pPr>
      <w:widowControl/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kern w:val="0"/>
      <w:szCs w:val="20"/>
    </w:rPr>
  </w:style>
  <w:style w:type="paragraph" w:customStyle="1" w:styleId="302">
    <w:name w:val="Char Char Char Char"/>
    <w:basedOn w:val="1"/>
    <w:autoRedefine/>
    <w:qFormat/>
    <w:uiPriority w:val="0"/>
    <w:pPr>
      <w:adjustRightInd w:val="0"/>
      <w:spacing w:line="360" w:lineRule="auto"/>
    </w:pPr>
    <w:rPr>
      <w:kern w:val="0"/>
      <w:szCs w:val="20"/>
    </w:rPr>
  </w:style>
  <w:style w:type="paragraph" w:customStyle="1" w:styleId="303">
    <w:name w:val="样式"/>
    <w:basedOn w:val="1"/>
    <w:next w:val="38"/>
    <w:autoRedefine/>
    <w:qFormat/>
    <w:uiPriority w:val="0"/>
    <w:pPr>
      <w:spacing w:line="240" w:lineRule="auto"/>
    </w:pPr>
    <w:rPr>
      <w:rFonts w:ascii="宋体" w:hAnsi="Courier New"/>
      <w:sz w:val="21"/>
      <w:szCs w:val="21"/>
    </w:rPr>
  </w:style>
  <w:style w:type="character" w:customStyle="1" w:styleId="304">
    <w:name w:val="注释标题 Char"/>
    <w:link w:val="14"/>
    <w:autoRedefine/>
    <w:qFormat/>
    <w:uiPriority w:val="0"/>
    <w:rPr>
      <w:rFonts w:ascii="Times New Roman" w:hAnsi="Times New Roman"/>
      <w:kern w:val="2"/>
      <w:sz w:val="21"/>
      <w:szCs w:val="24"/>
    </w:rPr>
  </w:style>
  <w:style w:type="character" w:customStyle="1" w:styleId="305">
    <w:name w:val="正文首行缩进 2 Char"/>
    <w:basedOn w:val="212"/>
    <w:link w:val="75"/>
    <w:autoRedefine/>
    <w:qFormat/>
    <w:uiPriority w:val="0"/>
  </w:style>
  <w:style w:type="character" w:customStyle="1" w:styleId="306">
    <w:name w:val="正文首行缩进 2 Char1"/>
    <w:link w:val="75"/>
    <w:autoRedefine/>
    <w:qFormat/>
    <w:uiPriority w:val="99"/>
    <w:rPr>
      <w:rFonts w:ascii="Times New Roman" w:hAnsi="Times New Roman" w:eastAsia="方正书宋简体"/>
      <w:kern w:val="2"/>
      <w:sz w:val="24"/>
      <w:szCs w:val="24"/>
    </w:rPr>
  </w:style>
  <w:style w:type="paragraph" w:customStyle="1" w:styleId="307">
    <w:name w:val="标准"/>
    <w:basedOn w:val="1"/>
    <w:link w:val="420"/>
    <w:autoRedefine/>
    <w:qFormat/>
    <w:uiPriority w:val="0"/>
    <w:pPr>
      <w:adjustRightInd w:val="0"/>
      <w:spacing w:line="312" w:lineRule="atLeast"/>
      <w:jc w:val="center"/>
      <w:textAlignment w:val="baseline"/>
    </w:pPr>
    <w:rPr>
      <w:kern w:val="24"/>
    </w:rPr>
  </w:style>
  <w:style w:type="character" w:customStyle="1" w:styleId="308">
    <w:name w:val="opr-jigou-danpoi-address-l"/>
    <w:basedOn w:val="121"/>
    <w:autoRedefine/>
    <w:qFormat/>
    <w:uiPriority w:val="0"/>
  </w:style>
  <w:style w:type="character" w:customStyle="1" w:styleId="309">
    <w:name w:val="opr-jigou-danpoi-address-s"/>
    <w:basedOn w:val="121"/>
    <w:autoRedefine/>
    <w:qFormat/>
    <w:uiPriority w:val="0"/>
  </w:style>
  <w:style w:type="paragraph" w:customStyle="1" w:styleId="310">
    <w:name w:val="GW-正文"/>
    <w:link w:val="311"/>
    <w:autoRedefine/>
    <w:qFormat/>
    <w:uiPriority w:val="0"/>
    <w:pPr>
      <w:spacing w:line="360" w:lineRule="auto"/>
      <w:ind w:firstLine="200" w:firstLineChars="200"/>
    </w:pPr>
    <w:rPr>
      <w:rFonts w:ascii="Times New Roman" w:hAnsi="Times New Roman" w:eastAsia="仿宋_GB2312" w:cs="Times New Roman"/>
      <w:kern w:val="2"/>
      <w:sz w:val="24"/>
      <w:szCs w:val="24"/>
      <w:lang w:val="en-US" w:eastAsia="zh-CN" w:bidi="ar-SA"/>
    </w:rPr>
  </w:style>
  <w:style w:type="character" w:customStyle="1" w:styleId="311">
    <w:name w:val="GW-正文 Char"/>
    <w:link w:val="310"/>
    <w:autoRedefine/>
    <w:qFormat/>
    <w:uiPriority w:val="0"/>
    <w:rPr>
      <w:rFonts w:ascii="Times New Roman" w:hAnsi="Times New Roman" w:eastAsia="仿宋_GB2312"/>
      <w:kern w:val="2"/>
      <w:sz w:val="24"/>
      <w:szCs w:val="24"/>
      <w:lang w:val="en-US" w:eastAsia="zh-CN" w:bidi="ar-SA"/>
    </w:rPr>
  </w:style>
  <w:style w:type="paragraph" w:customStyle="1" w:styleId="312">
    <w:name w:val="自定义正文"/>
    <w:basedOn w:val="1"/>
    <w:link w:val="313"/>
    <w:autoRedefine/>
    <w:qFormat/>
    <w:uiPriority w:val="0"/>
    <w:pPr>
      <w:spacing w:afterLines="50" w:line="360" w:lineRule="auto"/>
      <w:ind w:firstLine="200" w:firstLineChars="200"/>
      <w:jc w:val="left"/>
    </w:pPr>
  </w:style>
  <w:style w:type="character" w:customStyle="1" w:styleId="313">
    <w:name w:val="自定义正文 Char"/>
    <w:link w:val="312"/>
    <w:autoRedefine/>
    <w:qFormat/>
    <w:uiPriority w:val="0"/>
    <w:rPr>
      <w:rFonts w:ascii="Times New Roman" w:hAnsi="Times New Roman"/>
      <w:kern w:val="2"/>
      <w:sz w:val="24"/>
      <w:szCs w:val="24"/>
    </w:rPr>
  </w:style>
  <w:style w:type="paragraph" w:customStyle="1" w:styleId="314">
    <w:name w:val="自定义表格文字"/>
    <w:basedOn w:val="1"/>
    <w:autoRedefine/>
    <w:qFormat/>
    <w:uiPriority w:val="0"/>
    <w:pPr>
      <w:spacing w:before="60" w:after="60" w:line="400" w:lineRule="exact"/>
      <w:jc w:val="left"/>
    </w:pPr>
    <w:rPr>
      <w:sz w:val="21"/>
    </w:rPr>
  </w:style>
  <w:style w:type="character" w:customStyle="1" w:styleId="315">
    <w:name w:val="正文缩进 Char"/>
    <w:link w:val="18"/>
    <w:autoRedefine/>
    <w:qFormat/>
    <w:uiPriority w:val="0"/>
    <w:rPr>
      <w:rFonts w:ascii="Times New Roman" w:hAnsi="Times New Roman"/>
      <w:lang w:eastAsia="en-US"/>
    </w:rPr>
  </w:style>
  <w:style w:type="character" w:customStyle="1" w:styleId="316">
    <w:name w:val="明显引用 Char1"/>
    <w:autoRedefine/>
    <w:qFormat/>
    <w:uiPriority w:val="30"/>
    <w:rPr>
      <w:b/>
      <w:i/>
      <w:kern w:val="2"/>
      <w:sz w:val="24"/>
      <w:szCs w:val="22"/>
    </w:rPr>
  </w:style>
  <w:style w:type="character" w:customStyle="1" w:styleId="317">
    <w:name w:val="正文文本 2 Char1"/>
    <w:autoRedefine/>
    <w:qFormat/>
    <w:uiPriority w:val="0"/>
    <w:rPr>
      <w:i/>
      <w:color w:val="0000FF"/>
      <w:u w:val="single"/>
      <w:lang w:eastAsia="en-US"/>
    </w:rPr>
  </w:style>
  <w:style w:type="paragraph" w:customStyle="1" w:styleId="318">
    <w:name w:val="Char3"/>
    <w:basedOn w:val="1"/>
    <w:autoRedefine/>
    <w:qFormat/>
    <w:uiPriority w:val="0"/>
    <w:pPr>
      <w:widowControl/>
      <w:spacing w:after="160" w:line="240" w:lineRule="exact"/>
      <w:ind w:left="-62" w:right="15" w:rightChars="15"/>
      <w:jc w:val="left"/>
    </w:pPr>
    <w:rPr>
      <w:sz w:val="21"/>
      <w:szCs w:val="20"/>
    </w:rPr>
  </w:style>
  <w:style w:type="paragraph" w:customStyle="1" w:styleId="319">
    <w:name w:val="Char4"/>
    <w:basedOn w:val="1"/>
    <w:autoRedefine/>
    <w:qFormat/>
    <w:uiPriority w:val="0"/>
    <w:pPr>
      <w:widowControl/>
      <w:spacing w:after="160" w:line="240" w:lineRule="exact"/>
      <w:ind w:left="-62" w:right="15" w:rightChars="15"/>
      <w:jc w:val="left"/>
    </w:pPr>
    <w:rPr>
      <w:sz w:val="21"/>
      <w:szCs w:val="20"/>
    </w:rPr>
  </w:style>
  <w:style w:type="character" w:customStyle="1" w:styleId="320">
    <w:name w:val="页码2"/>
    <w:basedOn w:val="121"/>
    <w:autoRedefine/>
    <w:qFormat/>
    <w:uiPriority w:val="0"/>
  </w:style>
  <w:style w:type="character" w:customStyle="1" w:styleId="321">
    <w:name w:val="不明显参考2"/>
    <w:autoRedefine/>
    <w:qFormat/>
    <w:uiPriority w:val="0"/>
    <w:rPr>
      <w:sz w:val="24"/>
      <w:szCs w:val="24"/>
      <w:u w:val="single"/>
    </w:rPr>
  </w:style>
  <w:style w:type="character" w:customStyle="1" w:styleId="322">
    <w:name w:val="明显参考2"/>
    <w:autoRedefine/>
    <w:qFormat/>
    <w:uiPriority w:val="0"/>
    <w:rPr>
      <w:b/>
      <w:sz w:val="24"/>
      <w:u w:val="single"/>
    </w:rPr>
  </w:style>
  <w:style w:type="character" w:customStyle="1" w:styleId="323">
    <w:name w:val="批注引用2"/>
    <w:autoRedefine/>
    <w:qFormat/>
    <w:uiPriority w:val="0"/>
    <w:rPr>
      <w:sz w:val="21"/>
      <w:szCs w:val="21"/>
    </w:rPr>
  </w:style>
  <w:style w:type="character" w:customStyle="1" w:styleId="324">
    <w:name w:val="不明显强调2"/>
    <w:autoRedefine/>
    <w:qFormat/>
    <w:uiPriority w:val="0"/>
    <w:rPr>
      <w:i/>
      <w:color w:val="5A5A5A"/>
    </w:rPr>
  </w:style>
  <w:style w:type="character" w:customStyle="1" w:styleId="325">
    <w:name w:val="明显强调2"/>
    <w:autoRedefine/>
    <w:qFormat/>
    <w:uiPriority w:val="0"/>
    <w:rPr>
      <w:b/>
      <w:i/>
      <w:sz w:val="24"/>
      <w:szCs w:val="24"/>
      <w:u w:val="single"/>
    </w:rPr>
  </w:style>
  <w:style w:type="character" w:customStyle="1" w:styleId="326">
    <w:name w:val="书籍标题2"/>
    <w:autoRedefine/>
    <w:qFormat/>
    <w:uiPriority w:val="0"/>
    <w:rPr>
      <w:b/>
      <w:bCs/>
      <w:smallCaps/>
      <w:spacing w:val="5"/>
    </w:rPr>
  </w:style>
  <w:style w:type="paragraph" w:customStyle="1" w:styleId="327">
    <w:name w:val="批注主题2"/>
    <w:basedOn w:val="23"/>
    <w:next w:val="23"/>
    <w:autoRedefine/>
    <w:qFormat/>
    <w:uiPriority w:val="99"/>
    <w:pPr>
      <w:spacing w:line="240" w:lineRule="auto"/>
    </w:pPr>
    <w:rPr>
      <w:b/>
      <w:bCs/>
      <w:szCs w:val="20"/>
    </w:rPr>
  </w:style>
  <w:style w:type="paragraph" w:customStyle="1" w:styleId="328">
    <w:name w:val="日期2"/>
    <w:basedOn w:val="1"/>
    <w:next w:val="1"/>
    <w:autoRedefine/>
    <w:qFormat/>
    <w:uiPriority w:val="0"/>
    <w:pPr>
      <w:spacing w:line="240" w:lineRule="auto"/>
      <w:ind w:left="100" w:leftChars="2500"/>
    </w:pPr>
    <w:rPr>
      <w:sz w:val="21"/>
    </w:rPr>
  </w:style>
  <w:style w:type="paragraph" w:customStyle="1" w:styleId="329">
    <w:name w:val="文档结构图2"/>
    <w:basedOn w:val="1"/>
    <w:autoRedefine/>
    <w:qFormat/>
    <w:uiPriority w:val="99"/>
    <w:pPr>
      <w:spacing w:line="240" w:lineRule="auto"/>
    </w:pPr>
    <w:rPr>
      <w:rFonts w:ascii="宋体"/>
      <w:sz w:val="18"/>
      <w:szCs w:val="18"/>
    </w:rPr>
  </w:style>
  <w:style w:type="paragraph" w:customStyle="1" w:styleId="330">
    <w:name w:val="正文文本缩进 22"/>
    <w:basedOn w:val="1"/>
    <w:autoRedefine/>
    <w:qFormat/>
    <w:uiPriority w:val="0"/>
    <w:pPr>
      <w:spacing w:after="120" w:line="480" w:lineRule="auto"/>
      <w:ind w:left="420" w:leftChars="200"/>
    </w:pPr>
    <w:rPr>
      <w:sz w:val="21"/>
      <w:szCs w:val="20"/>
    </w:rPr>
  </w:style>
  <w:style w:type="paragraph" w:customStyle="1" w:styleId="331">
    <w:name w:val="正文文本 22"/>
    <w:basedOn w:val="1"/>
    <w:autoRedefine/>
    <w:qFormat/>
    <w:uiPriority w:val="0"/>
    <w:pPr>
      <w:spacing w:line="240" w:lineRule="atLeast"/>
      <w:ind w:left="720"/>
      <w:jc w:val="left"/>
    </w:pPr>
    <w:rPr>
      <w:i/>
      <w:color w:val="0000FF"/>
      <w:sz w:val="21"/>
      <w:szCs w:val="20"/>
      <w:u w:val="single"/>
      <w:lang w:eastAsia="en-US"/>
    </w:rPr>
  </w:style>
  <w:style w:type="paragraph" w:customStyle="1" w:styleId="332">
    <w:name w:val="称呼2"/>
    <w:basedOn w:val="1"/>
    <w:next w:val="1"/>
    <w:autoRedefine/>
    <w:qFormat/>
    <w:uiPriority w:val="0"/>
    <w:pPr>
      <w:spacing w:line="240" w:lineRule="auto"/>
    </w:pPr>
    <w:rPr>
      <w:sz w:val="28"/>
      <w:szCs w:val="20"/>
    </w:rPr>
  </w:style>
  <w:style w:type="paragraph" w:customStyle="1" w:styleId="333">
    <w:name w:val="正文文本缩进 32"/>
    <w:basedOn w:val="1"/>
    <w:autoRedefine/>
    <w:qFormat/>
    <w:uiPriority w:val="0"/>
    <w:pPr>
      <w:spacing w:after="120" w:line="240" w:lineRule="auto"/>
      <w:ind w:left="420" w:leftChars="200"/>
    </w:pPr>
    <w:rPr>
      <w:sz w:val="16"/>
      <w:szCs w:val="16"/>
    </w:rPr>
  </w:style>
  <w:style w:type="paragraph" w:customStyle="1" w:styleId="334">
    <w:name w:val="列表 42"/>
    <w:basedOn w:val="1"/>
    <w:autoRedefine/>
    <w:qFormat/>
    <w:uiPriority w:val="0"/>
    <w:pPr>
      <w:adjustRightInd w:val="0"/>
      <w:spacing w:line="312" w:lineRule="atLeast"/>
      <w:ind w:left="100" w:leftChars="600" w:hanging="200" w:hangingChars="200"/>
      <w:textAlignment w:val="baseline"/>
    </w:pPr>
    <w:rPr>
      <w:kern w:val="0"/>
      <w:sz w:val="21"/>
      <w:szCs w:val="20"/>
    </w:rPr>
  </w:style>
  <w:style w:type="paragraph" w:customStyle="1" w:styleId="335">
    <w:name w:val="正文首行缩进2"/>
    <w:basedOn w:val="28"/>
    <w:autoRedefine/>
    <w:qFormat/>
    <w:uiPriority w:val="0"/>
    <w:pPr>
      <w:keepLines w:val="0"/>
      <w:spacing w:line="240" w:lineRule="auto"/>
      <w:ind w:left="0" w:firstLine="420" w:firstLineChars="100"/>
      <w:jc w:val="both"/>
    </w:pPr>
    <w:rPr>
      <w:kern w:val="2"/>
      <w:sz w:val="21"/>
    </w:rPr>
  </w:style>
  <w:style w:type="paragraph" w:customStyle="1" w:styleId="336">
    <w:name w:val="正文缩进2"/>
    <w:basedOn w:val="1"/>
    <w:qFormat/>
    <w:uiPriority w:val="0"/>
    <w:pPr>
      <w:spacing w:line="360" w:lineRule="auto"/>
      <w:ind w:firstLine="420"/>
    </w:pPr>
    <w:rPr>
      <w:szCs w:val="21"/>
    </w:rPr>
  </w:style>
  <w:style w:type="paragraph" w:customStyle="1" w:styleId="337">
    <w:name w:val="TOC 标题2"/>
    <w:basedOn w:val="2"/>
    <w:next w:val="1"/>
    <w:autoRedefine/>
    <w:qFormat/>
    <w:uiPriority w:val="0"/>
    <w:pPr>
      <w:keepLines/>
      <w:widowControl/>
      <w:numPr>
        <w:numId w:val="0"/>
      </w:numPr>
      <w:spacing w:before="480" w:line="276" w:lineRule="auto"/>
      <w:outlineLvl w:val="9"/>
    </w:pPr>
    <w:rPr>
      <w:color w:val="365F91"/>
      <w:kern w:val="0"/>
      <w:sz w:val="28"/>
      <w:szCs w:val="28"/>
    </w:rPr>
  </w:style>
  <w:style w:type="paragraph" w:customStyle="1" w:styleId="338">
    <w:name w:val="正文文本缩进2"/>
    <w:basedOn w:val="1"/>
    <w:autoRedefine/>
    <w:qFormat/>
    <w:uiPriority w:val="0"/>
    <w:pPr>
      <w:spacing w:line="380" w:lineRule="exact"/>
      <w:ind w:firstLine="480"/>
    </w:pPr>
    <w:rPr>
      <w:rFonts w:eastAsia="方正书宋简体"/>
      <w:szCs w:val="20"/>
    </w:rPr>
  </w:style>
  <w:style w:type="paragraph" w:customStyle="1" w:styleId="339">
    <w:name w:val="纯文本2"/>
    <w:basedOn w:val="1"/>
    <w:qFormat/>
    <w:uiPriority w:val="0"/>
    <w:pPr>
      <w:spacing w:line="240" w:lineRule="auto"/>
    </w:pPr>
    <w:rPr>
      <w:rFonts w:ascii="宋体" w:hAnsi="Courier New"/>
      <w:sz w:val="21"/>
      <w:szCs w:val="20"/>
    </w:rPr>
  </w:style>
  <w:style w:type="paragraph" w:customStyle="1" w:styleId="340">
    <w:name w:val="列表 22"/>
    <w:basedOn w:val="1"/>
    <w:autoRedefine/>
    <w:qFormat/>
    <w:uiPriority w:val="0"/>
    <w:pPr>
      <w:spacing w:line="240" w:lineRule="auto"/>
      <w:ind w:left="100" w:leftChars="200" w:hanging="200" w:hangingChars="200"/>
    </w:pPr>
    <w:rPr>
      <w:sz w:val="21"/>
    </w:rPr>
  </w:style>
  <w:style w:type="paragraph" w:customStyle="1" w:styleId="341">
    <w:name w:val="普通(网站)2"/>
    <w:basedOn w:val="1"/>
    <w:autoRedefine/>
    <w:qFormat/>
    <w:uiPriority w:val="0"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color w:val="000000"/>
      <w:kern w:val="0"/>
    </w:rPr>
  </w:style>
  <w:style w:type="paragraph" w:customStyle="1" w:styleId="342">
    <w:name w:val="明显引用2"/>
    <w:basedOn w:val="1"/>
    <w:next w:val="1"/>
    <w:autoRedefine/>
    <w:qFormat/>
    <w:uiPriority w:val="0"/>
    <w:pPr>
      <w:spacing w:line="240" w:lineRule="auto"/>
      <w:ind w:left="720" w:right="720"/>
    </w:pPr>
    <w:rPr>
      <w:b/>
      <w:i/>
      <w:sz w:val="21"/>
      <w:szCs w:val="22"/>
    </w:rPr>
  </w:style>
  <w:style w:type="paragraph" w:customStyle="1" w:styleId="343">
    <w:name w:val="无间隔2"/>
    <w:autoRedefine/>
    <w:qFormat/>
    <w:uiPriority w:val="0"/>
    <w:rPr>
      <w:rFonts w:ascii="Calibri" w:hAnsi="Calibri" w:eastAsia="宋体" w:cs="Times New Roman"/>
      <w:sz w:val="22"/>
      <w:szCs w:val="22"/>
      <w:lang w:val="en-US" w:eastAsia="zh-CN" w:bidi="ar-SA"/>
    </w:rPr>
  </w:style>
  <w:style w:type="paragraph" w:customStyle="1" w:styleId="344">
    <w:name w:val="引文目录标题2"/>
    <w:basedOn w:val="1"/>
    <w:next w:val="1"/>
    <w:autoRedefine/>
    <w:qFormat/>
    <w:uiPriority w:val="0"/>
    <w:pPr>
      <w:adjustRightInd w:val="0"/>
      <w:snapToGrid w:val="0"/>
      <w:spacing w:before="120" w:line="440" w:lineRule="exact"/>
    </w:pPr>
    <w:rPr>
      <w:rFonts w:ascii="Arial" w:hAnsi="Arial" w:cs="Arial"/>
    </w:rPr>
  </w:style>
  <w:style w:type="paragraph" w:customStyle="1" w:styleId="345">
    <w:name w:val="Char12"/>
    <w:basedOn w:val="1"/>
    <w:qFormat/>
    <w:uiPriority w:val="0"/>
    <w:pPr>
      <w:spacing w:line="240" w:lineRule="atLeast"/>
      <w:ind w:left="420" w:firstLine="420"/>
    </w:pPr>
    <w:rPr>
      <w:kern w:val="0"/>
      <w:sz w:val="21"/>
      <w:szCs w:val="21"/>
    </w:rPr>
  </w:style>
  <w:style w:type="paragraph" w:customStyle="1" w:styleId="346">
    <w:name w:val="Char Char12"/>
    <w:basedOn w:val="1"/>
    <w:autoRedefine/>
    <w:qFormat/>
    <w:uiPriority w:val="0"/>
    <w:pPr>
      <w:widowControl/>
      <w:spacing w:after="160" w:line="240" w:lineRule="exact"/>
      <w:jc w:val="left"/>
    </w:pPr>
    <w:rPr>
      <w:rFonts w:ascii="Verdana" w:hAnsi="Verdana" w:eastAsia="楷体_GB2312"/>
      <w:b/>
      <w:i/>
      <w:iCs/>
      <w:color w:val="000000"/>
      <w:kern w:val="0"/>
      <w:sz w:val="20"/>
      <w:szCs w:val="20"/>
      <w:lang w:eastAsia="en-US"/>
    </w:rPr>
  </w:style>
  <w:style w:type="paragraph" w:customStyle="1" w:styleId="347">
    <w:name w:val="Char Char Char Char Char Char Char Char Char Char Char Char Char Char Char Char2"/>
    <w:basedOn w:val="1"/>
    <w:autoRedefine/>
    <w:qFormat/>
    <w:uiPriority w:val="0"/>
    <w:pPr>
      <w:spacing w:line="240" w:lineRule="auto"/>
    </w:pPr>
    <w:rPr>
      <w:rFonts w:ascii="Tahoma" w:hAnsi="Tahoma"/>
      <w:szCs w:val="20"/>
    </w:rPr>
  </w:style>
  <w:style w:type="paragraph" w:customStyle="1" w:styleId="348">
    <w:name w:val="Char Char Char3"/>
    <w:basedOn w:val="1"/>
    <w:autoRedefine/>
    <w:qFormat/>
    <w:uiPriority w:val="0"/>
    <w:pPr>
      <w:spacing w:line="240" w:lineRule="auto"/>
    </w:pPr>
    <w:rPr>
      <w:rFonts w:ascii="Tahoma" w:hAnsi="Tahoma"/>
      <w:szCs w:val="20"/>
    </w:rPr>
  </w:style>
  <w:style w:type="paragraph" w:customStyle="1" w:styleId="349">
    <w:name w:val="Char Char82"/>
    <w:basedOn w:val="1"/>
    <w:qFormat/>
    <w:uiPriority w:val="0"/>
    <w:pPr>
      <w:spacing w:line="240" w:lineRule="auto"/>
    </w:pPr>
    <w:rPr>
      <w:sz w:val="21"/>
    </w:rPr>
  </w:style>
  <w:style w:type="paragraph" w:customStyle="1" w:styleId="350">
    <w:name w:val="Char Char Char Char Char Char Char Char Char Char1 Char Char Char Char2"/>
    <w:basedOn w:val="1"/>
    <w:autoRedefine/>
    <w:qFormat/>
    <w:uiPriority w:val="0"/>
    <w:pPr>
      <w:spacing w:line="240" w:lineRule="auto"/>
    </w:pPr>
    <w:rPr>
      <w:sz w:val="21"/>
    </w:rPr>
  </w:style>
  <w:style w:type="paragraph" w:customStyle="1" w:styleId="351">
    <w:name w:val="Char2 Char Char2"/>
    <w:basedOn w:val="1"/>
    <w:autoRedefine/>
    <w:qFormat/>
    <w:uiPriority w:val="0"/>
    <w:pPr>
      <w:tabs>
        <w:tab w:val="left" w:pos="425"/>
      </w:tabs>
      <w:spacing w:line="240" w:lineRule="auto"/>
      <w:ind w:left="425" w:hanging="425"/>
    </w:pPr>
  </w:style>
  <w:style w:type="paragraph" w:customStyle="1" w:styleId="352">
    <w:name w:val="样式 标题 2 + 段后: 0.5 行1"/>
    <w:basedOn w:val="3"/>
    <w:autoRedefine/>
    <w:qFormat/>
    <w:uiPriority w:val="0"/>
    <w:pPr>
      <w:widowControl/>
      <w:numPr>
        <w:ilvl w:val="1"/>
        <w:numId w:val="11"/>
      </w:numPr>
      <w:tabs>
        <w:tab w:val="left" w:pos="729"/>
      </w:tabs>
      <w:spacing w:before="260" w:after="120" w:line="480" w:lineRule="exact"/>
      <w:ind w:left="0" w:right="100" w:rightChars="100" w:firstLine="0"/>
    </w:pPr>
    <w:rPr>
      <w:rFonts w:ascii="宋体" w:hAnsi="宋体" w:eastAsia="黑体" w:cs="Calibri"/>
      <w:bCs w:val="0"/>
      <w:iCs w:val="0"/>
      <w:szCs w:val="20"/>
    </w:rPr>
  </w:style>
  <w:style w:type="paragraph" w:customStyle="1" w:styleId="353">
    <w:name w:val="TableCell"/>
    <w:basedOn w:val="1"/>
    <w:autoRedefine/>
    <w:qFormat/>
    <w:uiPriority w:val="0"/>
    <w:pPr>
      <w:widowControl/>
      <w:spacing w:before="60" w:after="60" w:line="400" w:lineRule="exact"/>
      <w:ind w:firstLine="420"/>
      <w:jc w:val="left"/>
    </w:pPr>
    <w:rPr>
      <w:rFonts w:ascii="Garamond" w:hAnsi="Garamond"/>
      <w:kern w:val="0"/>
      <w:sz w:val="20"/>
      <w:szCs w:val="20"/>
    </w:rPr>
  </w:style>
  <w:style w:type="paragraph" w:customStyle="1" w:styleId="354">
    <w:name w:val="样式1"/>
    <w:basedOn w:val="1"/>
    <w:autoRedefine/>
    <w:qFormat/>
    <w:uiPriority w:val="0"/>
    <w:pPr>
      <w:adjustRightInd w:val="0"/>
      <w:spacing w:line="240" w:lineRule="auto"/>
      <w:textAlignment w:val="baseline"/>
    </w:pPr>
    <w:rPr>
      <w:rFonts w:ascii="宋体"/>
      <w:kern w:val="0"/>
      <w:sz w:val="21"/>
      <w:szCs w:val="21"/>
    </w:rPr>
  </w:style>
  <w:style w:type="character" w:customStyle="1" w:styleId="355">
    <w:name w:val="op-map-singlepoint-info-right1"/>
    <w:basedOn w:val="121"/>
    <w:autoRedefine/>
    <w:qFormat/>
    <w:uiPriority w:val="0"/>
  </w:style>
  <w:style w:type="paragraph" w:customStyle="1" w:styleId="356">
    <w:name w:val="样式 样式 样式 样式 标题 2 + 宋体 五号 非加粗 黑色 + 段前: 6 磅 段后: 0 磅 行距: 单倍行距 + 段前:..."/>
    <w:basedOn w:val="1"/>
    <w:autoRedefine/>
    <w:qFormat/>
    <w:uiPriority w:val="0"/>
    <w:pPr>
      <w:keepNext/>
      <w:keepLines/>
      <w:adjustRightInd w:val="0"/>
      <w:spacing w:before="240" w:line="240" w:lineRule="auto"/>
      <w:ind w:left="1260" w:hanging="420"/>
      <w:jc w:val="left"/>
      <w:textAlignment w:val="baseline"/>
      <w:outlineLvl w:val="1"/>
    </w:pPr>
    <w:rPr>
      <w:rFonts w:ascii="宋体" w:hAnsi="宋体" w:cs="宋体"/>
      <w:b/>
      <w:bCs/>
      <w:color w:val="000000"/>
      <w:kern w:val="0"/>
      <w:sz w:val="21"/>
      <w:szCs w:val="20"/>
    </w:rPr>
  </w:style>
  <w:style w:type="character" w:customStyle="1" w:styleId="357">
    <w:name w:val="标题 Char1"/>
    <w:autoRedefine/>
    <w:uiPriority w:val="10"/>
    <w:rPr>
      <w:rFonts w:ascii="Cambria" w:hAnsi="Cambria" w:eastAsia="宋体" w:cs="Times New Roman"/>
      <w:b/>
      <w:bCs/>
      <w:sz w:val="32"/>
      <w:szCs w:val="32"/>
    </w:rPr>
  </w:style>
  <w:style w:type="paragraph" w:customStyle="1" w:styleId="358">
    <w:name w:val="p0"/>
    <w:basedOn w:val="1"/>
    <w:qFormat/>
    <w:uiPriority w:val="0"/>
    <w:pPr>
      <w:widowControl/>
      <w:spacing w:line="240" w:lineRule="auto"/>
    </w:pPr>
    <w:rPr>
      <w:rFonts w:ascii="宋体" w:hAnsi="宋体" w:cs="宋体"/>
      <w:kern w:val="0"/>
      <w:sz w:val="28"/>
      <w:szCs w:val="28"/>
    </w:rPr>
  </w:style>
  <w:style w:type="paragraph" w:customStyle="1" w:styleId="359">
    <w:name w:val="Table Paragraph"/>
    <w:basedOn w:val="1"/>
    <w:qFormat/>
    <w:uiPriority w:val="0"/>
    <w:pPr>
      <w:spacing w:line="240" w:lineRule="auto"/>
    </w:pPr>
    <w:rPr>
      <w:rFonts w:ascii="宋体" w:hAnsi="宋体"/>
      <w:kern w:val="0"/>
      <w:sz w:val="28"/>
      <w:szCs w:val="28"/>
    </w:rPr>
  </w:style>
  <w:style w:type="paragraph" w:customStyle="1" w:styleId="360">
    <w:name w:val="默认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</w:pPr>
    <w:rPr>
      <w:rFonts w:hint="eastAsia" w:ascii="Arial Unicode MS" w:hAnsi="Arial Unicode MS" w:eastAsia="Helvetica" w:cs="Arial Unicode MS"/>
      <w:color w:val="000000"/>
      <w:sz w:val="22"/>
      <w:szCs w:val="22"/>
      <w:lang w:val="zh-CN" w:eastAsia="zh-CN" w:bidi="ar-SA"/>
    </w:rPr>
  </w:style>
  <w:style w:type="paragraph" w:customStyle="1" w:styleId="361">
    <w:name w:val="项目正文0"/>
    <w:basedOn w:val="1"/>
    <w:autoRedefine/>
    <w:qFormat/>
    <w:uiPriority w:val="0"/>
    <w:pPr>
      <w:adjustRightInd w:val="0"/>
      <w:snapToGrid w:val="0"/>
      <w:spacing w:beforeLines="50" w:line="240" w:lineRule="auto"/>
      <w:ind w:firstLine="600" w:firstLineChars="200"/>
    </w:pPr>
    <w:rPr>
      <w:rFonts w:ascii="宋体" w:hAnsi="宋体"/>
      <w:sz w:val="30"/>
      <w:szCs w:val="30"/>
    </w:rPr>
  </w:style>
  <w:style w:type="paragraph" w:customStyle="1" w:styleId="362">
    <w:name w:val="一级条标题"/>
    <w:next w:val="1"/>
    <w:autoRedefine/>
    <w:uiPriority w:val="0"/>
    <w:pPr>
      <w:numPr>
        <w:ilvl w:val="2"/>
        <w:numId w:val="12"/>
      </w:numPr>
      <w:outlineLvl w:val="2"/>
    </w:pPr>
    <w:rPr>
      <w:rFonts w:ascii="Times New Roman" w:hAnsi="Times New Roman" w:eastAsia="黑体" w:cs="Times New Roman"/>
      <w:sz w:val="21"/>
      <w:lang w:val="en-US" w:eastAsia="zh-CN" w:bidi="ar-SA"/>
    </w:rPr>
  </w:style>
  <w:style w:type="paragraph" w:customStyle="1" w:styleId="363">
    <w:name w:val="正文2"/>
    <w:autoRedefine/>
    <w:qFormat/>
    <w:uiPriority w:val="0"/>
    <w:pPr>
      <w:spacing w:line="360" w:lineRule="auto"/>
      <w:ind w:firstLine="425"/>
    </w:pPr>
    <w:rPr>
      <w:rFonts w:ascii="Times New Roman" w:hAnsi="Times New Roman" w:eastAsia="宋体" w:cs="Times New Roman"/>
      <w:lang w:val="en-US" w:eastAsia="zh-CN" w:bidi="ar-SA"/>
    </w:rPr>
  </w:style>
  <w:style w:type="character" w:customStyle="1" w:styleId="364">
    <w:name w:val="huei12b1"/>
    <w:autoRedefine/>
    <w:qFormat/>
    <w:uiPriority w:val="0"/>
    <w:rPr>
      <w:b/>
      <w:bCs/>
      <w:color w:val="333333"/>
      <w:sz w:val="18"/>
      <w:szCs w:val="18"/>
    </w:rPr>
  </w:style>
  <w:style w:type="character" w:customStyle="1" w:styleId="365">
    <w:name w:val="lh131"/>
    <w:basedOn w:val="121"/>
    <w:autoRedefine/>
    <w:qFormat/>
    <w:uiPriority w:val="0"/>
  </w:style>
  <w:style w:type="character" w:customStyle="1" w:styleId="366">
    <w:name w:val="样式11"/>
    <w:autoRedefine/>
    <w:qFormat/>
    <w:uiPriority w:val="0"/>
    <w:rPr>
      <w:b/>
      <w:bCs/>
    </w:rPr>
  </w:style>
  <w:style w:type="character" w:customStyle="1" w:styleId="367">
    <w:name w:val="blue3"/>
    <w:qFormat/>
    <w:uiPriority w:val="0"/>
    <w:rPr>
      <w:color w:val="0000FF"/>
      <w:u w:val="none"/>
    </w:rPr>
  </w:style>
  <w:style w:type="character" w:customStyle="1" w:styleId="368">
    <w:name w:val="font12-blue-bold1"/>
    <w:autoRedefine/>
    <w:qFormat/>
    <w:uiPriority w:val="0"/>
    <w:rPr>
      <w:b/>
      <w:bCs/>
      <w:color w:val="0249A5"/>
      <w:sz w:val="18"/>
      <w:szCs w:val="18"/>
      <w:u w:val="none"/>
    </w:rPr>
  </w:style>
  <w:style w:type="character" w:customStyle="1" w:styleId="369">
    <w:name w:val="称呼 Char1"/>
    <w:link w:val="24"/>
    <w:autoRedefine/>
    <w:qFormat/>
    <w:uiPriority w:val="0"/>
    <w:rPr>
      <w:rFonts w:ascii="Times New Roman" w:hAnsi="Times New Roman"/>
      <w:kern w:val="2"/>
      <w:sz w:val="28"/>
    </w:rPr>
  </w:style>
  <w:style w:type="paragraph" w:customStyle="1" w:styleId="370">
    <w:name w:val="样式 标题 3h3H3sect1.2.3 + 五号 段前: 6 磅 段后: 6 磅 行距: 单倍行距"/>
    <w:basedOn w:val="4"/>
    <w:autoRedefine/>
    <w:qFormat/>
    <w:uiPriority w:val="0"/>
    <w:pPr>
      <w:keepLines/>
      <w:numPr>
        <w:ilvl w:val="0"/>
        <w:numId w:val="0"/>
      </w:numPr>
      <w:adjustRightInd w:val="0"/>
      <w:spacing w:before="120" w:after="120"/>
      <w:textAlignment w:val="baseline"/>
    </w:pPr>
    <w:rPr>
      <w:rFonts w:ascii="Times New Roman" w:hAnsi="Times New Roman" w:cs="黑体"/>
      <w:kern w:val="0"/>
      <w:sz w:val="21"/>
      <w:szCs w:val="20"/>
    </w:rPr>
  </w:style>
  <w:style w:type="paragraph" w:customStyle="1" w:styleId="371">
    <w:name w:val="样式 标题 2 + 宋体 五号 非加粗 黑色"/>
    <w:basedOn w:val="3"/>
    <w:autoRedefine/>
    <w:qFormat/>
    <w:uiPriority w:val="0"/>
    <w:pPr>
      <w:keepLines/>
      <w:numPr>
        <w:ilvl w:val="0"/>
        <w:numId w:val="0"/>
      </w:numPr>
      <w:adjustRightInd w:val="0"/>
      <w:spacing w:before="260" w:after="260" w:line="416" w:lineRule="atLeast"/>
      <w:textAlignment w:val="baseline"/>
    </w:pPr>
    <w:rPr>
      <w:rFonts w:ascii="宋体" w:hAnsi="宋体"/>
      <w:b w:val="0"/>
      <w:bCs w:val="0"/>
      <w:iCs w:val="0"/>
      <w:color w:val="000000"/>
      <w:kern w:val="0"/>
      <w:sz w:val="21"/>
      <w:szCs w:val="32"/>
    </w:rPr>
  </w:style>
  <w:style w:type="paragraph" w:customStyle="1" w:styleId="372">
    <w:name w:val="样式 标题 4 + 段前: 5 磅 段后: 5 磅 行距: 单倍行距"/>
    <w:basedOn w:val="5"/>
    <w:autoRedefine/>
    <w:qFormat/>
    <w:uiPriority w:val="0"/>
    <w:pPr>
      <w:keepLines/>
      <w:numPr>
        <w:ilvl w:val="0"/>
        <w:numId w:val="0"/>
      </w:numPr>
      <w:adjustRightInd w:val="0"/>
      <w:spacing w:before="100" w:after="100"/>
      <w:jc w:val="left"/>
      <w:textAlignment w:val="baseline"/>
    </w:pPr>
    <w:rPr>
      <w:rFonts w:ascii="Arial" w:hAnsi="Arial" w:cs="黑体"/>
      <w:kern w:val="0"/>
      <w:sz w:val="28"/>
      <w:szCs w:val="20"/>
    </w:rPr>
  </w:style>
  <w:style w:type="paragraph" w:customStyle="1" w:styleId="373">
    <w:name w:val="标书（正文）"/>
    <w:basedOn w:val="1"/>
    <w:autoRedefine/>
    <w:qFormat/>
    <w:uiPriority w:val="0"/>
    <w:pPr>
      <w:spacing w:line="240" w:lineRule="auto"/>
      <w:ind w:firstLine="210" w:firstLineChars="100"/>
    </w:pPr>
    <w:rPr>
      <w:rFonts w:ascii="宋体" w:hAnsi="宋体"/>
      <w:sz w:val="21"/>
      <w:szCs w:val="21"/>
    </w:rPr>
  </w:style>
  <w:style w:type="paragraph" w:customStyle="1" w:styleId="374">
    <w:name w:val="默认段落字体 Para Char Char Char Char Char Char Char Char Char"/>
    <w:basedOn w:val="1"/>
    <w:autoRedefine/>
    <w:qFormat/>
    <w:uiPriority w:val="0"/>
    <w:pPr>
      <w:spacing w:line="240" w:lineRule="auto"/>
    </w:pPr>
    <w:rPr>
      <w:rFonts w:ascii="Tahoma" w:hAnsi="Tahoma"/>
      <w:szCs w:val="20"/>
    </w:rPr>
  </w:style>
  <w:style w:type="paragraph" w:customStyle="1" w:styleId="375">
    <w:name w:val="默认段落字体 Para Char Char Char Char Char Char Char"/>
    <w:basedOn w:val="1"/>
    <w:autoRedefine/>
    <w:qFormat/>
    <w:uiPriority w:val="0"/>
    <w:pPr>
      <w:spacing w:line="240" w:lineRule="auto"/>
    </w:pPr>
    <w:rPr>
      <w:sz w:val="21"/>
    </w:rPr>
  </w:style>
  <w:style w:type="paragraph" w:customStyle="1" w:styleId="376">
    <w:name w:val="Char Char Char Char Char Char1 Char Char Char Char"/>
    <w:basedOn w:val="22"/>
    <w:autoRedefine/>
    <w:qFormat/>
    <w:uiPriority w:val="0"/>
    <w:pPr>
      <w:shd w:val="clear" w:color="auto" w:fill="000080"/>
      <w:spacing w:line="240" w:lineRule="auto"/>
    </w:pPr>
    <w:rPr>
      <w:rFonts w:ascii="Tahoma" w:hAnsi="Tahoma"/>
      <w:kern w:val="2"/>
      <w:sz w:val="24"/>
      <w:szCs w:val="24"/>
    </w:rPr>
  </w:style>
  <w:style w:type="paragraph" w:customStyle="1" w:styleId="377">
    <w:name w:val="font7"/>
    <w:basedOn w:val="1"/>
    <w:autoRedefine/>
    <w:qFormat/>
    <w:uiPriority w:val="0"/>
    <w:pPr>
      <w:widowControl/>
      <w:spacing w:before="100" w:beforeAutospacing="1" w:after="100" w:afterAutospacing="1" w:line="240" w:lineRule="auto"/>
      <w:jc w:val="left"/>
    </w:pPr>
    <w:rPr>
      <w:rFonts w:hint="eastAsia" w:ascii="宋体" w:hAnsi="宋体" w:cs="Arial Unicode MS"/>
      <w:kern w:val="0"/>
      <w:sz w:val="22"/>
      <w:szCs w:val="22"/>
    </w:rPr>
  </w:style>
  <w:style w:type="paragraph" w:customStyle="1" w:styleId="378">
    <w:name w:val="xl26"/>
    <w:basedOn w:val="1"/>
    <w:autoRedefine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left"/>
      <w:textAlignment w:val="center"/>
    </w:pPr>
    <w:rPr>
      <w:rFonts w:eastAsia="Arial Unicode MS"/>
      <w:kern w:val="0"/>
      <w:sz w:val="22"/>
      <w:szCs w:val="22"/>
    </w:rPr>
  </w:style>
  <w:style w:type="paragraph" w:customStyle="1" w:styleId="379">
    <w:name w:val="xl28"/>
    <w:basedOn w:val="1"/>
    <w:autoRedefine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  <w:textAlignment w:val="center"/>
    </w:pPr>
    <w:rPr>
      <w:rFonts w:eastAsia="Arial Unicode MS"/>
      <w:kern w:val="0"/>
      <w:sz w:val="22"/>
      <w:szCs w:val="22"/>
    </w:rPr>
  </w:style>
  <w:style w:type="paragraph" w:customStyle="1" w:styleId="380">
    <w:name w:val="xl25"/>
    <w:basedOn w:val="1"/>
    <w:autoRedefine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left"/>
      <w:textAlignment w:val="center"/>
    </w:pPr>
    <w:rPr>
      <w:rFonts w:ascii="Arial Unicode MS" w:hAnsi="Arial Unicode MS" w:eastAsia="Arial Unicode MS" w:cs="Arial Unicode MS"/>
      <w:kern w:val="0"/>
      <w:sz w:val="22"/>
      <w:szCs w:val="22"/>
    </w:rPr>
  </w:style>
  <w:style w:type="paragraph" w:customStyle="1" w:styleId="381">
    <w:name w:val="xl27"/>
    <w:basedOn w:val="1"/>
    <w:autoRedefine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  <w:textAlignment w:val="center"/>
    </w:pPr>
    <w:rPr>
      <w:rFonts w:ascii="Arial Unicode MS" w:hAnsi="Arial Unicode MS" w:eastAsia="Arial Unicode MS" w:cs="Arial Unicode MS"/>
      <w:b/>
      <w:bCs/>
      <w:kern w:val="0"/>
      <w:sz w:val="22"/>
      <w:szCs w:val="22"/>
    </w:rPr>
  </w:style>
  <w:style w:type="paragraph" w:customStyle="1" w:styleId="382">
    <w:name w:val="xl2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left"/>
    </w:pPr>
    <w:rPr>
      <w:rFonts w:ascii="Arial Unicode MS" w:hAnsi="Arial Unicode MS" w:eastAsia="Arial Unicode MS" w:cs="Arial Unicode MS"/>
      <w:kern w:val="0"/>
    </w:rPr>
  </w:style>
  <w:style w:type="paragraph" w:customStyle="1" w:styleId="383">
    <w:name w:val="Char1 Char Char Char Char Char Char"/>
    <w:basedOn w:val="1"/>
    <w:autoRedefine/>
    <w:qFormat/>
    <w:uiPriority w:val="0"/>
    <w:pPr>
      <w:spacing w:line="240" w:lineRule="auto"/>
    </w:pPr>
    <w:rPr>
      <w:rFonts w:ascii="Tahoma" w:hAnsi="Tahoma"/>
      <w:szCs w:val="20"/>
    </w:rPr>
  </w:style>
  <w:style w:type="paragraph" w:customStyle="1" w:styleId="384">
    <w:name w:val="正文3"/>
    <w:basedOn w:val="1"/>
    <w:autoRedefine/>
    <w:qFormat/>
    <w:uiPriority w:val="0"/>
    <w:pPr>
      <w:spacing w:line="240" w:lineRule="auto"/>
    </w:pPr>
    <w:rPr>
      <w:kern w:val="0"/>
      <w:sz w:val="21"/>
      <w:szCs w:val="21"/>
    </w:rPr>
  </w:style>
  <w:style w:type="paragraph" w:customStyle="1" w:styleId="385">
    <w:name w:val="font5"/>
    <w:basedOn w:val="1"/>
    <w:qFormat/>
    <w:uiPriority w:val="0"/>
    <w:pPr>
      <w:widowControl/>
      <w:spacing w:before="100" w:beforeAutospacing="1" w:after="100" w:afterAutospacing="1" w:line="240" w:lineRule="auto"/>
      <w:jc w:val="left"/>
    </w:pPr>
    <w:rPr>
      <w:rFonts w:hint="eastAsia" w:ascii="宋体" w:hAnsi="宋体" w:cs="Arial Unicode MS"/>
      <w:kern w:val="0"/>
      <w:sz w:val="18"/>
      <w:szCs w:val="18"/>
    </w:rPr>
  </w:style>
  <w:style w:type="paragraph" w:customStyle="1" w:styleId="386">
    <w:name w:val="正文1"/>
    <w:basedOn w:val="1"/>
    <w:autoRedefine/>
    <w:qFormat/>
    <w:uiPriority w:val="0"/>
    <w:pPr>
      <w:spacing w:line="360" w:lineRule="auto"/>
      <w:ind w:firstLine="460"/>
    </w:pPr>
    <w:rPr>
      <w:szCs w:val="20"/>
    </w:rPr>
  </w:style>
  <w:style w:type="paragraph" w:customStyle="1" w:styleId="387">
    <w:name w:val="xl2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  <w:textAlignment w:val="center"/>
    </w:pPr>
    <w:rPr>
      <w:rFonts w:ascii="Arial Unicode MS" w:hAnsi="Arial Unicode MS" w:eastAsia="Arial Unicode MS" w:cs="Arial Unicode MS"/>
      <w:b/>
      <w:bCs/>
      <w:kern w:val="0"/>
    </w:rPr>
  </w:style>
  <w:style w:type="paragraph" w:customStyle="1" w:styleId="388">
    <w:name w:val="font6"/>
    <w:basedOn w:val="1"/>
    <w:autoRedefine/>
    <w:qFormat/>
    <w:uiPriority w:val="0"/>
    <w:pPr>
      <w:widowControl/>
      <w:spacing w:before="100" w:beforeAutospacing="1" w:after="100" w:afterAutospacing="1" w:line="240" w:lineRule="auto"/>
      <w:jc w:val="left"/>
    </w:pPr>
    <w:rPr>
      <w:rFonts w:hint="eastAsia" w:ascii="宋体" w:hAnsi="宋体" w:cs="Arial Unicode MS"/>
      <w:kern w:val="0"/>
      <w:sz w:val="22"/>
      <w:szCs w:val="22"/>
    </w:rPr>
  </w:style>
  <w:style w:type="paragraph" w:customStyle="1" w:styleId="389">
    <w:name w:val="n_p_lineheight"/>
    <w:basedOn w:val="1"/>
    <w:autoRedefine/>
    <w:uiPriority w:val="0"/>
    <w:pPr>
      <w:widowControl/>
      <w:spacing w:line="240" w:lineRule="auto"/>
      <w:jc w:val="left"/>
    </w:pPr>
    <w:rPr>
      <w:rFonts w:ascii="宋体" w:hAnsi="宋体" w:cs="宋体"/>
      <w:kern w:val="0"/>
    </w:rPr>
  </w:style>
  <w:style w:type="paragraph" w:customStyle="1" w:styleId="390">
    <w:name w:val="纯文本3"/>
    <w:basedOn w:val="1"/>
    <w:autoRedefine/>
    <w:qFormat/>
    <w:uiPriority w:val="0"/>
    <w:pPr>
      <w:adjustRightInd w:val="0"/>
      <w:spacing w:line="240" w:lineRule="auto"/>
      <w:textAlignment w:val="baseline"/>
    </w:pPr>
    <w:rPr>
      <w:rFonts w:ascii="宋体" w:hAnsi="Courier New" w:eastAsia="楷体_GB2312"/>
      <w:sz w:val="26"/>
      <w:szCs w:val="20"/>
    </w:rPr>
  </w:style>
  <w:style w:type="character" w:customStyle="1" w:styleId="391">
    <w:name w:val="标题 1 Char1"/>
    <w:autoRedefine/>
    <w:qFormat/>
    <w:uiPriority w:val="0"/>
    <w:rPr>
      <w:rFonts w:eastAsia="黑体"/>
      <w:b/>
      <w:kern w:val="44"/>
      <w:sz w:val="36"/>
    </w:rPr>
  </w:style>
  <w:style w:type="character" w:customStyle="1" w:styleId="392">
    <w:name w:val="明显强调21"/>
    <w:autoRedefine/>
    <w:qFormat/>
    <w:uiPriority w:val="0"/>
    <w:rPr>
      <w:b/>
      <w:i/>
      <w:sz w:val="24"/>
      <w:szCs w:val="24"/>
      <w:u w:val="single"/>
    </w:rPr>
  </w:style>
  <w:style w:type="character" w:customStyle="1" w:styleId="393">
    <w:name w:val="不明显强调21"/>
    <w:autoRedefine/>
    <w:qFormat/>
    <w:uiPriority w:val="0"/>
    <w:rPr>
      <w:i/>
      <w:color w:val="5A5A5A"/>
    </w:rPr>
  </w:style>
  <w:style w:type="character" w:customStyle="1" w:styleId="394">
    <w:name w:val="MSG_EN_FONT_STYLE_NAME_TEMPLATE_ROLE_NUMBER MSG_EN_FONT_STYLE_NAME_BY_ROLE_TEXT 3_"/>
    <w:link w:val="395"/>
    <w:autoRedefine/>
    <w:qFormat/>
    <w:uiPriority w:val="0"/>
    <w:rPr>
      <w:rFonts w:ascii="PMingLiU" w:hAnsi="PMingLiU" w:eastAsia="PMingLiU" w:cs="PMingLiU"/>
      <w:sz w:val="28"/>
      <w:szCs w:val="28"/>
      <w:shd w:val="clear" w:color="auto" w:fill="FFFFFF"/>
    </w:rPr>
  </w:style>
  <w:style w:type="paragraph" w:customStyle="1" w:styleId="395">
    <w:name w:val="MSG_EN_FONT_STYLE_NAME_TEMPLATE_ROLE_NUMBER MSG_EN_FONT_STYLE_NAME_BY_ROLE_TEXT 3"/>
    <w:basedOn w:val="1"/>
    <w:link w:val="394"/>
    <w:autoRedefine/>
    <w:qFormat/>
    <w:uiPriority w:val="0"/>
    <w:pPr>
      <w:shd w:val="clear" w:color="auto" w:fill="FFFFFF"/>
      <w:spacing w:before="1480" w:after="3680" w:line="353" w:lineRule="exact"/>
      <w:jc w:val="left"/>
    </w:pPr>
    <w:rPr>
      <w:rFonts w:ascii="PMingLiU" w:hAnsi="PMingLiU" w:eastAsia="PMingLiU" w:cs="PMingLiU"/>
      <w:kern w:val="0"/>
      <w:sz w:val="28"/>
      <w:szCs w:val="28"/>
    </w:rPr>
  </w:style>
  <w:style w:type="character" w:customStyle="1" w:styleId="396">
    <w:name w:val="MSG_EN_FONT_STYLE_NAME_TEMPLATE_ROLE_NUMBER MSG_EN_FONT_STYLE_NAME_BY_ROLE_TEXT 3 + MSG_EN_FONT_STYLE_MODIFER_NAME Times New Roman"/>
    <w:qFormat/>
    <w:uiPriority w:val="0"/>
    <w:rPr>
      <w:rFonts w:ascii="Times New Roman" w:hAnsi="Times New Roman" w:eastAsia="Times New Roman" w:cs="Times New Roman"/>
      <w:color w:val="000000"/>
      <w:spacing w:val="0"/>
      <w:w w:val="100"/>
      <w:position w:val="0"/>
      <w:sz w:val="28"/>
      <w:szCs w:val="28"/>
      <w:u w:val="none"/>
      <w:shd w:val="clear" w:color="auto" w:fill="FFFFFF"/>
      <w:lang w:val="en-US" w:eastAsia="en-US" w:bidi="en-US"/>
    </w:rPr>
  </w:style>
  <w:style w:type="character" w:customStyle="1" w:styleId="397">
    <w:name w:val="MSG_EN_FONT_STYLE_NAME_TEMPLATE_ROLE MSG_EN_FONT_STYLE_NAME_BY_ROLE_RUNNING_TITLE + MSG_EN_FONT_STYLE_MODIFER_NAME Times New Roman"/>
    <w:qFormat/>
    <w:uiPriority w:val="0"/>
    <w:rPr>
      <w:rFonts w:ascii="Times New Roman" w:hAnsi="Times New Roman" w:eastAsia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en-US" w:eastAsia="en-US" w:bidi="en-US"/>
    </w:rPr>
  </w:style>
  <w:style w:type="character" w:customStyle="1" w:styleId="398">
    <w:name w:val="MSG_EN_FONT_STYLE_NAME_TEMPLATE_ROLE MSG_EN_FONT_STYLE_NAME_BY_ROLE_RUNNING_TITLE_"/>
    <w:link w:val="399"/>
    <w:autoRedefine/>
    <w:qFormat/>
    <w:uiPriority w:val="0"/>
    <w:rPr>
      <w:rFonts w:ascii="PMingLiU" w:hAnsi="PMingLiU" w:eastAsia="PMingLiU" w:cs="PMingLiU"/>
      <w:spacing w:val="10"/>
      <w:sz w:val="18"/>
      <w:szCs w:val="18"/>
      <w:shd w:val="clear" w:color="auto" w:fill="FFFFFF"/>
    </w:rPr>
  </w:style>
  <w:style w:type="paragraph" w:customStyle="1" w:styleId="399">
    <w:name w:val="MSG_EN_FONT_STYLE_NAME_TEMPLATE_ROLE MSG_EN_FONT_STYLE_NAME_BY_ROLE_RUNNING_TITLE"/>
    <w:basedOn w:val="1"/>
    <w:link w:val="398"/>
    <w:autoRedefine/>
    <w:qFormat/>
    <w:uiPriority w:val="0"/>
    <w:pPr>
      <w:shd w:val="clear" w:color="auto" w:fill="FFFFFF"/>
      <w:spacing w:line="180" w:lineRule="exact"/>
      <w:jc w:val="left"/>
    </w:pPr>
    <w:rPr>
      <w:rFonts w:ascii="PMingLiU" w:hAnsi="PMingLiU" w:eastAsia="PMingLiU" w:cs="PMingLiU"/>
      <w:spacing w:val="10"/>
      <w:kern w:val="0"/>
      <w:sz w:val="18"/>
      <w:szCs w:val="18"/>
    </w:rPr>
  </w:style>
  <w:style w:type="character" w:customStyle="1" w:styleId="400">
    <w:name w:val="MSG_EN_FONT_STYLE_NAME_TEMPLATE_ROLE_NUMBER MSG_EN_FONT_STYLE_NAME_BY_ROLE_TEXT 2_"/>
    <w:link w:val="401"/>
    <w:autoRedefine/>
    <w:qFormat/>
    <w:uiPriority w:val="0"/>
    <w:rPr>
      <w:rFonts w:ascii="PMingLiU" w:hAnsi="PMingLiU" w:eastAsia="PMingLiU" w:cs="PMingLiU"/>
      <w:sz w:val="22"/>
      <w:szCs w:val="22"/>
      <w:shd w:val="clear" w:color="auto" w:fill="FFFFFF"/>
    </w:rPr>
  </w:style>
  <w:style w:type="paragraph" w:customStyle="1" w:styleId="401">
    <w:name w:val="MSG_EN_FONT_STYLE_NAME_TEMPLATE_ROLE_NUMBER MSG_EN_FONT_STYLE_NAME_BY_ROLE_TEXT 2"/>
    <w:basedOn w:val="1"/>
    <w:link w:val="400"/>
    <w:autoRedefine/>
    <w:qFormat/>
    <w:uiPriority w:val="0"/>
    <w:pPr>
      <w:shd w:val="clear" w:color="auto" w:fill="FFFFFF"/>
      <w:spacing w:line="468" w:lineRule="exact"/>
      <w:jc w:val="distribute"/>
    </w:pPr>
    <w:rPr>
      <w:rFonts w:ascii="PMingLiU" w:hAnsi="PMingLiU" w:eastAsia="PMingLiU" w:cs="PMingLiU"/>
      <w:kern w:val="0"/>
      <w:sz w:val="22"/>
      <w:szCs w:val="22"/>
    </w:rPr>
  </w:style>
  <w:style w:type="character" w:customStyle="1" w:styleId="402">
    <w:name w:val="页码21"/>
    <w:basedOn w:val="121"/>
    <w:autoRedefine/>
    <w:qFormat/>
    <w:uiPriority w:val="0"/>
  </w:style>
  <w:style w:type="character" w:customStyle="1" w:styleId="403">
    <w:name w:val="MSG_EN_FONT_STYLE_NAME_TEMPLATE_ROLE_NUMBER MSG_EN_FONT_STYLE_NAME_BY_ROLE_TEXT 9_"/>
    <w:link w:val="404"/>
    <w:autoRedefine/>
    <w:qFormat/>
    <w:uiPriority w:val="0"/>
    <w:rPr>
      <w:rFonts w:ascii="PMingLiU" w:hAnsi="PMingLiU" w:eastAsia="PMingLiU" w:cs="PMingLiU"/>
      <w:sz w:val="28"/>
      <w:szCs w:val="28"/>
      <w:shd w:val="clear" w:color="auto" w:fill="FFFFFF"/>
    </w:rPr>
  </w:style>
  <w:style w:type="paragraph" w:customStyle="1" w:styleId="404">
    <w:name w:val="MSG_EN_FONT_STYLE_NAME_TEMPLATE_ROLE_NUMBER MSG_EN_FONT_STYLE_NAME_BY_ROLE_TEXT 9"/>
    <w:basedOn w:val="1"/>
    <w:link w:val="403"/>
    <w:autoRedefine/>
    <w:qFormat/>
    <w:uiPriority w:val="0"/>
    <w:pPr>
      <w:shd w:val="clear" w:color="auto" w:fill="FFFFFF"/>
      <w:spacing w:before="660" w:line="439" w:lineRule="exact"/>
      <w:jc w:val="left"/>
    </w:pPr>
    <w:rPr>
      <w:rFonts w:ascii="PMingLiU" w:hAnsi="PMingLiU" w:eastAsia="PMingLiU" w:cs="PMingLiU"/>
      <w:kern w:val="0"/>
      <w:sz w:val="28"/>
      <w:szCs w:val="28"/>
    </w:rPr>
  </w:style>
  <w:style w:type="character" w:customStyle="1" w:styleId="405">
    <w:name w:val="不明显参考21"/>
    <w:autoRedefine/>
    <w:qFormat/>
    <w:uiPriority w:val="0"/>
    <w:rPr>
      <w:sz w:val="24"/>
      <w:szCs w:val="24"/>
      <w:u w:val="single"/>
    </w:rPr>
  </w:style>
  <w:style w:type="character" w:customStyle="1" w:styleId="406">
    <w:name w:val="明显参考21"/>
    <w:autoRedefine/>
    <w:qFormat/>
    <w:uiPriority w:val="0"/>
    <w:rPr>
      <w:b/>
      <w:sz w:val="24"/>
      <w:u w:val="single"/>
    </w:rPr>
  </w:style>
  <w:style w:type="character" w:customStyle="1" w:styleId="407">
    <w:name w:val="批注引用21"/>
    <w:qFormat/>
    <w:uiPriority w:val="0"/>
    <w:rPr>
      <w:sz w:val="21"/>
      <w:szCs w:val="21"/>
    </w:rPr>
  </w:style>
  <w:style w:type="character" w:customStyle="1" w:styleId="408">
    <w:name w:val="书籍标题21"/>
    <w:qFormat/>
    <w:uiPriority w:val="0"/>
    <w:rPr>
      <w:b/>
      <w:bCs/>
      <w:smallCaps/>
      <w:spacing w:val="5"/>
    </w:rPr>
  </w:style>
  <w:style w:type="character" w:customStyle="1" w:styleId="409">
    <w:name w:val="普通(网站) Char"/>
    <w:link w:val="70"/>
    <w:autoRedefine/>
    <w:qFormat/>
    <w:uiPriority w:val="0"/>
    <w:rPr>
      <w:rFonts w:ascii="宋体" w:hAnsi="宋体" w:cs="宋体"/>
      <w:sz w:val="24"/>
      <w:szCs w:val="24"/>
    </w:rPr>
  </w:style>
  <w:style w:type="paragraph" w:customStyle="1" w:styleId="410">
    <w:name w:val="批注主题21"/>
    <w:basedOn w:val="23"/>
    <w:next w:val="23"/>
    <w:autoRedefine/>
    <w:qFormat/>
    <w:uiPriority w:val="99"/>
    <w:pPr>
      <w:spacing w:line="240" w:lineRule="auto"/>
    </w:pPr>
    <w:rPr>
      <w:b/>
      <w:bCs/>
      <w:szCs w:val="20"/>
    </w:rPr>
  </w:style>
  <w:style w:type="paragraph" w:customStyle="1" w:styleId="411">
    <w:name w:val="正文文本缩进 321"/>
    <w:basedOn w:val="1"/>
    <w:autoRedefine/>
    <w:qFormat/>
    <w:uiPriority w:val="0"/>
    <w:pPr>
      <w:spacing w:after="120" w:line="240" w:lineRule="auto"/>
      <w:ind w:left="420" w:leftChars="200"/>
    </w:pPr>
    <w:rPr>
      <w:sz w:val="16"/>
      <w:szCs w:val="16"/>
    </w:rPr>
  </w:style>
  <w:style w:type="paragraph" w:customStyle="1" w:styleId="412">
    <w:name w:val="正文文本缩进21"/>
    <w:basedOn w:val="1"/>
    <w:autoRedefine/>
    <w:qFormat/>
    <w:uiPriority w:val="0"/>
    <w:pPr>
      <w:spacing w:line="380" w:lineRule="exact"/>
      <w:ind w:firstLine="480"/>
    </w:pPr>
    <w:rPr>
      <w:rFonts w:eastAsia="方正书宋简体"/>
      <w:szCs w:val="20"/>
    </w:rPr>
  </w:style>
  <w:style w:type="paragraph" w:customStyle="1" w:styleId="413">
    <w:name w:val="列出段落31"/>
    <w:basedOn w:val="1"/>
    <w:autoRedefine/>
    <w:qFormat/>
    <w:uiPriority w:val="34"/>
    <w:pPr>
      <w:spacing w:line="240" w:lineRule="auto"/>
      <w:ind w:firstLine="420" w:firstLineChars="200"/>
    </w:pPr>
    <w:rPr>
      <w:rFonts w:ascii="Calibri" w:hAnsi="Calibri"/>
      <w:sz w:val="21"/>
      <w:szCs w:val="20"/>
    </w:rPr>
  </w:style>
  <w:style w:type="paragraph" w:customStyle="1" w:styleId="414">
    <w:name w:val="TOC 标题21"/>
    <w:basedOn w:val="2"/>
    <w:next w:val="1"/>
    <w:autoRedefine/>
    <w:qFormat/>
    <w:uiPriority w:val="0"/>
    <w:pPr>
      <w:keepLines/>
      <w:widowControl/>
      <w:numPr>
        <w:numId w:val="0"/>
      </w:numPr>
      <w:spacing w:before="480" w:line="276" w:lineRule="auto"/>
      <w:outlineLvl w:val="9"/>
    </w:pPr>
    <w:rPr>
      <w:color w:val="365F91"/>
      <w:kern w:val="0"/>
      <w:sz w:val="28"/>
      <w:szCs w:val="28"/>
    </w:rPr>
  </w:style>
  <w:style w:type="paragraph" w:customStyle="1" w:styleId="415">
    <w:name w:val="普通(网站)21"/>
    <w:basedOn w:val="1"/>
    <w:qFormat/>
    <w:uiPriority w:val="0"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color w:val="000000"/>
      <w:kern w:val="0"/>
    </w:rPr>
  </w:style>
  <w:style w:type="paragraph" w:customStyle="1" w:styleId="416">
    <w:name w:val="正文_2_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417">
    <w:name w:val="日期21"/>
    <w:basedOn w:val="1"/>
    <w:next w:val="1"/>
    <w:autoRedefine/>
    <w:qFormat/>
    <w:uiPriority w:val="0"/>
    <w:pPr>
      <w:spacing w:line="240" w:lineRule="auto"/>
      <w:ind w:left="100" w:leftChars="2500"/>
    </w:pPr>
    <w:rPr>
      <w:sz w:val="21"/>
    </w:rPr>
  </w:style>
  <w:style w:type="paragraph" w:customStyle="1" w:styleId="418">
    <w:name w:val="无间隔21"/>
    <w:autoRedefine/>
    <w:qFormat/>
    <w:uiPriority w:val="0"/>
    <w:rPr>
      <w:rFonts w:ascii="Calibri" w:hAnsi="Calibri" w:eastAsia="宋体" w:cs="Times New Roman"/>
      <w:sz w:val="22"/>
      <w:szCs w:val="22"/>
      <w:lang w:val="en-US" w:eastAsia="zh-CN" w:bidi="ar-SA"/>
    </w:rPr>
  </w:style>
  <w:style w:type="paragraph" w:customStyle="1" w:styleId="419">
    <w:name w:val="正文文本 221"/>
    <w:basedOn w:val="1"/>
    <w:autoRedefine/>
    <w:qFormat/>
    <w:uiPriority w:val="0"/>
    <w:pPr>
      <w:spacing w:line="240" w:lineRule="atLeast"/>
      <w:ind w:left="720"/>
      <w:jc w:val="left"/>
    </w:pPr>
    <w:rPr>
      <w:i/>
      <w:color w:val="0000FF"/>
      <w:sz w:val="21"/>
      <w:szCs w:val="20"/>
      <w:u w:val="single"/>
      <w:lang w:eastAsia="en-US"/>
    </w:rPr>
  </w:style>
  <w:style w:type="character" w:customStyle="1" w:styleId="420">
    <w:name w:val="标准 Char"/>
    <w:link w:val="307"/>
    <w:autoRedefine/>
    <w:qFormat/>
    <w:uiPriority w:val="0"/>
    <w:rPr>
      <w:rFonts w:ascii="Times New Roman" w:hAnsi="Times New Roman"/>
      <w:kern w:val="24"/>
      <w:sz w:val="24"/>
      <w:szCs w:val="24"/>
    </w:rPr>
  </w:style>
  <w:style w:type="paragraph" w:customStyle="1" w:styleId="421">
    <w:name w:val="称呼21"/>
    <w:basedOn w:val="1"/>
    <w:next w:val="1"/>
    <w:autoRedefine/>
    <w:qFormat/>
    <w:uiPriority w:val="0"/>
    <w:pPr>
      <w:spacing w:line="240" w:lineRule="auto"/>
    </w:pPr>
    <w:rPr>
      <w:sz w:val="28"/>
      <w:szCs w:val="20"/>
    </w:rPr>
  </w:style>
  <w:style w:type="paragraph" w:customStyle="1" w:styleId="422">
    <w:name w:val="引文目录标题21"/>
    <w:basedOn w:val="1"/>
    <w:next w:val="1"/>
    <w:autoRedefine/>
    <w:qFormat/>
    <w:uiPriority w:val="0"/>
    <w:pPr>
      <w:adjustRightInd w:val="0"/>
      <w:snapToGrid w:val="0"/>
      <w:spacing w:before="120" w:line="440" w:lineRule="exact"/>
    </w:pPr>
    <w:rPr>
      <w:rFonts w:ascii="Arial" w:hAnsi="Arial" w:cs="Arial"/>
    </w:rPr>
  </w:style>
  <w:style w:type="paragraph" w:customStyle="1" w:styleId="423">
    <w:name w:val="列表 221"/>
    <w:basedOn w:val="1"/>
    <w:autoRedefine/>
    <w:qFormat/>
    <w:uiPriority w:val="0"/>
    <w:pPr>
      <w:spacing w:line="240" w:lineRule="auto"/>
      <w:ind w:left="100" w:leftChars="200" w:hanging="200" w:hangingChars="200"/>
    </w:pPr>
    <w:rPr>
      <w:sz w:val="21"/>
    </w:rPr>
  </w:style>
  <w:style w:type="paragraph" w:customStyle="1" w:styleId="424">
    <w:name w:val="文档结构图21"/>
    <w:basedOn w:val="1"/>
    <w:qFormat/>
    <w:uiPriority w:val="0"/>
    <w:pPr>
      <w:spacing w:line="240" w:lineRule="auto"/>
    </w:pPr>
    <w:rPr>
      <w:rFonts w:ascii="宋体"/>
      <w:sz w:val="18"/>
      <w:szCs w:val="18"/>
    </w:rPr>
  </w:style>
  <w:style w:type="paragraph" w:customStyle="1" w:styleId="425">
    <w:name w:val="列表 421"/>
    <w:basedOn w:val="1"/>
    <w:autoRedefine/>
    <w:qFormat/>
    <w:uiPriority w:val="0"/>
    <w:pPr>
      <w:adjustRightInd w:val="0"/>
      <w:spacing w:line="312" w:lineRule="atLeast"/>
      <w:ind w:left="100" w:leftChars="600" w:hanging="200" w:hangingChars="200"/>
      <w:textAlignment w:val="baseline"/>
    </w:pPr>
    <w:rPr>
      <w:kern w:val="0"/>
      <w:sz w:val="21"/>
      <w:szCs w:val="20"/>
    </w:rPr>
  </w:style>
  <w:style w:type="paragraph" w:customStyle="1" w:styleId="426">
    <w:name w:val="正文缩进21"/>
    <w:basedOn w:val="1"/>
    <w:autoRedefine/>
    <w:qFormat/>
    <w:uiPriority w:val="0"/>
    <w:pPr>
      <w:spacing w:line="360" w:lineRule="auto"/>
      <w:ind w:firstLine="420"/>
    </w:pPr>
    <w:rPr>
      <w:szCs w:val="21"/>
    </w:rPr>
  </w:style>
  <w:style w:type="paragraph" w:customStyle="1" w:styleId="427">
    <w:name w:val="正文_1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428">
    <w:name w:val="Char Char Char Char Char Char Char1 Char Char Char Char Char Char Char"/>
    <w:basedOn w:val="1"/>
    <w:autoRedefine/>
    <w:qFormat/>
    <w:uiPriority w:val="0"/>
    <w:pPr>
      <w:spacing w:line="240" w:lineRule="auto"/>
    </w:pPr>
    <w:rPr>
      <w:sz w:val="21"/>
    </w:rPr>
  </w:style>
  <w:style w:type="paragraph" w:customStyle="1" w:styleId="429">
    <w:name w:val="样式 2级目录 + 段前: 0.5 行"/>
    <w:basedOn w:val="3"/>
    <w:autoRedefine/>
    <w:qFormat/>
    <w:uiPriority w:val="0"/>
    <w:pPr>
      <w:numPr>
        <w:numId w:val="0"/>
      </w:numPr>
      <w:spacing w:before="10" w:line="360" w:lineRule="auto"/>
    </w:pPr>
    <w:rPr>
      <w:rFonts w:ascii="Calibri" w:hAnsi="Calibri" w:cs="宋体"/>
      <w:bCs w:val="0"/>
      <w:iCs w:val="0"/>
      <w:sz w:val="21"/>
      <w:szCs w:val="22"/>
    </w:rPr>
  </w:style>
  <w:style w:type="paragraph" w:customStyle="1" w:styleId="430">
    <w:name w:val="Sub Bullets"/>
    <w:basedOn w:val="1"/>
    <w:autoRedefine/>
    <w:qFormat/>
    <w:uiPriority w:val="0"/>
    <w:pPr>
      <w:widowControl/>
      <w:tabs>
        <w:tab w:val="left" w:pos="643"/>
        <w:tab w:val="left" w:pos="1440"/>
        <w:tab w:val="left" w:pos="3240"/>
      </w:tabs>
      <w:spacing w:line="240" w:lineRule="auto"/>
      <w:ind w:left="2880" w:hanging="360"/>
      <w:jc w:val="left"/>
    </w:pPr>
    <w:rPr>
      <w:rFonts w:ascii="Palatino Linotype" w:hAnsi="Palatino Linotype"/>
      <w:kern w:val="0"/>
      <w:sz w:val="20"/>
      <w:lang w:eastAsia="en-US"/>
    </w:rPr>
  </w:style>
  <w:style w:type="paragraph" w:customStyle="1" w:styleId="431">
    <w:name w:val="正文首行缩进21"/>
    <w:basedOn w:val="28"/>
    <w:autoRedefine/>
    <w:qFormat/>
    <w:uiPriority w:val="0"/>
    <w:pPr>
      <w:keepLines w:val="0"/>
      <w:spacing w:line="240" w:lineRule="auto"/>
      <w:ind w:left="0" w:firstLine="420" w:firstLineChars="100"/>
      <w:jc w:val="both"/>
    </w:pPr>
    <w:rPr>
      <w:kern w:val="2"/>
      <w:sz w:val="21"/>
    </w:rPr>
  </w:style>
  <w:style w:type="paragraph" w:customStyle="1" w:styleId="432">
    <w:name w:val="正文文本缩进 221"/>
    <w:basedOn w:val="1"/>
    <w:autoRedefine/>
    <w:qFormat/>
    <w:uiPriority w:val="0"/>
    <w:pPr>
      <w:spacing w:after="120" w:line="480" w:lineRule="auto"/>
      <w:ind w:left="420" w:leftChars="200"/>
    </w:pPr>
    <w:rPr>
      <w:sz w:val="21"/>
      <w:szCs w:val="20"/>
    </w:rPr>
  </w:style>
  <w:style w:type="paragraph" w:customStyle="1" w:styleId="433">
    <w:name w:val="纯文本21"/>
    <w:basedOn w:val="1"/>
    <w:autoRedefine/>
    <w:qFormat/>
    <w:uiPriority w:val="0"/>
    <w:pPr>
      <w:spacing w:line="240" w:lineRule="auto"/>
    </w:pPr>
    <w:rPr>
      <w:rFonts w:ascii="宋体" w:hAnsi="Courier New"/>
      <w:sz w:val="21"/>
      <w:szCs w:val="20"/>
    </w:rPr>
  </w:style>
  <w:style w:type="paragraph" w:customStyle="1" w:styleId="434">
    <w:name w:val="明显引用21"/>
    <w:basedOn w:val="1"/>
    <w:next w:val="1"/>
    <w:qFormat/>
    <w:uiPriority w:val="0"/>
    <w:pPr>
      <w:spacing w:line="240" w:lineRule="auto"/>
      <w:ind w:left="720" w:right="720"/>
    </w:pPr>
    <w:rPr>
      <w:b/>
      <w:i/>
      <w:sz w:val="21"/>
      <w:szCs w:val="22"/>
    </w:rPr>
  </w:style>
  <w:style w:type="paragraph" w:customStyle="1" w:styleId="435">
    <w:name w:val="正文_6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436">
    <w:name w:val="正文_1_0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437">
    <w:name w:val="xl31"/>
    <w:basedOn w:val="1"/>
    <w:autoRedefine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  <w:textAlignment w:val="center"/>
    </w:pPr>
    <w:rPr>
      <w:rFonts w:ascii="宋体" w:hAnsi="宋体"/>
      <w:kern w:val="0"/>
    </w:rPr>
  </w:style>
  <w:style w:type="paragraph" w:customStyle="1" w:styleId="438">
    <w:name w:val="(符号)五标题1.1.1"/>
    <w:basedOn w:val="1"/>
    <w:autoRedefine/>
    <w:qFormat/>
    <w:uiPriority w:val="0"/>
    <w:pPr>
      <w:tabs>
        <w:tab w:val="left" w:pos="1000"/>
      </w:tabs>
      <w:spacing w:line="500" w:lineRule="exact"/>
      <w:ind w:left="1000" w:hanging="1000"/>
    </w:pPr>
    <w:rPr>
      <w:rFonts w:ascii="宋体" w:hAnsi="宋体" w:cs="宋体"/>
      <w:color w:val="000000"/>
      <w:szCs w:val="20"/>
    </w:rPr>
  </w:style>
  <w:style w:type="paragraph" w:customStyle="1" w:styleId="439">
    <w:name w:val="正文.表格"/>
    <w:basedOn w:val="1"/>
    <w:next w:val="1"/>
    <w:autoRedefine/>
    <w:qFormat/>
    <w:uiPriority w:val="0"/>
    <w:pPr>
      <w:widowControl/>
      <w:spacing w:line="240" w:lineRule="auto"/>
      <w:jc w:val="center"/>
    </w:pPr>
    <w:rPr>
      <w:kern w:val="21"/>
      <w:sz w:val="21"/>
      <w:szCs w:val="20"/>
    </w:rPr>
  </w:style>
  <w:style w:type="paragraph" w:customStyle="1" w:styleId="440">
    <w:name w:val="引用1"/>
    <w:basedOn w:val="1"/>
    <w:next w:val="1"/>
    <w:autoRedefine/>
    <w:qFormat/>
    <w:uiPriority w:val="29"/>
    <w:rPr>
      <w:i/>
      <w:sz w:val="21"/>
    </w:rPr>
  </w:style>
  <w:style w:type="paragraph" w:customStyle="1" w:styleId="441">
    <w:name w:val="表文"/>
    <w:basedOn w:val="1"/>
    <w:autoRedefine/>
    <w:qFormat/>
    <w:uiPriority w:val="0"/>
    <w:pPr>
      <w:spacing w:line="420" w:lineRule="exact"/>
      <w:jc w:val="center"/>
    </w:pPr>
    <w:rPr>
      <w:rFonts w:ascii="仿宋_GB2312" w:hAnsi="宋体" w:eastAsia="仿宋_GB2312"/>
      <w:bCs/>
      <w:sz w:val="28"/>
      <w:szCs w:val="28"/>
    </w:rPr>
  </w:style>
  <w:style w:type="character" w:customStyle="1" w:styleId="442">
    <w:name w:val="HTML 预设格式 Char1"/>
    <w:autoRedefine/>
    <w:semiHidden/>
    <w:qFormat/>
    <w:uiPriority w:val="99"/>
    <w:rPr>
      <w:rFonts w:ascii="Courier New" w:hAnsi="Courier New" w:cs="Courier New"/>
      <w:kern w:val="2"/>
    </w:rPr>
  </w:style>
  <w:style w:type="character" w:customStyle="1" w:styleId="443">
    <w:name w:val="日期 Char2"/>
    <w:autoRedefine/>
    <w:semiHidden/>
    <w:qFormat/>
    <w:uiPriority w:val="99"/>
    <w:rPr>
      <w:rFonts w:ascii="Times New Roman" w:hAnsi="Times New Roman"/>
      <w:kern w:val="2"/>
      <w:sz w:val="24"/>
      <w:szCs w:val="24"/>
    </w:rPr>
  </w:style>
  <w:style w:type="character" w:customStyle="1" w:styleId="444">
    <w:name w:val="正文首行缩进 Char1"/>
    <w:autoRedefine/>
    <w:semiHidden/>
    <w:qFormat/>
    <w:uiPriority w:val="99"/>
    <w:rPr>
      <w:rFonts w:ascii="Times New Roman" w:hAnsi="Times New Roman"/>
      <w:kern w:val="2"/>
      <w:sz w:val="24"/>
      <w:szCs w:val="24"/>
    </w:rPr>
  </w:style>
  <w:style w:type="character" w:customStyle="1" w:styleId="445">
    <w:name w:val="正文文本缩进 2 Char1"/>
    <w:semiHidden/>
    <w:qFormat/>
    <w:uiPriority w:val="99"/>
    <w:rPr>
      <w:rFonts w:ascii="Times New Roman" w:hAnsi="Times New Roman"/>
      <w:kern w:val="2"/>
      <w:sz w:val="24"/>
      <w:szCs w:val="24"/>
    </w:rPr>
  </w:style>
  <w:style w:type="character" w:customStyle="1" w:styleId="446">
    <w:name w:val="称呼 Char2"/>
    <w:autoRedefine/>
    <w:semiHidden/>
    <w:qFormat/>
    <w:uiPriority w:val="99"/>
    <w:rPr>
      <w:rFonts w:ascii="Times New Roman" w:hAnsi="Times New Roman"/>
      <w:kern w:val="2"/>
      <w:sz w:val="24"/>
      <w:szCs w:val="24"/>
    </w:rPr>
  </w:style>
  <w:style w:type="character" w:customStyle="1" w:styleId="447">
    <w:name w:val="正文文本 3 Char1"/>
    <w:autoRedefine/>
    <w:semiHidden/>
    <w:qFormat/>
    <w:uiPriority w:val="99"/>
    <w:rPr>
      <w:rFonts w:ascii="Times New Roman" w:hAnsi="Times New Roman"/>
      <w:kern w:val="2"/>
      <w:sz w:val="16"/>
      <w:szCs w:val="16"/>
    </w:rPr>
  </w:style>
  <w:style w:type="character" w:customStyle="1" w:styleId="448">
    <w:name w:val="注释标题 Char1"/>
    <w:autoRedefine/>
    <w:semiHidden/>
    <w:qFormat/>
    <w:uiPriority w:val="99"/>
    <w:rPr>
      <w:rFonts w:ascii="Times New Roman" w:hAnsi="Times New Roman"/>
      <w:kern w:val="2"/>
      <w:sz w:val="24"/>
      <w:szCs w:val="24"/>
    </w:rPr>
  </w:style>
  <w:style w:type="character" w:customStyle="1" w:styleId="449">
    <w:name w:val="wenzhang_con1"/>
    <w:autoRedefine/>
    <w:qFormat/>
    <w:uiPriority w:val="0"/>
    <w:rPr>
      <w:sz w:val="21"/>
      <w:szCs w:val="21"/>
    </w:rPr>
  </w:style>
  <w:style w:type="character" w:customStyle="1" w:styleId="450">
    <w:name w:val="p21"/>
    <w:autoRedefine/>
    <w:qFormat/>
    <w:uiPriority w:val="0"/>
    <w:rPr>
      <w:rFonts w:hint="default" w:ascii="ˎ̥" w:hAnsi="ˎ̥"/>
      <w:b/>
      <w:bCs/>
      <w:color w:val="9E0D29"/>
      <w:spacing w:val="11"/>
      <w:sz w:val="23"/>
      <w:szCs w:val="23"/>
    </w:rPr>
  </w:style>
  <w:style w:type="character" w:customStyle="1" w:styleId="451">
    <w:name w:val="style11"/>
    <w:basedOn w:val="121"/>
    <w:autoRedefine/>
    <w:qFormat/>
    <w:uiPriority w:val="0"/>
  </w:style>
  <w:style w:type="character" w:customStyle="1" w:styleId="452">
    <w:name w:val="style4"/>
    <w:basedOn w:val="121"/>
    <w:autoRedefine/>
    <w:qFormat/>
    <w:uiPriority w:val="0"/>
  </w:style>
  <w:style w:type="character" w:customStyle="1" w:styleId="453">
    <w:name w:val="style6"/>
    <w:basedOn w:val="121"/>
    <w:autoRedefine/>
    <w:qFormat/>
    <w:uiPriority w:val="0"/>
  </w:style>
  <w:style w:type="character" w:customStyle="1" w:styleId="454">
    <w:name w:val="textbold"/>
    <w:basedOn w:val="121"/>
    <w:qFormat/>
    <w:uiPriority w:val="0"/>
  </w:style>
  <w:style w:type="character" w:customStyle="1" w:styleId="455">
    <w:name w:val="pricecharacter5"/>
    <w:autoRedefine/>
    <w:qFormat/>
    <w:uiPriority w:val="0"/>
    <w:rPr>
      <w:rFonts w:hint="default" w:ascii="Arial" w:hAnsi="Arial" w:cs="Arial"/>
      <w:b/>
      <w:bCs/>
      <w:color w:val="AA0000"/>
      <w:sz w:val="18"/>
      <w:szCs w:val="18"/>
    </w:rPr>
  </w:style>
  <w:style w:type="character" w:customStyle="1" w:styleId="456">
    <w:name w:val="style101"/>
    <w:qFormat/>
    <w:uiPriority w:val="0"/>
    <w:rPr>
      <w:color w:val="FF0000"/>
    </w:rPr>
  </w:style>
  <w:style w:type="character" w:customStyle="1" w:styleId="457">
    <w:name w:val="title_black_14"/>
    <w:basedOn w:val="121"/>
    <w:autoRedefine/>
    <w:qFormat/>
    <w:uiPriority w:val="0"/>
  </w:style>
  <w:style w:type="character" w:customStyle="1" w:styleId="458">
    <w:name w:val="blue1"/>
    <w:autoRedefine/>
    <w:qFormat/>
    <w:uiPriority w:val="0"/>
    <w:rPr>
      <w:color w:val="003275"/>
    </w:rPr>
  </w:style>
  <w:style w:type="character" w:customStyle="1" w:styleId="459">
    <w:name w:val="p11"/>
    <w:autoRedefine/>
    <w:qFormat/>
    <w:uiPriority w:val="0"/>
    <w:rPr>
      <w:rFonts w:hint="default" w:ascii="ˎ̥" w:hAnsi="ˎ̥"/>
      <w:sz w:val="24"/>
      <w:szCs w:val="24"/>
    </w:rPr>
  </w:style>
  <w:style w:type="character" w:customStyle="1" w:styleId="460">
    <w:name w:val="mark"/>
    <w:basedOn w:val="121"/>
    <w:autoRedefine/>
    <w:qFormat/>
    <w:uiPriority w:val="0"/>
  </w:style>
  <w:style w:type="character" w:customStyle="1" w:styleId="461">
    <w:name w:val="px14"/>
    <w:basedOn w:val="121"/>
    <w:autoRedefine/>
    <w:qFormat/>
    <w:uiPriority w:val="0"/>
  </w:style>
  <w:style w:type="character" w:customStyle="1" w:styleId="462">
    <w:name w:val="datatitle"/>
    <w:basedOn w:val="121"/>
    <w:autoRedefine/>
    <w:qFormat/>
    <w:uiPriority w:val="0"/>
  </w:style>
  <w:style w:type="character" w:customStyle="1" w:styleId="463">
    <w:name w:val="ourprice1"/>
    <w:autoRedefine/>
    <w:qFormat/>
    <w:uiPriority w:val="0"/>
    <w:rPr>
      <w:rFonts w:hint="default" w:ascii="Arial" w:hAnsi="Arial" w:cs="Arial"/>
      <w:b/>
      <w:bCs/>
      <w:color w:val="AA0000"/>
      <w:sz w:val="24"/>
      <w:szCs w:val="24"/>
    </w:rPr>
  </w:style>
  <w:style w:type="character" w:customStyle="1" w:styleId="464">
    <w:name w:val="标题 3 Char1"/>
    <w:qFormat/>
    <w:locked/>
    <w:uiPriority w:val="0"/>
    <w:rPr>
      <w:rFonts w:ascii="Times New Roman" w:hAnsi="Times New Roman" w:eastAsia="宋体" w:cs="Times New Roman"/>
      <w:sz w:val="32"/>
      <w:szCs w:val="32"/>
    </w:rPr>
  </w:style>
  <w:style w:type="character" w:customStyle="1" w:styleId="465">
    <w:name w:val="空两格正文 Char"/>
    <w:link w:val="466"/>
    <w:autoRedefine/>
    <w:qFormat/>
    <w:uiPriority w:val="0"/>
    <w:rPr>
      <w:rFonts w:eastAsia="仿宋"/>
      <w:kern w:val="2"/>
      <w:sz w:val="28"/>
      <w:szCs w:val="24"/>
      <w:lang w:val="en-US" w:eastAsia="zh-CN" w:bidi="ar-SA"/>
    </w:rPr>
  </w:style>
  <w:style w:type="paragraph" w:customStyle="1" w:styleId="466">
    <w:name w:val="空两格正文"/>
    <w:link w:val="465"/>
    <w:autoRedefine/>
    <w:qFormat/>
    <w:uiPriority w:val="0"/>
    <w:pPr>
      <w:spacing w:line="360" w:lineRule="auto"/>
      <w:ind w:firstLine="200" w:firstLineChars="200"/>
    </w:pPr>
    <w:rPr>
      <w:rFonts w:ascii="Calibri" w:hAnsi="Calibri" w:eastAsia="仿宋" w:cs="Times New Roman"/>
      <w:kern w:val="2"/>
      <w:sz w:val="28"/>
      <w:szCs w:val="24"/>
      <w:lang w:val="en-US" w:eastAsia="zh-CN" w:bidi="ar-SA"/>
    </w:rPr>
  </w:style>
  <w:style w:type="character" w:customStyle="1" w:styleId="467">
    <w:name w:val="at_1"/>
    <w:basedOn w:val="121"/>
    <w:autoRedefine/>
    <w:qFormat/>
    <w:uiPriority w:val="0"/>
  </w:style>
  <w:style w:type="character" w:customStyle="1" w:styleId="468">
    <w:name w:val="hei16b1"/>
    <w:autoRedefine/>
    <w:qFormat/>
    <w:uiPriority w:val="0"/>
    <w:rPr>
      <w:rFonts w:hint="default" w:ascii="Arial" w:hAnsi="Arial" w:cs="Arial"/>
      <w:b/>
      <w:bCs/>
      <w:color w:val="000000"/>
      <w:sz w:val="24"/>
      <w:szCs w:val="24"/>
    </w:rPr>
  </w:style>
  <w:style w:type="character" w:customStyle="1" w:styleId="469">
    <w:name w:val="Char Char13"/>
    <w:qFormat/>
    <w:uiPriority w:val="0"/>
    <w:rPr>
      <w:rFonts w:ascii="宋体" w:hAnsi="宋体" w:eastAsia="宋体"/>
      <w:b/>
      <w:bCs/>
      <w:kern w:val="2"/>
      <w:sz w:val="21"/>
      <w:szCs w:val="21"/>
      <w:lang w:val="en-US" w:eastAsia="zh-CN" w:bidi="ar-SA"/>
    </w:rPr>
  </w:style>
  <w:style w:type="character" w:customStyle="1" w:styleId="470">
    <w:name w:val="fontb5"/>
    <w:basedOn w:val="121"/>
    <w:autoRedefine/>
    <w:qFormat/>
    <w:uiPriority w:val="0"/>
  </w:style>
  <w:style w:type="character" w:customStyle="1" w:styleId="471">
    <w:name w:val="textbold1"/>
    <w:autoRedefine/>
    <w:qFormat/>
    <w:uiPriority w:val="0"/>
    <w:rPr>
      <w:rFonts w:hint="default" w:ascii="Arial" w:hAnsi="Arial" w:cs="Arial"/>
      <w:b/>
      <w:bCs/>
      <w:sz w:val="24"/>
      <w:szCs w:val="24"/>
    </w:rPr>
  </w:style>
  <w:style w:type="character" w:customStyle="1" w:styleId="472">
    <w:name w:val="marklong"/>
    <w:basedOn w:val="121"/>
    <w:autoRedefine/>
    <w:qFormat/>
    <w:uiPriority w:val="0"/>
  </w:style>
  <w:style w:type="character" w:customStyle="1" w:styleId="473">
    <w:name w:val="qowt-font4"/>
    <w:basedOn w:val="121"/>
    <w:autoRedefine/>
    <w:qFormat/>
    <w:uiPriority w:val="0"/>
  </w:style>
  <w:style w:type="character" w:customStyle="1" w:styleId="474">
    <w:name w:val="style121"/>
    <w:qFormat/>
    <w:uiPriority w:val="0"/>
    <w:rPr>
      <w:sz w:val="27"/>
      <w:szCs w:val="27"/>
    </w:rPr>
  </w:style>
  <w:style w:type="character" w:customStyle="1" w:styleId="475">
    <w:name w:val="wen2"/>
    <w:autoRedefine/>
    <w:qFormat/>
    <w:uiPriority w:val="0"/>
  </w:style>
  <w:style w:type="character" w:customStyle="1" w:styleId="476">
    <w:name w:val="productdetail-authorsmain"/>
    <w:basedOn w:val="121"/>
    <w:autoRedefine/>
    <w:qFormat/>
    <w:uiPriority w:val="0"/>
  </w:style>
  <w:style w:type="character" w:customStyle="1" w:styleId="477">
    <w:name w:val="Char Char7"/>
    <w:autoRedefine/>
    <w:qFormat/>
    <w:uiPriority w:val="0"/>
    <w:rPr>
      <w:rFonts w:ascii="Calibri" w:hAnsi="Calibri" w:eastAsia="宋体"/>
      <w:kern w:val="2"/>
      <w:sz w:val="18"/>
      <w:szCs w:val="18"/>
      <w:lang w:val="en-US" w:eastAsia="zh-CN" w:bidi="ar-SA"/>
    </w:rPr>
  </w:style>
  <w:style w:type="character" w:customStyle="1" w:styleId="478">
    <w:name w:val="txtc"/>
    <w:basedOn w:val="121"/>
    <w:qFormat/>
    <w:uiPriority w:val="0"/>
  </w:style>
  <w:style w:type="character" w:customStyle="1" w:styleId="479">
    <w:name w:val="t_tag"/>
    <w:basedOn w:val="121"/>
    <w:autoRedefine/>
    <w:qFormat/>
    <w:uiPriority w:val="0"/>
  </w:style>
  <w:style w:type="character" w:customStyle="1" w:styleId="480">
    <w:name w:val="p61"/>
    <w:autoRedefine/>
    <w:qFormat/>
    <w:uiPriority w:val="0"/>
    <w:rPr>
      <w:rFonts w:hint="default" w:ascii="ˎ̥" w:hAnsi="ˎ̥"/>
      <w:sz w:val="20"/>
      <w:szCs w:val="20"/>
    </w:rPr>
  </w:style>
  <w:style w:type="character" w:customStyle="1" w:styleId="481">
    <w:name w:val="text_line_height_201"/>
    <w:basedOn w:val="121"/>
    <w:qFormat/>
    <w:uiPriority w:val="0"/>
  </w:style>
  <w:style w:type="character" w:customStyle="1" w:styleId="482">
    <w:name w:val="bf"/>
    <w:basedOn w:val="121"/>
    <w:autoRedefine/>
    <w:qFormat/>
    <w:uiPriority w:val="0"/>
  </w:style>
  <w:style w:type="character" w:customStyle="1" w:styleId="483">
    <w:name w:val="at_2"/>
    <w:basedOn w:val="121"/>
    <w:autoRedefine/>
    <w:qFormat/>
    <w:uiPriority w:val="0"/>
  </w:style>
  <w:style w:type="character" w:customStyle="1" w:styleId="484">
    <w:name w:val="contributornametrigger"/>
    <w:basedOn w:val="121"/>
    <w:autoRedefine/>
    <w:qFormat/>
    <w:uiPriority w:val="0"/>
  </w:style>
  <w:style w:type="character" w:customStyle="1" w:styleId="485">
    <w:name w:val="unnamed11"/>
    <w:autoRedefine/>
    <w:qFormat/>
    <w:uiPriority w:val="0"/>
    <w:rPr>
      <w:color w:val="000000"/>
      <w:sz w:val="18"/>
      <w:szCs w:val="18"/>
    </w:rPr>
  </w:style>
  <w:style w:type="character" w:customStyle="1" w:styleId="486">
    <w:name w:val="content1"/>
    <w:autoRedefine/>
    <w:qFormat/>
    <w:uiPriority w:val="0"/>
    <w:rPr>
      <w:color w:val="666666"/>
      <w:sz w:val="22"/>
      <w:szCs w:val="22"/>
    </w:rPr>
  </w:style>
  <w:style w:type="character" w:customStyle="1" w:styleId="487">
    <w:name w:val="zy"/>
    <w:basedOn w:val="121"/>
    <w:autoRedefine/>
    <w:qFormat/>
    <w:uiPriority w:val="0"/>
  </w:style>
  <w:style w:type="character" w:customStyle="1" w:styleId="488">
    <w:name w:val="Char Char10"/>
    <w:autoRedefine/>
    <w:qFormat/>
    <w:uiPriority w:val="0"/>
    <w:rPr>
      <w:b/>
      <w:bCs/>
      <w:kern w:val="2"/>
      <w:sz w:val="21"/>
      <w:szCs w:val="24"/>
    </w:rPr>
  </w:style>
  <w:style w:type="character" w:customStyle="1" w:styleId="489">
    <w:name w:val="com_name3"/>
    <w:autoRedefine/>
    <w:qFormat/>
    <w:uiPriority w:val="0"/>
    <w:rPr>
      <w:color w:val="858585"/>
    </w:rPr>
  </w:style>
  <w:style w:type="character" w:customStyle="1" w:styleId="490">
    <w:name w:val="Char Char9"/>
    <w:autoRedefine/>
    <w:qFormat/>
    <w:uiPriority w:val="0"/>
    <w:rPr>
      <w:rFonts w:eastAsia="宋体"/>
      <w:b/>
      <w:bCs/>
      <w:kern w:val="2"/>
      <w:sz w:val="32"/>
      <w:szCs w:val="32"/>
      <w:lang w:val="en-US" w:eastAsia="zh-CN" w:bidi="ar-SA"/>
    </w:rPr>
  </w:style>
  <w:style w:type="character" w:customStyle="1" w:styleId="491">
    <w:name w:val="our-price1"/>
    <w:qFormat/>
    <w:uiPriority w:val="0"/>
    <w:rPr>
      <w:rFonts w:hint="default" w:ascii="Arial" w:hAnsi="Arial" w:cs="Arial"/>
      <w:b/>
      <w:bCs/>
      <w:color w:val="AA0000"/>
      <w:sz w:val="18"/>
      <w:szCs w:val="18"/>
    </w:rPr>
  </w:style>
  <w:style w:type="character" w:customStyle="1" w:styleId="492">
    <w:name w:val="defaultbold1"/>
    <w:autoRedefine/>
    <w:qFormat/>
    <w:uiPriority w:val="0"/>
    <w:rPr>
      <w:rFonts w:hint="default" w:ascii="ˎ̥" w:hAnsi="ˎ̥"/>
      <w:b/>
      <w:bCs/>
      <w:color w:val="000000"/>
      <w:sz w:val="18"/>
      <w:szCs w:val="18"/>
      <w:u w:val="none"/>
    </w:rPr>
  </w:style>
  <w:style w:type="character" w:customStyle="1" w:styleId="493">
    <w:name w:val="style81"/>
    <w:autoRedefine/>
    <w:qFormat/>
    <w:uiPriority w:val="0"/>
    <w:rPr>
      <w:sz w:val="18"/>
      <w:szCs w:val="18"/>
    </w:rPr>
  </w:style>
  <w:style w:type="character" w:customStyle="1" w:styleId="494">
    <w:name w:val="dark"/>
    <w:basedOn w:val="121"/>
    <w:autoRedefine/>
    <w:qFormat/>
    <w:uiPriority w:val="0"/>
  </w:style>
  <w:style w:type="character" w:customStyle="1" w:styleId="495">
    <w:name w:val="style31"/>
    <w:autoRedefine/>
    <w:qFormat/>
    <w:uiPriority w:val="0"/>
    <w:rPr>
      <w:sz w:val="18"/>
      <w:szCs w:val="18"/>
    </w:rPr>
  </w:style>
  <w:style w:type="character" w:customStyle="1" w:styleId="496">
    <w:name w:val="尾注文本 Char"/>
    <w:link w:val="44"/>
    <w:autoRedefine/>
    <w:qFormat/>
    <w:uiPriority w:val="0"/>
    <w:rPr>
      <w:kern w:val="2"/>
      <w:sz w:val="21"/>
      <w:szCs w:val="22"/>
    </w:rPr>
  </w:style>
  <w:style w:type="character" w:customStyle="1" w:styleId="497">
    <w:name w:val="尾注文本 Char1"/>
    <w:link w:val="44"/>
    <w:autoRedefine/>
    <w:semiHidden/>
    <w:qFormat/>
    <w:uiPriority w:val="99"/>
    <w:rPr>
      <w:rFonts w:ascii="Times New Roman" w:hAnsi="Times New Roman"/>
      <w:kern w:val="2"/>
      <w:sz w:val="24"/>
      <w:szCs w:val="24"/>
    </w:rPr>
  </w:style>
  <w:style w:type="character" w:customStyle="1" w:styleId="498">
    <w:name w:val="textitalics"/>
    <w:basedOn w:val="121"/>
    <w:autoRedefine/>
    <w:qFormat/>
    <w:uiPriority w:val="0"/>
  </w:style>
  <w:style w:type="paragraph" w:customStyle="1" w:styleId="499">
    <w:name w:val="qowt-stl-正文"/>
    <w:basedOn w:val="1"/>
    <w:autoRedefine/>
    <w:qFormat/>
    <w:uiPriority w:val="0"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kern w:val="0"/>
    </w:rPr>
  </w:style>
  <w:style w:type="paragraph" w:customStyle="1" w:styleId="500">
    <w:name w:val="xl91"/>
    <w:basedOn w:val="1"/>
    <w:autoRedefine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501">
    <w:name w:val="wenzi"/>
    <w:basedOn w:val="1"/>
    <w:autoRedefine/>
    <w:qFormat/>
    <w:uiPriority w:val="0"/>
    <w:pPr>
      <w:widowControl/>
      <w:spacing w:before="100" w:beforeAutospacing="1" w:after="100" w:afterAutospacing="1" w:line="240" w:lineRule="auto"/>
      <w:jc w:val="left"/>
    </w:pPr>
    <w:rPr>
      <w:rFonts w:ascii="ˎ̥" w:hAnsi="ˎ̥" w:cs="宋体"/>
      <w:color w:val="990000"/>
      <w:kern w:val="0"/>
      <w:sz w:val="21"/>
      <w:szCs w:val="21"/>
    </w:rPr>
  </w:style>
  <w:style w:type="paragraph" w:customStyle="1" w:styleId="502">
    <w:name w:val="xl67"/>
    <w:basedOn w:val="1"/>
    <w:autoRedefine/>
    <w:qFormat/>
    <w:uiPriority w:val="0"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kern w:val="0"/>
    </w:rPr>
  </w:style>
  <w:style w:type="paragraph" w:customStyle="1" w:styleId="503">
    <w:name w:val="xl8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504">
    <w:name w:val="默认段落字体 Para Char Char Char"/>
    <w:basedOn w:val="1"/>
    <w:autoRedefine/>
    <w:qFormat/>
    <w:uiPriority w:val="0"/>
    <w:pPr>
      <w:spacing w:line="360" w:lineRule="auto"/>
      <w:ind w:firstLine="210"/>
      <w:jc w:val="left"/>
    </w:pPr>
  </w:style>
  <w:style w:type="paragraph" w:customStyle="1" w:styleId="505">
    <w:name w:val="xl43"/>
    <w:basedOn w:val="1"/>
    <w:autoRedefine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right"/>
    </w:pPr>
    <w:rPr>
      <w:rFonts w:ascii="宋体" w:hAnsi="宋体" w:cs="宋体"/>
      <w:color w:val="FF0000"/>
      <w:kern w:val="0"/>
      <w:sz w:val="20"/>
      <w:szCs w:val="20"/>
    </w:rPr>
  </w:style>
  <w:style w:type="paragraph" w:customStyle="1" w:styleId="506">
    <w:name w:val="xl89"/>
    <w:basedOn w:val="1"/>
    <w:autoRedefine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507">
    <w:name w:val="xl76"/>
    <w:basedOn w:val="1"/>
    <w:autoRedefine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508">
    <w:name w:val="style2"/>
    <w:basedOn w:val="1"/>
    <w:autoRedefine/>
    <w:qFormat/>
    <w:uiPriority w:val="0"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509">
    <w:name w:val="Char1 Char Char Char"/>
    <w:basedOn w:val="1"/>
    <w:qFormat/>
    <w:uiPriority w:val="0"/>
    <w:pPr>
      <w:spacing w:line="240" w:lineRule="auto"/>
    </w:pPr>
    <w:rPr>
      <w:rFonts w:ascii="Tahoma" w:hAnsi="Tahoma" w:eastAsia="仿宋_GB2312"/>
      <w:b/>
      <w:szCs w:val="20"/>
    </w:rPr>
  </w:style>
  <w:style w:type="paragraph" w:customStyle="1" w:styleId="510">
    <w:name w:val="xl79"/>
    <w:basedOn w:val="1"/>
    <w:autoRedefine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  <w:textAlignment w:val="bottom"/>
    </w:pPr>
    <w:rPr>
      <w:rFonts w:ascii="宋体" w:hAnsi="宋体" w:cs="宋体"/>
      <w:kern w:val="0"/>
      <w:sz w:val="18"/>
      <w:szCs w:val="18"/>
    </w:rPr>
  </w:style>
  <w:style w:type="paragraph" w:customStyle="1" w:styleId="511">
    <w:name w:val="xl4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512">
    <w:name w:val="发文字号"/>
    <w:basedOn w:val="1"/>
    <w:autoRedefine/>
    <w:qFormat/>
    <w:uiPriority w:val="0"/>
    <w:pPr>
      <w:spacing w:line="240" w:lineRule="auto"/>
      <w:jc w:val="center"/>
    </w:pPr>
    <w:rPr>
      <w:sz w:val="21"/>
      <w:szCs w:val="20"/>
    </w:rPr>
  </w:style>
  <w:style w:type="paragraph" w:customStyle="1" w:styleId="513">
    <w:name w:val="印发份数"/>
    <w:basedOn w:val="1"/>
    <w:autoRedefine/>
    <w:qFormat/>
    <w:uiPriority w:val="0"/>
    <w:pPr>
      <w:spacing w:line="240" w:lineRule="auto"/>
      <w:jc w:val="right"/>
    </w:pPr>
    <w:rPr>
      <w:sz w:val="21"/>
      <w:szCs w:val="20"/>
    </w:rPr>
  </w:style>
  <w:style w:type="paragraph" w:customStyle="1" w:styleId="514">
    <w:name w:val="Char Char Char Char Char Char Char Char Char1 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rFonts w:ascii="Arial" w:hAnsi="Arial" w:eastAsia="Times New Roman" w:cs="Verdana"/>
      <w:b/>
      <w:kern w:val="0"/>
      <w:lang w:eastAsia="en-US"/>
    </w:rPr>
  </w:style>
  <w:style w:type="paragraph" w:customStyle="1" w:styleId="515">
    <w:name w:val="xl84"/>
    <w:basedOn w:val="1"/>
    <w:autoRedefine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left"/>
      <w:textAlignment w:val="bottom"/>
    </w:pPr>
    <w:rPr>
      <w:rFonts w:ascii="宋体" w:hAnsi="宋体" w:cs="宋体"/>
      <w:kern w:val="0"/>
      <w:sz w:val="18"/>
      <w:szCs w:val="18"/>
    </w:rPr>
  </w:style>
  <w:style w:type="paragraph" w:customStyle="1" w:styleId="516">
    <w:name w:val="xl90"/>
    <w:basedOn w:val="1"/>
    <w:autoRedefine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517">
    <w:name w:val="xl80"/>
    <w:basedOn w:val="1"/>
    <w:autoRedefine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left"/>
      <w:textAlignment w:val="bottom"/>
    </w:pPr>
    <w:rPr>
      <w:rFonts w:ascii="宋体" w:hAnsi="宋体" w:cs="宋体"/>
      <w:kern w:val="0"/>
      <w:sz w:val="18"/>
      <w:szCs w:val="18"/>
    </w:rPr>
  </w:style>
  <w:style w:type="paragraph" w:customStyle="1" w:styleId="518">
    <w:name w:val="样式2"/>
    <w:autoRedefine/>
    <w:qFormat/>
    <w:uiPriority w:val="0"/>
    <w:rPr>
      <w:rFonts w:ascii="Times New Roman" w:hAnsi="Times New Roman" w:eastAsia="宋体" w:cs="宋体"/>
      <w:sz w:val="21"/>
      <w:szCs w:val="24"/>
      <w:lang w:val="en-US" w:eastAsia="zh-CN" w:bidi="ar-SA"/>
    </w:rPr>
  </w:style>
  <w:style w:type="paragraph" w:customStyle="1" w:styleId="519">
    <w:name w:val="紧急程度"/>
    <w:basedOn w:val="1"/>
    <w:autoRedefine/>
    <w:qFormat/>
    <w:uiPriority w:val="0"/>
    <w:pPr>
      <w:spacing w:line="240" w:lineRule="auto"/>
      <w:jc w:val="right"/>
    </w:pPr>
    <w:rPr>
      <w:rFonts w:eastAsia="黑体"/>
      <w:sz w:val="21"/>
    </w:rPr>
  </w:style>
  <w:style w:type="paragraph" w:customStyle="1" w:styleId="520">
    <w:name w:val="会敏正文 Char Char Char"/>
    <w:basedOn w:val="1"/>
    <w:qFormat/>
    <w:uiPriority w:val="0"/>
    <w:pPr>
      <w:widowControl/>
      <w:spacing w:line="360" w:lineRule="auto"/>
      <w:ind w:firstLine="480" w:firstLineChars="200"/>
      <w:jc w:val="left"/>
    </w:pPr>
    <w:rPr>
      <w:rFonts w:ascii="Verdana" w:hAnsi="Verdana"/>
      <w:kern w:val="0"/>
      <w:szCs w:val="20"/>
      <w:lang w:eastAsia="en-US"/>
    </w:rPr>
  </w:style>
  <w:style w:type="paragraph" w:customStyle="1" w:styleId="521">
    <w:name w:val="xl38"/>
    <w:basedOn w:val="1"/>
    <w:autoRedefine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宋体" w:hAnsi="宋体" w:cs="宋体"/>
      <w:color w:val="FF0000"/>
      <w:kern w:val="0"/>
      <w:sz w:val="20"/>
      <w:szCs w:val="20"/>
    </w:rPr>
  </w:style>
  <w:style w:type="paragraph" w:customStyle="1" w:styleId="522">
    <w:name w:val="xl75"/>
    <w:basedOn w:val="1"/>
    <w:autoRedefine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523">
    <w:name w:val="xl37"/>
    <w:basedOn w:val="1"/>
    <w:autoRedefine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left"/>
    </w:pPr>
    <w:rPr>
      <w:rFonts w:ascii="宋体" w:hAnsi="宋体" w:cs="宋体"/>
      <w:color w:val="FF0000"/>
      <w:kern w:val="0"/>
      <w:sz w:val="20"/>
      <w:szCs w:val="20"/>
    </w:rPr>
  </w:style>
  <w:style w:type="paragraph" w:customStyle="1" w:styleId="524">
    <w:name w:val="xl39"/>
    <w:basedOn w:val="1"/>
    <w:autoRedefine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宋体" w:hAnsi="宋体" w:cs="宋体"/>
      <w:color w:val="FF0000"/>
      <w:kern w:val="0"/>
      <w:sz w:val="20"/>
      <w:szCs w:val="20"/>
    </w:rPr>
  </w:style>
  <w:style w:type="paragraph" w:customStyle="1" w:styleId="525">
    <w:name w:val="xl88"/>
    <w:basedOn w:val="1"/>
    <w:autoRedefine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526">
    <w:name w:val="xl72"/>
    <w:basedOn w:val="1"/>
    <w:autoRedefine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527">
    <w:name w:val="印发日期"/>
    <w:basedOn w:val="1"/>
    <w:autoRedefine/>
    <w:qFormat/>
    <w:uiPriority w:val="0"/>
    <w:pPr>
      <w:spacing w:line="240" w:lineRule="auto"/>
    </w:pPr>
    <w:rPr>
      <w:sz w:val="21"/>
    </w:rPr>
  </w:style>
  <w:style w:type="paragraph" w:customStyle="1" w:styleId="528">
    <w:name w:val="xl36"/>
    <w:basedOn w:val="1"/>
    <w:autoRedefine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left"/>
    </w:pPr>
    <w:rPr>
      <w:rFonts w:ascii="宋体" w:hAnsi="宋体" w:cs="宋体"/>
      <w:color w:val="FF0000"/>
      <w:kern w:val="0"/>
      <w:sz w:val="20"/>
      <w:szCs w:val="20"/>
    </w:rPr>
  </w:style>
  <w:style w:type="paragraph" w:customStyle="1" w:styleId="529">
    <w:name w:val="xl74"/>
    <w:basedOn w:val="1"/>
    <w:autoRedefine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530">
    <w:name w:val="xl44"/>
    <w:basedOn w:val="1"/>
    <w:autoRedefine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right"/>
    </w:pPr>
    <w:rPr>
      <w:rFonts w:ascii="宋体" w:hAnsi="宋体" w:cs="宋体"/>
      <w:kern w:val="0"/>
      <w:sz w:val="20"/>
      <w:szCs w:val="20"/>
    </w:rPr>
  </w:style>
  <w:style w:type="paragraph" w:customStyle="1" w:styleId="531">
    <w:name w:val="xl8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left"/>
      <w:textAlignment w:val="bottom"/>
    </w:pPr>
    <w:rPr>
      <w:rFonts w:ascii="宋体" w:hAnsi="宋体" w:cs="宋体"/>
      <w:kern w:val="0"/>
      <w:sz w:val="18"/>
      <w:szCs w:val="18"/>
    </w:rPr>
  </w:style>
  <w:style w:type="paragraph" w:customStyle="1" w:styleId="532">
    <w:name w:val="xl3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</w:pPr>
    <w:rPr>
      <w:rFonts w:ascii="宋体" w:hAnsi="宋体" w:cs="宋体"/>
      <w:kern w:val="0"/>
      <w:sz w:val="20"/>
      <w:szCs w:val="20"/>
    </w:rPr>
  </w:style>
  <w:style w:type="paragraph" w:customStyle="1" w:styleId="533">
    <w:name w:val="xl71"/>
    <w:basedOn w:val="1"/>
    <w:autoRedefine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534">
    <w:name w:val="suojin"/>
    <w:basedOn w:val="1"/>
    <w:autoRedefine/>
    <w:qFormat/>
    <w:uiPriority w:val="0"/>
    <w:pPr>
      <w:widowControl/>
      <w:spacing w:line="270" w:lineRule="atLeast"/>
      <w:ind w:firstLine="360"/>
      <w:jc w:val="left"/>
    </w:pPr>
    <w:rPr>
      <w:rFonts w:ascii="Arial" w:hAnsi="Arial" w:cs="Arial"/>
      <w:kern w:val="0"/>
      <w:sz w:val="18"/>
      <w:szCs w:val="18"/>
    </w:rPr>
  </w:style>
  <w:style w:type="paragraph" w:customStyle="1" w:styleId="535">
    <w:name w:val="xl78"/>
    <w:basedOn w:val="1"/>
    <w:autoRedefine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left"/>
      <w:textAlignment w:val="bottom"/>
    </w:pPr>
    <w:rPr>
      <w:rFonts w:ascii="宋体" w:hAnsi="宋体" w:cs="宋体"/>
      <w:kern w:val="0"/>
      <w:sz w:val="18"/>
      <w:szCs w:val="18"/>
    </w:rPr>
  </w:style>
  <w:style w:type="paragraph" w:customStyle="1" w:styleId="536">
    <w:name w:val="zw"/>
    <w:basedOn w:val="33"/>
    <w:autoRedefine/>
    <w:qFormat/>
    <w:uiPriority w:val="0"/>
    <w:pPr>
      <w:spacing w:line="460" w:lineRule="exact"/>
      <w:ind w:left="718" w:leftChars="342" w:right="928" w:rightChars="442" w:firstLine="360" w:firstLineChars="150"/>
    </w:pPr>
    <w:rPr>
      <w:rFonts w:ascii="Times New Roman" w:hAnsi="Times New Roman" w:eastAsia="仿宋_GB2312"/>
      <w:i w:val="0"/>
      <w:sz w:val="24"/>
    </w:rPr>
  </w:style>
  <w:style w:type="paragraph" w:customStyle="1" w:styleId="537">
    <w:name w:val="主送机关"/>
    <w:basedOn w:val="1"/>
    <w:autoRedefine/>
    <w:qFormat/>
    <w:uiPriority w:val="0"/>
    <w:pPr>
      <w:spacing w:line="240" w:lineRule="auto"/>
    </w:pPr>
    <w:rPr>
      <w:sz w:val="21"/>
      <w:szCs w:val="20"/>
    </w:rPr>
  </w:style>
  <w:style w:type="paragraph" w:customStyle="1" w:styleId="538">
    <w:name w:val="样式 10 磅 居中"/>
    <w:basedOn w:val="1"/>
    <w:autoRedefine/>
    <w:qFormat/>
    <w:uiPriority w:val="0"/>
    <w:pPr>
      <w:spacing w:line="240" w:lineRule="auto"/>
      <w:jc w:val="center"/>
    </w:pPr>
    <w:rPr>
      <w:rFonts w:cs="宋体"/>
      <w:kern w:val="0"/>
      <w:sz w:val="20"/>
      <w:szCs w:val="20"/>
    </w:rPr>
  </w:style>
  <w:style w:type="paragraph" w:customStyle="1" w:styleId="539">
    <w:name w:val="EOS正文"/>
    <w:basedOn w:val="1"/>
    <w:next w:val="1"/>
    <w:qFormat/>
    <w:uiPriority w:val="0"/>
    <w:pPr>
      <w:spacing w:line="240" w:lineRule="atLeast"/>
      <w:jc w:val="left"/>
    </w:pPr>
    <w:rPr>
      <w:sz w:val="28"/>
      <w:szCs w:val="20"/>
    </w:rPr>
  </w:style>
  <w:style w:type="paragraph" w:customStyle="1" w:styleId="540">
    <w:name w:val="xl42"/>
    <w:basedOn w:val="1"/>
    <w:autoRedefine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宋体" w:hAnsi="宋体" w:cs="宋体"/>
      <w:color w:val="FF0000"/>
      <w:kern w:val="0"/>
      <w:sz w:val="20"/>
      <w:szCs w:val="20"/>
    </w:rPr>
  </w:style>
  <w:style w:type="paragraph" w:customStyle="1" w:styleId="541">
    <w:name w:val="xl73"/>
    <w:basedOn w:val="1"/>
    <w:autoRedefine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542">
    <w:name w:val="主题词"/>
    <w:basedOn w:val="1"/>
    <w:autoRedefine/>
    <w:qFormat/>
    <w:uiPriority w:val="0"/>
    <w:pPr>
      <w:spacing w:line="240" w:lineRule="auto"/>
    </w:pPr>
    <w:rPr>
      <w:sz w:val="21"/>
    </w:rPr>
  </w:style>
  <w:style w:type="paragraph" w:customStyle="1" w:styleId="543">
    <w:name w:val="xl82"/>
    <w:basedOn w:val="1"/>
    <w:autoRedefine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544">
    <w:name w:val="印发机关"/>
    <w:basedOn w:val="1"/>
    <w:autoRedefine/>
    <w:qFormat/>
    <w:uiPriority w:val="0"/>
    <w:pPr>
      <w:spacing w:line="240" w:lineRule="auto"/>
    </w:pPr>
    <w:rPr>
      <w:sz w:val="21"/>
    </w:rPr>
  </w:style>
  <w:style w:type="paragraph" w:customStyle="1" w:styleId="545">
    <w:name w:val="默认段落字体 Para Char Char Char Char"/>
    <w:basedOn w:val="1"/>
    <w:autoRedefine/>
    <w:qFormat/>
    <w:uiPriority w:val="0"/>
    <w:pPr>
      <w:widowControl/>
      <w:spacing w:line="240" w:lineRule="auto"/>
      <w:jc w:val="left"/>
    </w:pPr>
    <w:rPr>
      <w:rFonts w:cs="宋体"/>
      <w:kern w:val="0"/>
      <w:sz w:val="21"/>
    </w:rPr>
  </w:style>
  <w:style w:type="paragraph" w:customStyle="1" w:styleId="546">
    <w:name w:val="qowt-li-1339651291_0"/>
    <w:basedOn w:val="1"/>
    <w:autoRedefine/>
    <w:qFormat/>
    <w:uiPriority w:val="0"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kern w:val="0"/>
    </w:rPr>
  </w:style>
  <w:style w:type="paragraph" w:customStyle="1" w:styleId="547">
    <w:name w:val="xl35"/>
    <w:basedOn w:val="1"/>
    <w:autoRedefine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left"/>
    </w:pPr>
    <w:rPr>
      <w:rFonts w:ascii="宋体" w:hAnsi="宋体" w:cs="宋体"/>
      <w:color w:val="FF0000"/>
      <w:kern w:val="0"/>
      <w:sz w:val="20"/>
      <w:szCs w:val="20"/>
    </w:rPr>
  </w:style>
  <w:style w:type="paragraph" w:customStyle="1" w:styleId="548">
    <w:name w:val="xl92"/>
    <w:basedOn w:val="1"/>
    <w:autoRedefine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left"/>
      <w:textAlignment w:val="bottom"/>
    </w:pPr>
    <w:rPr>
      <w:rFonts w:ascii="宋体" w:hAnsi="宋体" w:cs="宋体"/>
      <w:kern w:val="0"/>
      <w:sz w:val="18"/>
      <w:szCs w:val="18"/>
    </w:rPr>
  </w:style>
  <w:style w:type="paragraph" w:customStyle="1" w:styleId="549">
    <w:name w:val="xl86"/>
    <w:basedOn w:val="1"/>
    <w:autoRedefine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550">
    <w:name w:val="抄送机关"/>
    <w:basedOn w:val="1"/>
    <w:autoRedefine/>
    <w:qFormat/>
    <w:uiPriority w:val="0"/>
    <w:pPr>
      <w:spacing w:line="240" w:lineRule="auto"/>
    </w:pPr>
    <w:rPr>
      <w:sz w:val="21"/>
    </w:rPr>
  </w:style>
  <w:style w:type="paragraph" w:customStyle="1" w:styleId="551">
    <w:name w:val="t3"/>
    <w:basedOn w:val="1"/>
    <w:autoRedefine/>
    <w:qFormat/>
    <w:uiPriority w:val="0"/>
    <w:pPr>
      <w:spacing w:afterLines="50" w:line="440" w:lineRule="exact"/>
    </w:pPr>
    <w:rPr>
      <w:sz w:val="28"/>
      <w:szCs w:val="28"/>
    </w:rPr>
  </w:style>
  <w:style w:type="paragraph" w:customStyle="1" w:styleId="552">
    <w:name w:val="会敏正文 Char Char Char Char Char Char"/>
    <w:basedOn w:val="1"/>
    <w:qFormat/>
    <w:uiPriority w:val="0"/>
    <w:pPr>
      <w:widowControl/>
      <w:spacing w:line="360" w:lineRule="auto"/>
      <w:ind w:firstLine="480" w:firstLineChars="200"/>
      <w:jc w:val="left"/>
    </w:pPr>
    <w:rPr>
      <w:rFonts w:ascii="Verdana" w:hAnsi="Verdana"/>
      <w:kern w:val="0"/>
      <w:szCs w:val="20"/>
      <w:lang w:eastAsia="en-US"/>
    </w:rPr>
  </w:style>
  <w:style w:type="paragraph" w:customStyle="1" w:styleId="553">
    <w:name w:val="xl32"/>
    <w:basedOn w:val="1"/>
    <w:autoRedefine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554">
    <w:name w:val="xl81"/>
    <w:basedOn w:val="1"/>
    <w:autoRedefine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555">
    <w:name w:val="样式3"/>
    <w:basedOn w:val="3"/>
    <w:autoRedefine/>
    <w:qFormat/>
    <w:uiPriority w:val="0"/>
    <w:pPr>
      <w:keepLines/>
      <w:numPr>
        <w:ilvl w:val="0"/>
        <w:numId w:val="0"/>
      </w:numPr>
      <w:adjustRightInd w:val="0"/>
      <w:spacing w:beforeLines="50" w:afterLines="50" w:line="360" w:lineRule="auto"/>
      <w:textAlignment w:val="baseline"/>
    </w:pPr>
    <w:rPr>
      <w:rFonts w:ascii="宋体" w:hAnsi="宋体"/>
      <w:b w:val="0"/>
      <w:iCs w:val="0"/>
      <w:kern w:val="0"/>
      <w:sz w:val="21"/>
      <w:szCs w:val="21"/>
    </w:rPr>
  </w:style>
  <w:style w:type="paragraph" w:customStyle="1" w:styleId="556">
    <w:name w:val="抄送机关标题"/>
    <w:basedOn w:val="1"/>
    <w:autoRedefine/>
    <w:qFormat/>
    <w:uiPriority w:val="0"/>
    <w:pPr>
      <w:spacing w:line="240" w:lineRule="auto"/>
    </w:pPr>
    <w:rPr>
      <w:b/>
      <w:sz w:val="21"/>
    </w:rPr>
  </w:style>
  <w:style w:type="paragraph" w:customStyle="1" w:styleId="557">
    <w:name w:val="正文 A A"/>
    <w:autoRedefine/>
    <w:qFormat/>
    <w:uiPriority w:val="0"/>
    <w:pPr>
      <w:widowControl w:val="0"/>
      <w:jc w:val="both"/>
    </w:pPr>
    <w:rPr>
      <w:rFonts w:ascii="Times New Roman" w:hAnsi="Times New Roman" w:eastAsia="ヒラギノ角ゴ Pro W3" w:cs="Times New Roman"/>
      <w:color w:val="000000"/>
      <w:kern w:val="2"/>
      <w:sz w:val="21"/>
      <w:lang w:val="en-US" w:eastAsia="zh-CN" w:bidi="ar-SA"/>
    </w:rPr>
  </w:style>
  <w:style w:type="paragraph" w:customStyle="1" w:styleId="558">
    <w:name w:val="默认段落字体 Para Char"/>
    <w:basedOn w:val="1"/>
    <w:autoRedefine/>
    <w:qFormat/>
    <w:uiPriority w:val="0"/>
    <w:pPr>
      <w:adjustRightInd w:val="0"/>
      <w:spacing w:line="360" w:lineRule="auto"/>
    </w:pPr>
    <w:rPr>
      <w:kern w:val="0"/>
      <w:szCs w:val="20"/>
    </w:rPr>
  </w:style>
  <w:style w:type="paragraph" w:customStyle="1" w:styleId="559">
    <w:name w:val="タイトル:  1-1"/>
    <w:basedOn w:val="1"/>
    <w:autoRedefine/>
    <w:qFormat/>
    <w:uiPriority w:val="0"/>
    <w:pPr>
      <w:adjustRightInd w:val="0"/>
      <w:spacing w:line="240" w:lineRule="atLeast"/>
      <w:ind w:left="709" w:hanging="709"/>
      <w:jc w:val="left"/>
      <w:textAlignment w:val="baseline"/>
    </w:pPr>
    <w:rPr>
      <w:rFonts w:ascii="Courier New" w:hAnsi="Courier" w:eastAsia="Mincho"/>
      <w:b/>
      <w:kern w:val="0"/>
      <w:szCs w:val="20"/>
      <w:lang w:eastAsia="ja-JP"/>
    </w:rPr>
  </w:style>
  <w:style w:type="paragraph" w:customStyle="1" w:styleId="560">
    <w:name w:val="xl69"/>
    <w:basedOn w:val="1"/>
    <w:autoRedefine/>
    <w:qFormat/>
    <w:uiPriority w:val="0"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kern w:val="0"/>
    </w:rPr>
  </w:style>
  <w:style w:type="paragraph" w:customStyle="1" w:styleId="561">
    <w:name w:val="成文日期"/>
    <w:basedOn w:val="1"/>
    <w:autoRedefine/>
    <w:qFormat/>
    <w:uiPriority w:val="0"/>
    <w:pPr>
      <w:spacing w:line="360" w:lineRule="auto"/>
      <w:jc w:val="right"/>
    </w:pPr>
    <w:rPr>
      <w:sz w:val="21"/>
    </w:rPr>
  </w:style>
  <w:style w:type="paragraph" w:customStyle="1" w:styleId="562">
    <w:name w:val="xl85"/>
    <w:basedOn w:val="1"/>
    <w:autoRedefine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left"/>
      <w:textAlignment w:val="bottom"/>
    </w:pPr>
    <w:rPr>
      <w:rFonts w:ascii="宋体" w:hAnsi="宋体" w:cs="宋体"/>
      <w:kern w:val="0"/>
      <w:sz w:val="18"/>
      <w:szCs w:val="18"/>
    </w:rPr>
  </w:style>
  <w:style w:type="paragraph" w:customStyle="1" w:styleId="563">
    <w:name w:val="xl70"/>
    <w:basedOn w:val="1"/>
    <w:autoRedefine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564">
    <w:name w:val="xl68"/>
    <w:basedOn w:val="1"/>
    <w:autoRedefine/>
    <w:qFormat/>
    <w:uiPriority w:val="0"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kern w:val="0"/>
    </w:rPr>
  </w:style>
  <w:style w:type="paragraph" w:customStyle="1" w:styleId="565">
    <w:name w:val="_Style 4"/>
    <w:basedOn w:val="1"/>
    <w:autoRedefine/>
    <w:qFormat/>
    <w:uiPriority w:val="34"/>
    <w:pPr>
      <w:spacing w:line="240" w:lineRule="auto"/>
      <w:ind w:firstLine="420" w:firstLineChars="200"/>
    </w:pPr>
    <w:rPr>
      <w:rFonts w:ascii="Calibri" w:hAnsi="Calibri"/>
      <w:sz w:val="21"/>
      <w:szCs w:val="22"/>
    </w:rPr>
  </w:style>
  <w:style w:type="paragraph" w:customStyle="1" w:styleId="566">
    <w:name w:val="公文标题"/>
    <w:basedOn w:val="1"/>
    <w:autoRedefine/>
    <w:qFormat/>
    <w:uiPriority w:val="0"/>
    <w:pPr>
      <w:spacing w:line="240" w:lineRule="auto"/>
      <w:jc w:val="center"/>
    </w:pPr>
    <w:rPr>
      <w:sz w:val="44"/>
      <w:szCs w:val="20"/>
    </w:rPr>
  </w:style>
  <w:style w:type="paragraph" w:customStyle="1" w:styleId="567">
    <w:name w:val="xl33"/>
    <w:basedOn w:val="1"/>
    <w:autoRedefine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楷体_GB2312" w:hAnsi="宋体" w:eastAsia="楷体_GB2312"/>
      <w:kern w:val="0"/>
      <w:szCs w:val="20"/>
    </w:rPr>
  </w:style>
  <w:style w:type="paragraph" w:customStyle="1" w:styleId="568">
    <w:name w:val="xl77"/>
    <w:basedOn w:val="1"/>
    <w:autoRedefine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left"/>
      <w:textAlignment w:val="bottom"/>
    </w:pPr>
    <w:rPr>
      <w:rFonts w:ascii="宋体" w:hAnsi="宋体" w:cs="宋体"/>
      <w:kern w:val="0"/>
      <w:sz w:val="18"/>
      <w:szCs w:val="18"/>
    </w:rPr>
  </w:style>
  <w:style w:type="paragraph" w:customStyle="1" w:styleId="569">
    <w:name w:val="xl4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  <w:textAlignment w:val="top"/>
    </w:pPr>
    <w:rPr>
      <w:rFonts w:ascii="宋体" w:hAnsi="宋体" w:cs="宋体"/>
      <w:kern w:val="0"/>
      <w:sz w:val="20"/>
      <w:szCs w:val="20"/>
    </w:rPr>
  </w:style>
  <w:style w:type="paragraph" w:customStyle="1" w:styleId="570">
    <w:name w:val="主题词标题"/>
    <w:basedOn w:val="1"/>
    <w:autoRedefine/>
    <w:qFormat/>
    <w:uiPriority w:val="0"/>
    <w:pPr>
      <w:spacing w:line="240" w:lineRule="auto"/>
    </w:pPr>
    <w:rPr>
      <w:b/>
      <w:sz w:val="21"/>
    </w:rPr>
  </w:style>
  <w:style w:type="paragraph" w:customStyle="1" w:styleId="571">
    <w:name w:val="xl40"/>
    <w:basedOn w:val="1"/>
    <w:autoRedefine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572">
    <w:name w:val="xl66"/>
    <w:basedOn w:val="1"/>
    <w:autoRedefine/>
    <w:qFormat/>
    <w:uiPriority w:val="0"/>
    <w:pPr>
      <w:widowControl/>
      <w:spacing w:before="100" w:beforeAutospacing="1" w:after="100" w:afterAutospacing="1" w:line="240" w:lineRule="auto"/>
      <w:jc w:val="center"/>
    </w:pPr>
    <w:rPr>
      <w:rFonts w:ascii="宋体" w:hAnsi="宋体" w:cs="宋体"/>
      <w:kern w:val="0"/>
    </w:rPr>
  </w:style>
  <w:style w:type="paragraph" w:customStyle="1" w:styleId="573">
    <w:name w:val="样式 10 磅31114"/>
    <w:autoRedefine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574">
    <w:name w:val="方案正文"/>
    <w:basedOn w:val="1"/>
    <w:semiHidden/>
    <w:qFormat/>
    <w:uiPriority w:val="0"/>
    <w:pPr>
      <w:tabs>
        <w:tab w:val="left" w:pos="360"/>
      </w:tabs>
      <w:spacing w:line="240" w:lineRule="auto"/>
    </w:pPr>
  </w:style>
  <w:style w:type="paragraph" w:customStyle="1" w:styleId="575">
    <w:name w:val="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576">
    <w:name w:val="首行缩进:  0.74 厘米 行距: 多倍行距 1.3 字行"/>
    <w:basedOn w:val="1"/>
    <w:semiHidden/>
    <w:qFormat/>
    <w:uiPriority w:val="0"/>
    <w:pPr>
      <w:spacing w:line="312" w:lineRule="auto"/>
      <w:ind w:firstLine="420"/>
    </w:pPr>
    <w:rPr>
      <w:rFonts w:cs="宋体"/>
      <w:sz w:val="21"/>
      <w:szCs w:val="20"/>
    </w:rPr>
  </w:style>
  <w:style w:type="character" w:customStyle="1" w:styleId="577">
    <w:name w:val="HTML 地址 Char"/>
    <w:link w:val="35"/>
    <w:autoRedefine/>
    <w:semiHidden/>
    <w:qFormat/>
    <w:uiPriority w:val="0"/>
    <w:rPr>
      <w:rFonts w:ascii="Times New Roman" w:hAnsi="Times New Roman"/>
      <w:i/>
      <w:iCs/>
      <w:kern w:val="2"/>
      <w:sz w:val="21"/>
      <w:szCs w:val="24"/>
    </w:rPr>
  </w:style>
  <w:style w:type="character" w:customStyle="1" w:styleId="578">
    <w:name w:val="电子邮件签名 Char"/>
    <w:link w:val="16"/>
    <w:semiHidden/>
    <w:qFormat/>
    <w:uiPriority w:val="0"/>
    <w:rPr>
      <w:rFonts w:ascii="Times New Roman" w:hAnsi="Times New Roman"/>
      <w:kern w:val="2"/>
      <w:sz w:val="21"/>
      <w:szCs w:val="24"/>
    </w:rPr>
  </w:style>
  <w:style w:type="character" w:customStyle="1" w:styleId="579">
    <w:name w:val="结束语 Char"/>
    <w:link w:val="26"/>
    <w:semiHidden/>
    <w:qFormat/>
    <w:uiPriority w:val="0"/>
    <w:rPr>
      <w:rFonts w:ascii="Times New Roman" w:hAnsi="Times New Roman"/>
      <w:kern w:val="2"/>
      <w:sz w:val="21"/>
      <w:szCs w:val="24"/>
    </w:rPr>
  </w:style>
  <w:style w:type="character" w:customStyle="1" w:styleId="580">
    <w:name w:val="签名 Char"/>
    <w:link w:val="50"/>
    <w:autoRedefine/>
    <w:semiHidden/>
    <w:qFormat/>
    <w:uiPriority w:val="0"/>
    <w:rPr>
      <w:rFonts w:ascii="Times New Roman" w:hAnsi="Times New Roman"/>
      <w:kern w:val="2"/>
      <w:sz w:val="21"/>
      <w:szCs w:val="24"/>
    </w:rPr>
  </w:style>
  <w:style w:type="character" w:customStyle="1" w:styleId="581">
    <w:name w:val="信息标题 Char"/>
    <w:link w:val="68"/>
    <w:autoRedefine/>
    <w:semiHidden/>
    <w:qFormat/>
    <w:uiPriority w:val="0"/>
    <w:rPr>
      <w:rFonts w:ascii="Arial" w:hAnsi="Arial" w:cs="Arial"/>
      <w:kern w:val="2"/>
      <w:sz w:val="24"/>
      <w:szCs w:val="24"/>
      <w:shd w:val="pct20" w:color="auto" w:fill="auto"/>
    </w:rPr>
  </w:style>
  <w:style w:type="paragraph" w:customStyle="1" w:styleId="582">
    <w:name w:val="a b c"/>
    <w:basedOn w:val="1"/>
    <w:autoRedefine/>
    <w:qFormat/>
    <w:uiPriority w:val="0"/>
    <w:pPr>
      <w:tabs>
        <w:tab w:val="left" w:pos="180"/>
        <w:tab w:val="left" w:pos="898"/>
      </w:tabs>
      <w:spacing w:line="360" w:lineRule="auto"/>
      <w:ind w:left="898" w:hanging="420"/>
      <w:jc w:val="left"/>
    </w:pPr>
    <w:rPr>
      <w:rFonts w:ascii="宋体" w:hAnsi="宋体" w:cs="Arial"/>
    </w:rPr>
  </w:style>
  <w:style w:type="paragraph" w:customStyle="1" w:styleId="583">
    <w:name w:val="正文2.25"/>
    <w:basedOn w:val="1"/>
    <w:autoRedefine/>
    <w:qFormat/>
    <w:uiPriority w:val="0"/>
    <w:pPr>
      <w:spacing w:line="360" w:lineRule="auto"/>
      <w:ind w:firstLine="540" w:firstLineChars="225"/>
    </w:pPr>
  </w:style>
  <w:style w:type="paragraph" w:customStyle="1" w:styleId="584">
    <w:name w:val="Table Title"/>
    <w:basedOn w:val="1"/>
    <w:next w:val="1"/>
    <w:autoRedefine/>
    <w:qFormat/>
    <w:uiPriority w:val="0"/>
    <w:pPr>
      <w:keepNext/>
      <w:widowControl/>
      <w:spacing w:after="240" w:line="240" w:lineRule="auto"/>
      <w:jc w:val="center"/>
    </w:pPr>
    <w:rPr>
      <w:b/>
      <w:kern w:val="0"/>
      <w:szCs w:val="20"/>
      <w:lang w:eastAsia="en-US"/>
    </w:rPr>
  </w:style>
  <w:style w:type="paragraph" w:customStyle="1" w:styleId="585">
    <w:name w:val="样式4"/>
    <w:basedOn w:val="5"/>
    <w:qFormat/>
    <w:uiPriority w:val="0"/>
    <w:pPr>
      <w:keepLines/>
      <w:numPr>
        <w:ilvl w:val="0"/>
        <w:numId w:val="0"/>
      </w:numPr>
      <w:spacing w:after="110"/>
      <w:jc w:val="left"/>
    </w:pPr>
    <w:rPr>
      <w:rFonts w:ascii="Arial" w:hAnsi="Arial"/>
      <w:sz w:val="28"/>
      <w:lang w:val="en-US" w:eastAsia="zh-CN"/>
    </w:rPr>
  </w:style>
  <w:style w:type="paragraph" w:customStyle="1" w:styleId="586">
    <w:name w:val="样式5"/>
    <w:basedOn w:val="585"/>
    <w:autoRedefine/>
    <w:qFormat/>
    <w:uiPriority w:val="0"/>
    <w:pPr>
      <w:ind w:firstLine="480"/>
    </w:pPr>
  </w:style>
  <w:style w:type="paragraph" w:customStyle="1" w:styleId="587">
    <w:name w:val="样式6"/>
    <w:basedOn w:val="5"/>
    <w:autoRedefine/>
    <w:qFormat/>
    <w:uiPriority w:val="0"/>
    <w:pPr>
      <w:keepLines/>
      <w:numPr>
        <w:ilvl w:val="0"/>
        <w:numId w:val="0"/>
      </w:numPr>
      <w:tabs>
        <w:tab w:val="left" w:pos="2158"/>
      </w:tabs>
      <w:spacing w:after="110"/>
      <w:ind w:left="2158" w:firstLine="480"/>
      <w:jc w:val="left"/>
    </w:pPr>
    <w:rPr>
      <w:rFonts w:ascii="Arial" w:hAnsi="Arial"/>
      <w:sz w:val="28"/>
      <w:lang w:val="en-US" w:eastAsia="zh-CN"/>
    </w:rPr>
  </w:style>
  <w:style w:type="paragraph" w:customStyle="1" w:styleId="588">
    <w:name w:val="样式7"/>
    <w:basedOn w:val="5"/>
    <w:autoRedefine/>
    <w:qFormat/>
    <w:uiPriority w:val="0"/>
    <w:pPr>
      <w:keepLines/>
      <w:numPr>
        <w:ilvl w:val="0"/>
        <w:numId w:val="0"/>
      </w:numPr>
      <w:tabs>
        <w:tab w:val="left" w:pos="2158"/>
      </w:tabs>
      <w:spacing w:after="110"/>
      <w:ind w:left="2158" w:firstLine="480"/>
      <w:jc w:val="left"/>
    </w:pPr>
    <w:rPr>
      <w:rFonts w:ascii="Arial" w:hAnsi="Arial"/>
      <w:sz w:val="28"/>
      <w:lang w:val="en-US" w:eastAsia="zh-CN"/>
    </w:rPr>
  </w:style>
  <w:style w:type="paragraph" w:customStyle="1" w:styleId="589">
    <w:name w:val="Char Char Char Char 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590">
    <w:name w:val="Table Text"/>
    <w:basedOn w:val="1"/>
    <w:autoRedefine/>
    <w:qFormat/>
    <w:uiPriority w:val="0"/>
    <w:pPr>
      <w:widowControl/>
      <w:spacing w:before="40" w:after="40" w:line="240" w:lineRule="auto"/>
      <w:jc w:val="left"/>
    </w:pPr>
    <w:rPr>
      <w:rFonts w:ascii="Arial" w:hAnsi="Arial"/>
      <w:kern w:val="0"/>
      <w:sz w:val="20"/>
      <w:szCs w:val="20"/>
      <w:lang w:eastAsia="en-US"/>
    </w:rPr>
  </w:style>
  <w:style w:type="paragraph" w:customStyle="1" w:styleId="591">
    <w:name w:val="二级无标题条"/>
    <w:basedOn w:val="1"/>
    <w:autoRedefine/>
    <w:qFormat/>
    <w:uiPriority w:val="0"/>
    <w:pPr>
      <w:numPr>
        <w:ilvl w:val="3"/>
        <w:numId w:val="13"/>
      </w:numPr>
      <w:spacing w:line="240" w:lineRule="auto"/>
    </w:pPr>
    <w:rPr>
      <w:sz w:val="21"/>
      <w:szCs w:val="20"/>
    </w:rPr>
  </w:style>
  <w:style w:type="paragraph" w:customStyle="1" w:styleId="592">
    <w:name w:val="三级无标题条"/>
    <w:basedOn w:val="1"/>
    <w:qFormat/>
    <w:uiPriority w:val="0"/>
    <w:pPr>
      <w:numPr>
        <w:ilvl w:val="4"/>
        <w:numId w:val="13"/>
      </w:numPr>
      <w:spacing w:line="240" w:lineRule="auto"/>
    </w:pPr>
    <w:rPr>
      <w:sz w:val="21"/>
      <w:szCs w:val="20"/>
    </w:rPr>
  </w:style>
  <w:style w:type="paragraph" w:customStyle="1" w:styleId="593">
    <w:name w:val="四级无标题条"/>
    <w:basedOn w:val="1"/>
    <w:autoRedefine/>
    <w:qFormat/>
    <w:uiPriority w:val="0"/>
    <w:pPr>
      <w:numPr>
        <w:ilvl w:val="5"/>
        <w:numId w:val="13"/>
      </w:numPr>
      <w:spacing w:line="240" w:lineRule="auto"/>
    </w:pPr>
    <w:rPr>
      <w:sz w:val="21"/>
      <w:szCs w:val="20"/>
    </w:rPr>
  </w:style>
  <w:style w:type="paragraph" w:customStyle="1" w:styleId="594">
    <w:name w:val="五级无标题条"/>
    <w:basedOn w:val="1"/>
    <w:autoRedefine/>
    <w:qFormat/>
    <w:uiPriority w:val="0"/>
    <w:pPr>
      <w:numPr>
        <w:ilvl w:val="6"/>
        <w:numId w:val="13"/>
      </w:numPr>
      <w:spacing w:line="240" w:lineRule="auto"/>
    </w:pPr>
    <w:rPr>
      <w:sz w:val="21"/>
      <w:szCs w:val="20"/>
    </w:rPr>
  </w:style>
  <w:style w:type="paragraph" w:customStyle="1" w:styleId="595">
    <w:name w:val="一级无标题条"/>
    <w:basedOn w:val="1"/>
    <w:autoRedefine/>
    <w:qFormat/>
    <w:uiPriority w:val="0"/>
    <w:pPr>
      <w:numPr>
        <w:ilvl w:val="2"/>
        <w:numId w:val="13"/>
      </w:numPr>
      <w:spacing w:line="240" w:lineRule="auto"/>
    </w:pPr>
    <w:rPr>
      <w:sz w:val="21"/>
      <w:szCs w:val="20"/>
    </w:rPr>
  </w:style>
  <w:style w:type="character" w:styleId="596">
    <w:name w:val="Placeholder Text"/>
    <w:autoRedefine/>
    <w:semiHidden/>
    <w:qFormat/>
    <w:uiPriority w:val="99"/>
    <w:rPr>
      <w:color w:val="808080"/>
    </w:rPr>
  </w:style>
  <w:style w:type="paragraph" w:customStyle="1" w:styleId="597">
    <w:name w:val="xl63"/>
    <w:basedOn w:val="1"/>
    <w:autoRedefine/>
    <w:qFormat/>
    <w:uiPriority w:val="0"/>
    <w:pPr>
      <w:widowControl/>
      <w:pBdr>
        <w:left w:val="single" w:color="A0B3C6" w:sz="8" w:space="0"/>
        <w:bottom w:val="single" w:color="A0B3C6" w:sz="8" w:space="0"/>
        <w:right w:val="single" w:color="A0B3C6" w:sz="8" w:space="0"/>
      </w:pBdr>
      <w:shd w:val="clear" w:color="000000" w:fill="ECF4FE"/>
      <w:spacing w:before="100" w:beforeAutospacing="1" w:after="100" w:afterAutospacing="1" w:line="240" w:lineRule="auto"/>
      <w:jc w:val="center"/>
    </w:pPr>
    <w:rPr>
      <w:rFonts w:ascii="宋体" w:hAnsi="宋体" w:cs="宋体"/>
      <w:b/>
      <w:bCs/>
      <w:color w:val="003366"/>
      <w:kern w:val="0"/>
    </w:rPr>
  </w:style>
  <w:style w:type="paragraph" w:customStyle="1" w:styleId="598">
    <w:name w:val="xl64"/>
    <w:basedOn w:val="1"/>
    <w:qFormat/>
    <w:uiPriority w:val="0"/>
    <w:pPr>
      <w:widowControl/>
      <w:pBdr>
        <w:left w:val="single" w:color="A0B3C6" w:sz="8" w:space="0"/>
        <w:right w:val="single" w:color="A0B3C6" w:sz="8" w:space="0"/>
      </w:pBdr>
      <w:shd w:val="clear" w:color="000000" w:fill="ECF4FE"/>
      <w:spacing w:before="100" w:beforeAutospacing="1" w:after="100" w:afterAutospacing="1" w:line="240" w:lineRule="auto"/>
      <w:jc w:val="center"/>
    </w:pPr>
    <w:rPr>
      <w:rFonts w:ascii="宋体" w:hAnsi="宋体" w:cs="宋体"/>
      <w:b/>
      <w:bCs/>
      <w:color w:val="003366"/>
      <w:kern w:val="0"/>
    </w:rPr>
  </w:style>
  <w:style w:type="paragraph" w:customStyle="1" w:styleId="599">
    <w:name w:val="xl65"/>
    <w:basedOn w:val="1"/>
    <w:qFormat/>
    <w:uiPriority w:val="0"/>
    <w:pPr>
      <w:widowControl/>
      <w:pBdr>
        <w:top w:val="single" w:color="A0B3C6" w:sz="8" w:space="0"/>
        <w:left w:val="single" w:color="A0B3C6" w:sz="8" w:space="0"/>
        <w:bottom w:val="single" w:color="A0B3C6" w:sz="8" w:space="0"/>
        <w:right w:val="single" w:color="A0B3C6" w:sz="8" w:space="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hAnsi="Arial" w:cs="Arial"/>
      <w:color w:val="000000"/>
      <w:kern w:val="0"/>
    </w:rPr>
  </w:style>
  <w:style w:type="character" w:customStyle="1" w:styleId="600">
    <w:name w:val="标题 2 Char1"/>
    <w:autoRedefine/>
    <w:semiHidden/>
    <w:qFormat/>
    <w:uiPriority w:val="0"/>
    <w:rPr>
      <w:rFonts w:ascii="Cambria" w:hAnsi="Cambria" w:eastAsia="宋体" w:cs="Times New Roman"/>
      <w:b/>
      <w:bCs/>
      <w:kern w:val="2"/>
      <w:sz w:val="32"/>
      <w:szCs w:val="32"/>
    </w:rPr>
  </w:style>
  <w:style w:type="character" w:customStyle="1" w:styleId="601">
    <w:name w:val="标题 8 Char1"/>
    <w:autoRedefine/>
    <w:semiHidden/>
    <w:qFormat/>
    <w:uiPriority w:val="0"/>
    <w:rPr>
      <w:rFonts w:ascii="Cambria" w:hAnsi="Cambria" w:eastAsia="宋体" w:cs="Times New Roman"/>
      <w:kern w:val="2"/>
      <w:sz w:val="24"/>
      <w:szCs w:val="24"/>
    </w:rPr>
  </w:style>
  <w:style w:type="character" w:customStyle="1" w:styleId="602">
    <w:name w:val="apple-converted-space"/>
    <w:basedOn w:val="121"/>
    <w:autoRedefine/>
    <w:qFormat/>
    <w:uiPriority w:val="0"/>
  </w:style>
  <w:style w:type="paragraph" w:customStyle="1" w:styleId="603">
    <w:name w:val="_Style 610"/>
    <w:basedOn w:val="1"/>
    <w:next w:val="1"/>
    <w:unhideWhenUsed/>
    <w:qFormat/>
    <w:uiPriority w:val="39"/>
    <w:pPr>
      <w:widowControl/>
      <w:spacing w:after="100" w:line="276" w:lineRule="auto"/>
      <w:jc w:val="left"/>
    </w:pPr>
    <w:rPr>
      <w:rFonts w:ascii="Calibri" w:hAnsi="Calibri"/>
      <w:kern w:val="0"/>
      <w:sz w:val="22"/>
      <w:szCs w:val="22"/>
    </w:rPr>
  </w:style>
  <w:style w:type="character" w:customStyle="1" w:styleId="604">
    <w:name w:val="未处理的提及"/>
    <w:autoRedefine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numbering" Target="numbering.xml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3</Pages>
  <Words>231</Words>
  <Characters>246</Characters>
  <Lines>10</Lines>
  <Paragraphs>2</Paragraphs>
  <TotalTime>13</TotalTime>
  <ScaleCrop>false</ScaleCrop>
  <LinksUpToDate>false</LinksUpToDate>
  <CharactersWithSpaces>250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2024-01-22T02:49:00Z</dcterms:created>
  <dc:creator>lzs</dc:creator>
  <cp:lastModifiedBy>王宁</cp:lastModifiedBy>
  <cp:lastPrinted>2024-03-31T07:46:00Z</cp:lastPrinted>
  <dcterms:modified xsi:type="dcterms:W3CDTF">2025-04-11T09:53:00Z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7832BFD1A81249188F334FA69D32AC31_13</vt:lpwstr>
  </property>
  <property fmtid="{D5CDD505-2E9C-101B-9397-08002B2CF9AE}" pid="4" name="KSOTemplateDocerSaveRecord">
    <vt:lpwstr>eyJoZGlkIjoiYmJhOGI1MWE5MGQzOTdkYjA1NzE5YWYxZDA5N2Q4ZmMiLCJ1c2VySWQiOiI5NDQxMjM5MzIifQ==</vt:lpwstr>
  </property>
</Properties>
</file>