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2779175">
      <w:pPr>
        <w:rPr>
          <w:rFonts w:hint="default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 w:ascii="黑体" w:hAnsi="黑体" w:eastAsia="黑体" w:cs="黑体"/>
          <w:sz w:val="21"/>
          <w:szCs w:val="21"/>
          <w:lang w:val="en-US" w:eastAsia="zh-CN"/>
        </w:rPr>
        <w:t>附件3-3</w:t>
      </w:r>
      <w:bookmarkStart w:id="2" w:name="_GoBack"/>
      <w:bookmarkEnd w:id="2"/>
    </w:p>
    <w:p w14:paraId="50C33C84">
      <w:pPr>
        <w:pStyle w:val="2"/>
        <w:numPr>
          <w:ilvl w:val="0"/>
          <w:numId w:val="0"/>
        </w:numPr>
        <w:bidi w:val="0"/>
        <w:ind w:leftChars="0"/>
        <w:jc w:val="center"/>
        <w:rPr>
          <w:rFonts w:hint="eastAsia"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实验室建设项目申报手册（项目负责人）</w:t>
      </w:r>
    </w:p>
    <w:p w14:paraId="4CD3995E">
      <w:pPr>
        <w:pStyle w:val="3"/>
        <w:numPr>
          <w:ilvl w:val="1"/>
          <w:numId w:val="0"/>
        </w:numPr>
        <w:ind w:leftChars="100"/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 xml:space="preserve">  </w:t>
      </w:r>
      <w:bookmarkStart w:id="0" w:name="_Toc159317194"/>
      <w:r>
        <w:rPr>
          <w:rFonts w:hint="eastAsia"/>
          <w:lang w:eastAsia="zh-CN"/>
        </w:rPr>
        <w:t>系统登录方式</w:t>
      </w:r>
      <w:bookmarkEnd w:id="0"/>
    </w:p>
    <w:p w14:paraId="5712FAB1">
      <w:pPr>
        <w:ind w:left="240" w:hanging="240" w:hangingChars="100"/>
        <w:rPr>
          <w:rFonts w:hint="eastAsia" w:eastAsia="宋体"/>
          <w:lang w:eastAsia="zh-CN"/>
        </w:rPr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进入统一认证登录界面，输入账号密码即可进入系统，点击“实验室建设管理系统”进入子系统</w:t>
      </w:r>
      <w:r>
        <w:rPr>
          <w:rFonts w:hint="eastAsia"/>
          <w:lang w:eastAsia="zh-CN"/>
        </w:rPr>
        <w:t>。</w:t>
      </w:r>
    </w:p>
    <w:p w14:paraId="5A0F358C">
      <w:r>
        <w:drawing>
          <wp:inline distT="0" distB="0" distL="114300" distR="114300">
            <wp:extent cx="5608955" cy="3565525"/>
            <wp:effectExtent l="0" t="0" r="14605" b="635"/>
            <wp:docPr id="1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356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67825">
      <w:pPr>
        <w:rPr>
          <w:rFonts w:hint="eastAsia"/>
        </w:rPr>
      </w:pPr>
    </w:p>
    <w:p w14:paraId="59B9762F">
      <w:pPr>
        <w:pStyle w:val="2"/>
        <w:numPr>
          <w:ilvl w:val="0"/>
          <w:numId w:val="0"/>
        </w:numPr>
        <w:tabs>
          <w:tab w:val="left" w:pos="621"/>
        </w:tabs>
        <w:ind w:leftChars="0"/>
        <w:rPr>
          <w:rFonts w:hint="eastAsia"/>
        </w:rPr>
      </w:pPr>
      <w:bookmarkStart w:id="1" w:name="_Toc159317197"/>
      <w:r>
        <w:rPr>
          <w:rFonts w:hint="eastAsia"/>
          <w:lang w:val="en-US" w:eastAsia="zh-CN"/>
        </w:rPr>
        <w:t>2.实验室建设</w:t>
      </w:r>
      <w:r>
        <w:rPr>
          <w:rFonts w:hint="eastAsia"/>
          <w:lang w:eastAsia="zh-CN"/>
        </w:rPr>
        <w:t>项目申报</w:t>
      </w:r>
      <w:bookmarkEnd w:id="1"/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负责人申报项目</w:t>
      </w:r>
      <w:r>
        <w:rPr>
          <w:rFonts w:hint="eastAsia"/>
          <w:lang w:eastAsia="zh-CN"/>
        </w:rPr>
        <w:t>）</w:t>
      </w:r>
    </w:p>
    <w:p w14:paraId="24D72B0F">
      <w:pPr>
        <w:ind w:firstLine="480" w:firstLineChars="200"/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t>1</w:t>
      </w:r>
      <w:r>
        <w:rPr>
          <w:rFonts w:hint="eastAsia"/>
          <w:lang w:val="en-US" w:eastAsia="zh-CN"/>
        </w:rPr>
        <w:t>项目负责人</w:t>
      </w:r>
      <w:r>
        <w:rPr>
          <w:rFonts w:hint="eastAsia"/>
        </w:rPr>
        <w:t>在“</w:t>
      </w:r>
      <w:r>
        <w:rPr>
          <w:rFonts w:hint="eastAsia"/>
          <w:lang w:val="en-US" w:eastAsia="zh-CN"/>
        </w:rPr>
        <w:t>实验室建设项目申报</w:t>
      </w:r>
      <w:r>
        <w:rPr>
          <w:rFonts w:hint="eastAsia"/>
        </w:rPr>
        <w:t>”下面的“</w:t>
      </w:r>
      <w:r>
        <w:rPr>
          <w:rFonts w:hint="eastAsia"/>
          <w:lang w:val="en-US" w:eastAsia="zh-CN"/>
        </w:rPr>
        <w:t>负责人申报项目</w:t>
      </w:r>
      <w:r>
        <w:rPr>
          <w:rFonts w:hint="eastAsia"/>
        </w:rPr>
        <w:t>”，进行项目的</w:t>
      </w:r>
      <w:r>
        <w:rPr>
          <w:rFonts w:hint="eastAsia"/>
          <w:lang w:val="en-US" w:eastAsia="zh-CN"/>
        </w:rPr>
        <w:t>申报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点击项目申报，仔细阅读申报须知，</w:t>
      </w:r>
      <w:r>
        <w:rPr>
          <w:rFonts w:hint="eastAsia"/>
        </w:rPr>
        <w:t>操作如下图。</w:t>
      </w:r>
    </w:p>
    <w:p w14:paraId="7B0C5898">
      <w:r>
        <w:drawing>
          <wp:inline distT="0" distB="0" distL="114300" distR="114300">
            <wp:extent cx="5612765" cy="2202815"/>
            <wp:effectExtent l="0" t="0" r="10795" b="6985"/>
            <wp:docPr id="2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2202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44B4A"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2.2.填写项目基本信息及子活动申报内容</w:t>
      </w:r>
    </w:p>
    <w:p w14:paraId="09F0A2C8">
      <w:r>
        <w:drawing>
          <wp:inline distT="0" distB="0" distL="114300" distR="114300">
            <wp:extent cx="5610860" cy="2668270"/>
            <wp:effectExtent l="0" t="0" r="12700" b="139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9BA58">
      <w:pPr>
        <w:rPr>
          <w:rFonts w:hint="eastAsia"/>
        </w:rPr>
      </w:pPr>
    </w:p>
    <w:p w14:paraId="246728E9">
      <w:pPr>
        <w:rPr>
          <w:rFonts w:hint="eastAsia"/>
        </w:rPr>
      </w:pPr>
      <w:r>
        <w:rPr>
          <w:rFonts w:hint="eastAsia"/>
          <w:lang w:val="en-US" w:eastAsia="zh-CN"/>
        </w:rPr>
        <w:t>2.3选择实验项目</w:t>
      </w:r>
    </w:p>
    <w:p w14:paraId="71B5614D">
      <w:pPr>
        <w:rPr>
          <w:rFonts w:hint="eastAsia"/>
        </w:rPr>
      </w:pPr>
      <w:r>
        <w:drawing>
          <wp:inline distT="0" distB="0" distL="114300" distR="114300">
            <wp:extent cx="5607685" cy="2538730"/>
            <wp:effectExtent l="0" t="0" r="635" b="635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538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A8794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2.4查看仪器设备</w:t>
      </w:r>
    </w:p>
    <w:p w14:paraId="58F460B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604510" cy="1337945"/>
            <wp:effectExtent l="0" t="0" r="3810" b="317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4510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F2EFA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2.5确定采购优先级等参数</w:t>
      </w:r>
    </w:p>
    <w:p w14:paraId="4D3BC26E">
      <w:r>
        <w:drawing>
          <wp:inline distT="0" distB="0" distL="114300" distR="114300">
            <wp:extent cx="5608955" cy="1490980"/>
            <wp:effectExtent l="0" t="0" r="14605" b="254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149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7D617A"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2.6添加项目成员后保存并下一步</w:t>
      </w:r>
    </w:p>
    <w:p w14:paraId="1713BBA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605145" cy="1407795"/>
            <wp:effectExtent l="0" t="0" r="3175" b="952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05145" cy="140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4E5C4">
      <w:pPr>
        <w:rPr>
          <w:rFonts w:hint="eastAsia"/>
          <w:lang w:val="en-US" w:eastAsia="zh-CN"/>
        </w:rPr>
      </w:pPr>
    </w:p>
    <w:p w14:paraId="289E6AB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2.7填写绩效目标保存并下一步</w:t>
      </w:r>
    </w:p>
    <w:p w14:paraId="09F4B7E1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605780" cy="2196465"/>
            <wp:effectExtent l="0" t="0" r="2540" b="1333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219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A3AB4">
      <w:pPr>
        <w:jc w:val="left"/>
        <w:rPr>
          <w:rFonts w:hint="eastAsia"/>
        </w:rPr>
      </w:pPr>
      <w:r>
        <w:rPr>
          <w:rFonts w:hint="eastAsia"/>
          <w:lang w:val="en-US" w:eastAsia="zh-CN"/>
        </w:rPr>
        <w:t>2.8.查看拟购物资，无误后进行提交（导入物资和添加物资的优先级不能列为2026年采购项目）</w:t>
      </w:r>
      <w:r>
        <w:drawing>
          <wp:inline distT="0" distB="0" distL="114300" distR="114300">
            <wp:extent cx="5608955" cy="1809115"/>
            <wp:effectExtent l="0" t="0" r="14605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120D0">
      <w:pPr>
        <w:rPr>
          <w:rFonts w:hint="eastAsia"/>
        </w:rPr>
      </w:pPr>
    </w:p>
    <w:p w14:paraId="7128D00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2.9打印子活动申报书</w:t>
      </w:r>
    </w:p>
    <w:p w14:paraId="63A50D1A">
      <w:r>
        <w:drawing>
          <wp:inline distT="0" distB="0" distL="114300" distR="114300">
            <wp:extent cx="5608955" cy="2101215"/>
            <wp:effectExtent l="0" t="0" r="14605" b="190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08955" cy="210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2FBF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2.10详情页面导出并打印绩效目标表和拟购物资清单</w:t>
      </w:r>
    </w:p>
    <w:p w14:paraId="56F27D2F">
      <w:r>
        <w:drawing>
          <wp:inline distT="0" distB="0" distL="114300" distR="114300">
            <wp:extent cx="5607685" cy="2159635"/>
            <wp:effectExtent l="0" t="0" r="635" b="444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07685" cy="215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8702E">
      <w:r>
        <w:drawing>
          <wp:inline distT="0" distB="0" distL="114300" distR="114300">
            <wp:extent cx="5610225" cy="923290"/>
            <wp:effectExtent l="0" t="0" r="13335" b="635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0225" cy="92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A3FD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612130" cy="1962150"/>
            <wp:effectExtent l="0" t="0" r="11430" b="381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headerReference r:id="rId6" w:type="first"/>
      <w:footerReference r:id="rId8" w:type="first"/>
      <w:headerReference r:id="rId5" w:type="default"/>
      <w:footerReference r:id="rId7" w:type="default"/>
      <w:pgSz w:w="11906" w:h="16838"/>
      <w:pgMar w:top="1440" w:right="1646" w:bottom="1440" w:left="1418" w:header="851" w:footer="992" w:gutter="0"/>
      <w:cols w:space="425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方正书宋简体">
    <w:altName w:val="宋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Book Antiqua">
    <w:panose1 w:val="02040602050305030304"/>
    <w:charset w:val="00"/>
    <w:family w:val="roman"/>
    <w:pitch w:val="default"/>
    <w:sig w:usb0="00000287" w:usb1="00000000" w:usb2="00000000" w:usb3="00000000" w:csb0="2000009F" w:csb1="DFD7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ˎ̥">
    <w:altName w:val="Times New Roman"/>
    <w:panose1 w:val="00000000000000000000"/>
    <w:charset w:val="00"/>
    <w:family w:val="roman"/>
    <w:pitch w:val="default"/>
    <w:sig w:usb0="00000000" w:usb1="00000000" w:usb2="00000000" w:usb3="00000000" w:csb0="00040001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华文细黑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新宋体">
    <w:panose1 w:val="02010609030101010101"/>
    <w:charset w:val="86"/>
    <w:family w:val="modern"/>
    <w:pitch w:val="default"/>
    <w:sig w:usb0="00000283" w:usb1="288F0000" w:usb2="00000006" w:usb3="00000000" w:csb0="00040001" w:csb1="00000000"/>
  </w:font>
  <w:font w:name="Garamond">
    <w:panose1 w:val="02020404030301010803"/>
    <w:charset w:val="00"/>
    <w:family w:val="roman"/>
    <w:pitch w:val="default"/>
    <w:sig w:usb0="00000287" w:usb1="00000000" w:usb2="00000000" w:usb3="00000000" w:csb0="0000009F" w:csb1="DFD7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PMingLiU">
    <w:altName w:val="Microsoft JhengHei UI"/>
    <w:panose1 w:val="02010601000101010101"/>
    <w:charset w:val="88"/>
    <w:family w:val="auto"/>
    <w:pitch w:val="default"/>
    <w:sig w:usb0="00000000" w:usb1="00000000" w:usb2="00000010" w:usb3="00000000" w:csb0="00100000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  <w:font w:name="ヒラギノ角ゴ Pro W3">
    <w:altName w:val="Yu Gothic"/>
    <w:panose1 w:val="00000000000000000000"/>
    <w:charset w:val="80"/>
    <w:family w:val="auto"/>
    <w:pitch w:val="default"/>
    <w:sig w:usb0="00000000" w:usb1="00000000" w:usb2="00000012" w:usb3="00000000" w:csb0="0002000D" w:csb1="0000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Courier">
    <w:altName w:val="Courier New"/>
    <w:panose1 w:val="02070409020205020404"/>
    <w:charset w:val="00"/>
    <w:family w:val="modern"/>
    <w:pitch w:val="default"/>
    <w:sig w:usb0="00000000" w:usb1="00000000" w:usb2="00000000" w:usb3="00000000" w:csb0="00000001" w:csb1="00000000"/>
  </w:font>
  <w:font w:name="Mincho">
    <w:altName w:val="Yu Gothic UI"/>
    <w:panose1 w:val="02020609040305080305"/>
    <w:charset w:val="80"/>
    <w:family w:val="roman"/>
    <w:pitch w:val="default"/>
    <w:sig w:usb0="00000000" w:usb1="00000000" w:usb2="00000010" w:usb3="00000000" w:csb0="00020000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4D93F8E">
    <w:pPr>
      <w:pStyle w:val="4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t>1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D2991B">
    <w:pPr>
      <w:pStyle w:val="47"/>
      <w:jc w:val="center"/>
    </w:pPr>
    <w:r>
      <w:rPr>
        <w:lang w:val="zh-CN"/>
      </w:rPr>
      <w:t xml:space="preserve"> </w:t>
    </w:r>
    <w:r>
      <w:rPr>
        <w:b/>
        <w:sz w:val="24"/>
        <w:szCs w:val="24"/>
      </w:rPr>
      <w:fldChar w:fldCharType="begin"/>
    </w:r>
    <w:r>
      <w:rPr>
        <w:b/>
      </w:rPr>
      <w:instrText xml:space="preserve">PAGE</w:instrText>
    </w:r>
    <w:r>
      <w:rPr>
        <w:b/>
        <w:sz w:val="24"/>
        <w:szCs w:val="24"/>
      </w:rPr>
      <w:fldChar w:fldCharType="separate"/>
    </w:r>
    <w:r>
      <w:rPr>
        <w:b/>
      </w:rPr>
      <w:t>8</w:t>
    </w:r>
    <w:r>
      <w:rPr>
        <w:b/>
        <w:sz w:val="24"/>
        <w:szCs w:val="24"/>
      </w:rPr>
      <w:fldChar w:fldCharType="end"/>
    </w:r>
    <w:r>
      <w:rPr>
        <w:lang w:val="zh-CN"/>
      </w:rPr>
      <w:t xml:space="preserve"> / </w:t>
    </w:r>
    <w:r>
      <w:rPr>
        <w:b/>
        <w:sz w:val="24"/>
        <w:szCs w:val="24"/>
      </w:rPr>
      <w:fldChar w:fldCharType="begin"/>
    </w:r>
    <w:r>
      <w:rPr>
        <w:b/>
      </w:rPr>
      <w:instrText xml:space="preserve">NUMPAGES</w:instrText>
    </w:r>
    <w:r>
      <w:rPr>
        <w:b/>
        <w:sz w:val="24"/>
        <w:szCs w:val="24"/>
      </w:rPr>
      <w:fldChar w:fldCharType="separate"/>
    </w:r>
    <w:r>
      <w:rPr>
        <w:b/>
      </w:rPr>
      <w:t>70</w:t>
    </w:r>
    <w:r>
      <w:rPr>
        <w:b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00" w:lineRule="auto"/>
      </w:pPr>
      <w:r>
        <w:separator/>
      </w:r>
    </w:p>
  </w:footnote>
  <w:footnote w:type="continuationSeparator" w:id="1">
    <w:p>
      <w:pPr>
        <w:spacing w:line="30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4F44BB">
    <w:pPr>
      <w:pStyle w:val="49"/>
      <w:jc w:val="both"/>
      <w:rPr>
        <w:rFonts w:hint="eastAsia"/>
        <w:lang w:eastAsia="zh-CN"/>
      </w:rPr>
    </w:pPr>
  </w:p>
  <w:p w14:paraId="445434A3">
    <w:pPr>
      <w:pStyle w:val="49"/>
      <w:jc w:val="both"/>
      <w:rPr>
        <w:rFonts w:hint="eastAsia"/>
        <w:lang w:eastAsia="zh-CN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46F7D4">
    <w:pPr>
      <w:pStyle w:val="49"/>
      <w:jc w:val="right"/>
      <w:rPr>
        <w:color w:val="A6A6A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57"/>
      <w:lvlText w:val="%1."/>
      <w:lvlJc w:val="left"/>
      <w:pPr>
        <w:tabs>
          <w:tab w:val="left" w:pos="2040"/>
        </w:tabs>
        <w:ind w:left="2040" w:leftChars="800" w:hanging="360" w:hangingChars="20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40"/>
      <w:lvlText w:val="%1."/>
      <w:lvlJc w:val="left"/>
      <w:pPr>
        <w:tabs>
          <w:tab w:val="left" w:pos="1620"/>
        </w:tabs>
        <w:ind w:left="1620" w:leftChars="600" w:hanging="360" w:hangingChars="20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30"/>
      <w:lvlText w:val="%1."/>
      <w:lvlJc w:val="left"/>
      <w:pPr>
        <w:tabs>
          <w:tab w:val="left" w:pos="1200"/>
        </w:tabs>
        <w:ind w:left="1200" w:leftChars="400" w:hanging="360" w:hangingChars="200"/>
      </w:pPr>
    </w:lvl>
  </w:abstractNum>
  <w:abstractNum w:abstractNumId="3">
    <w:nsid w:val="FFFFFF7F"/>
    <w:multiLevelType w:val="singleLevel"/>
    <w:tmpl w:val="FFFFFF7F"/>
    <w:lvl w:ilvl="0" w:tentative="0">
      <w:start w:val="1"/>
      <w:numFmt w:val="decimal"/>
      <w:pStyle w:val="13"/>
      <w:lvlText w:val="%1."/>
      <w:lvlJc w:val="left"/>
      <w:pPr>
        <w:tabs>
          <w:tab w:val="left" w:pos="780"/>
        </w:tabs>
        <w:ind w:left="780" w:leftChars="200" w:hanging="360" w:hangingChars="200"/>
      </w:pPr>
    </w:lvl>
  </w:abstractNum>
  <w:abstractNum w:abstractNumId="4">
    <w:nsid w:val="FFFFFF80"/>
    <w:multiLevelType w:val="singleLevel"/>
    <w:tmpl w:val="FFFFFF80"/>
    <w:lvl w:ilvl="0" w:tentative="0">
      <w:start w:val="1"/>
      <w:numFmt w:val="bullet"/>
      <w:pStyle w:val="39"/>
      <w:lvlText w:val=""/>
      <w:lvlJc w:val="left"/>
      <w:pPr>
        <w:tabs>
          <w:tab w:val="left" w:pos="2040"/>
        </w:tabs>
        <w:ind w:left="2040" w:leftChars="800" w:hanging="360" w:hangingChars="200"/>
      </w:pPr>
      <w:rPr>
        <w:rFonts w:hint="default" w:ascii="Wingdings" w:hAnsi="Wingdings"/>
      </w:rPr>
    </w:lvl>
  </w:abstractNum>
  <w:abstractNum w:abstractNumId="5">
    <w:nsid w:val="FFFFFF81"/>
    <w:multiLevelType w:val="singleLevel"/>
    <w:tmpl w:val="FFFFFF81"/>
    <w:lvl w:ilvl="0" w:tentative="0">
      <w:start w:val="1"/>
      <w:numFmt w:val="bullet"/>
      <w:pStyle w:val="15"/>
      <w:lvlText w:val=""/>
      <w:lvlJc w:val="left"/>
      <w:pPr>
        <w:tabs>
          <w:tab w:val="left" w:pos="1620"/>
        </w:tabs>
        <w:ind w:left="1620" w:leftChars="600" w:hanging="360" w:hangingChars="200"/>
      </w:pPr>
      <w:rPr>
        <w:rFonts w:hint="default" w:ascii="Wingdings" w:hAnsi="Wingdings"/>
      </w:rPr>
    </w:lvl>
  </w:abstractNum>
  <w:abstractNum w:abstractNumId="6">
    <w:nsid w:val="FFFFFF82"/>
    <w:multiLevelType w:val="singleLevel"/>
    <w:tmpl w:val="FFFFFF82"/>
    <w:lvl w:ilvl="0" w:tentative="0">
      <w:start w:val="1"/>
      <w:numFmt w:val="bullet"/>
      <w:pStyle w:val="27"/>
      <w:lvlText w:val=""/>
      <w:lvlJc w:val="left"/>
      <w:pPr>
        <w:tabs>
          <w:tab w:val="left" w:pos="1200"/>
        </w:tabs>
        <w:ind w:left="1200" w:leftChars="400" w:hanging="360" w:hangingChars="200"/>
      </w:pPr>
      <w:rPr>
        <w:rFonts w:hint="default" w:ascii="Wingdings" w:hAnsi="Wingdings"/>
      </w:rPr>
    </w:lvl>
  </w:abstractNum>
  <w:abstractNum w:abstractNumId="7">
    <w:nsid w:val="FFFFFF83"/>
    <w:multiLevelType w:val="singleLevel"/>
    <w:tmpl w:val="FFFFFF83"/>
    <w:lvl w:ilvl="0" w:tentative="0">
      <w:start w:val="1"/>
      <w:numFmt w:val="bullet"/>
      <w:pStyle w:val="34"/>
      <w:lvlText w:val=""/>
      <w:lvlJc w:val="left"/>
      <w:pPr>
        <w:tabs>
          <w:tab w:val="left" w:pos="780"/>
        </w:tabs>
        <w:ind w:left="780" w:leftChars="200" w:hanging="360" w:hangingChars="200"/>
      </w:pPr>
      <w:rPr>
        <w:rFonts w:hint="default" w:ascii="Wingdings" w:hAnsi="Wingdings"/>
      </w:rPr>
    </w:lvl>
  </w:abstractNum>
  <w:abstractNum w:abstractNumId="8">
    <w:nsid w:val="FFFFFF88"/>
    <w:multiLevelType w:val="singleLevel"/>
    <w:tmpl w:val="FFFFFF88"/>
    <w:lvl w:ilvl="0" w:tentative="0">
      <w:start w:val="1"/>
      <w:numFmt w:val="decimal"/>
      <w:pStyle w:val="17"/>
      <w:lvlText w:val="%1."/>
      <w:lvlJc w:val="left"/>
      <w:pPr>
        <w:tabs>
          <w:tab w:val="left" w:pos="360"/>
        </w:tabs>
        <w:ind w:left="360" w:hanging="360" w:hangingChars="200"/>
      </w:pPr>
    </w:lvl>
  </w:abstractNum>
  <w:abstractNum w:abstractNumId="9">
    <w:nsid w:val="011F4035"/>
    <w:multiLevelType w:val="multilevel"/>
    <w:tmpl w:val="011F4035"/>
    <w:lvl w:ilvl="0" w:tentative="0">
      <w:start w:val="1"/>
      <w:numFmt w:val="decimal"/>
      <w:lvlText w:val="%1."/>
      <w:lvlJc w:val="left"/>
      <w:pPr>
        <w:ind w:left="420" w:hanging="420"/>
      </w:pPr>
      <w:rPr>
        <w:rFonts w:cs="Times New Roman"/>
      </w:rPr>
    </w:lvl>
    <w:lvl w:ilvl="1" w:tentative="0">
      <w:start w:val="1"/>
      <w:numFmt w:val="decimal"/>
      <w:pStyle w:val="352"/>
      <w:lvlText w:val="%2."/>
      <w:lvlJc w:val="left"/>
      <w:pPr>
        <w:tabs>
          <w:tab w:val="left" w:pos="1440"/>
        </w:tabs>
        <w:ind w:left="1440" w:hanging="360"/>
      </w:pPr>
    </w:lvl>
    <w:lvl w:ilvl="2" w:tentative="0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 w:tentative="0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 w:tentative="0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 w:tentative="0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 w:tentative="0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">
    <w:nsid w:val="040A15CD"/>
    <w:multiLevelType w:val="multilevel"/>
    <w:tmpl w:val="040A15CD"/>
    <w:lvl w:ilvl="0" w:tentative="0">
      <w:start w:val="1"/>
      <w:numFmt w:val="none"/>
      <w:suff w:val="nothing"/>
      <w:lvlText w:val="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1" w:tentative="0">
      <w:start w:val="1"/>
      <w:numFmt w:val="decimal"/>
      <w:isLgl/>
      <w:suff w:val="nothing"/>
      <w:lvlText w:val="%2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napToGrid/>
        <w:spacing w:val="0"/>
        <w:w w:val="100"/>
        <w:kern w:val="21"/>
        <w:sz w:val="21"/>
      </w:rPr>
    </w:lvl>
    <w:lvl w:ilvl="2" w:tentative="0">
      <w:start w:val="1"/>
      <w:numFmt w:val="decimal"/>
      <w:pStyle w:val="595"/>
      <w:suff w:val="nothing"/>
      <w:lvlText w:val="%1%2.%3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3" w:tentative="0">
      <w:start w:val="1"/>
      <w:numFmt w:val="decimal"/>
      <w:pStyle w:val="591"/>
      <w:suff w:val="nothing"/>
      <w:lvlText w:val="%1%2.%3.%4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4" w:tentative="0">
      <w:start w:val="1"/>
      <w:numFmt w:val="decimal"/>
      <w:pStyle w:val="592"/>
      <w:suff w:val="nothing"/>
      <w:lvlText w:val="%1%2.%3.%4.%5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5" w:tentative="0">
      <w:start w:val="1"/>
      <w:numFmt w:val="decimal"/>
      <w:pStyle w:val="593"/>
      <w:suff w:val="nothing"/>
      <w:lvlText w:val="%1%2.%3.%4.%5.%6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6" w:tentative="0">
      <w:start w:val="1"/>
      <w:numFmt w:val="decimal"/>
      <w:pStyle w:val="594"/>
      <w:suff w:val="nothing"/>
      <w:lvlText w:val="%1%2.%3.%4.%5.%6.%7　"/>
      <w:lvlJc w:val="left"/>
      <w:pPr>
        <w:ind w:left="0" w:firstLine="0"/>
      </w:pPr>
      <w:rPr>
        <w:rFonts w:hint="eastAsia" w:ascii="黑体" w:hAnsi="Times New Roman" w:eastAsia="黑体"/>
        <w:b w:val="0"/>
        <w:i w:val="0"/>
        <w:sz w:val="21"/>
      </w:rPr>
    </w:lvl>
    <w:lvl w:ilvl="7" w:tentative="0">
      <w:start w:val="1"/>
      <w:numFmt w:val="decimal"/>
      <w:lvlText w:val="%1.%2.%3.%4.%5.%6.%7.%8"/>
      <w:lvlJc w:val="left"/>
      <w:pPr>
        <w:tabs>
          <w:tab w:val="left" w:pos="4394"/>
        </w:tabs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tabs>
          <w:tab w:val="left" w:pos="5102"/>
        </w:tabs>
        <w:ind w:left="5102" w:hanging="1700"/>
      </w:pPr>
      <w:rPr>
        <w:rFonts w:hint="eastAsia"/>
      </w:rPr>
    </w:lvl>
  </w:abstractNum>
  <w:abstractNum w:abstractNumId="11">
    <w:nsid w:val="48151327"/>
    <w:multiLevelType w:val="multilevel"/>
    <w:tmpl w:val="48151327"/>
    <w:lvl w:ilvl="0" w:tentative="0">
      <w:start w:val="1"/>
      <w:numFmt w:val="decimal"/>
      <w:pStyle w:val="2"/>
      <w:lvlText w:val="%1"/>
      <w:lvlJc w:val="left"/>
      <w:pPr>
        <w:ind w:left="1141" w:hanging="432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1" w:tentative="0">
      <w:start w:val="1"/>
      <w:numFmt w:val="decimal"/>
      <w:pStyle w:val="3"/>
      <w:lvlText w:val="%1.%2"/>
      <w:lvlJc w:val="left"/>
      <w:pPr>
        <w:ind w:left="860" w:hanging="576"/>
      </w:pPr>
    </w:lvl>
    <w:lvl w:ilvl="2" w:tentative="0">
      <w:start w:val="1"/>
      <w:numFmt w:val="decimal"/>
      <w:pStyle w:val="4"/>
      <w:lvlText w:val="%1.%2.%3"/>
      <w:lvlJc w:val="left"/>
      <w:pPr>
        <w:ind w:left="862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28"/>
        <w:szCs w:val="28"/>
        <w:u w:val="none"/>
        <w:vertAlign w:val="baseline"/>
      </w:rPr>
    </w:lvl>
    <w:lvl w:ilvl="3" w:tentative="0">
      <w:start w:val="1"/>
      <w:numFmt w:val="decimal"/>
      <w:pStyle w:val="5"/>
      <w:lvlText w:val="%1.%2.%3.%4"/>
      <w:lvlJc w:val="left"/>
      <w:pPr>
        <w:ind w:left="1715" w:hanging="864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4" w:tentative="0">
      <w:start w:val="1"/>
      <w:numFmt w:val="decimal"/>
      <w:pStyle w:val="6"/>
      <w:lvlText w:val="%1.%2.%3.%4.%5"/>
      <w:lvlJc w:val="left"/>
      <w:pPr>
        <w:ind w:left="1008" w:hanging="1008"/>
      </w:pPr>
    </w:lvl>
    <w:lvl w:ilvl="5" w:tentative="0">
      <w:start w:val="1"/>
      <w:numFmt w:val="decimal"/>
      <w:pStyle w:val="7"/>
      <w:lvlText w:val="%1.%2.%3.%4.%5.%6"/>
      <w:lvlJc w:val="left"/>
      <w:pPr>
        <w:ind w:left="1152" w:hanging="1152"/>
      </w:pPr>
    </w:lvl>
    <w:lvl w:ilvl="6" w:tentative="0">
      <w:start w:val="1"/>
      <w:numFmt w:val="decimal"/>
      <w:pStyle w:val="8"/>
      <w:lvlText w:val="%1.%2.%3.%4.%5.%6.%7"/>
      <w:lvlJc w:val="left"/>
      <w:pPr>
        <w:ind w:left="1296" w:hanging="1296"/>
      </w:pPr>
    </w:lvl>
    <w:lvl w:ilvl="7" w:tentative="0">
      <w:start w:val="1"/>
      <w:numFmt w:val="decimal"/>
      <w:pStyle w:val="9"/>
      <w:lvlText w:val="%1.%2.%3.%4.%5.%6.%7.%8"/>
      <w:lvlJc w:val="left"/>
      <w:pPr>
        <w:ind w:left="1440" w:hanging="1440"/>
      </w:pPr>
    </w:lvl>
    <w:lvl w:ilvl="8" w:tentative="0">
      <w:start w:val="1"/>
      <w:numFmt w:val="decimal"/>
      <w:pStyle w:val="10"/>
      <w:lvlText w:val="%1.%2.%3.%4.%5.%6.%7.%8.%9"/>
      <w:lvlJc w:val="left"/>
      <w:pPr>
        <w:ind w:left="1584" w:hanging="1584"/>
      </w:pPr>
    </w:lvl>
  </w:abstractNum>
  <w:abstractNum w:abstractNumId="12">
    <w:nsid w:val="54B434E1"/>
    <w:multiLevelType w:val="multilevel"/>
    <w:tmpl w:val="54B434E1"/>
    <w:lvl w:ilvl="0" w:tentative="0">
      <w:start w:val="1"/>
      <w:numFmt w:val="decimal"/>
      <w:lvlText w:val="（%1）"/>
      <w:lvlJc w:val="left"/>
      <w:pPr>
        <w:tabs>
          <w:tab w:val="left" w:pos="1140"/>
        </w:tabs>
        <w:ind w:left="1140" w:hanging="7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tabs>
          <w:tab w:val="left" w:pos="1260"/>
        </w:tabs>
        <w:ind w:left="1260" w:hanging="420"/>
      </w:pPr>
    </w:lvl>
    <w:lvl w:ilvl="2" w:tentative="0">
      <w:start w:val="1"/>
      <w:numFmt w:val="lowerRoman"/>
      <w:pStyle w:val="362"/>
      <w:lvlText w:val="%3."/>
      <w:lvlJc w:val="right"/>
      <w:pPr>
        <w:tabs>
          <w:tab w:val="left" w:pos="1680"/>
        </w:tabs>
        <w:ind w:left="1680" w:hanging="420"/>
      </w:pPr>
    </w:lvl>
    <w:lvl w:ilvl="3" w:tentative="0">
      <w:start w:val="1"/>
      <w:numFmt w:val="decimal"/>
      <w:lvlText w:val="%4."/>
      <w:lvlJc w:val="left"/>
      <w:pPr>
        <w:tabs>
          <w:tab w:val="left" w:pos="2100"/>
        </w:tabs>
        <w:ind w:left="210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520"/>
        </w:tabs>
        <w:ind w:left="252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940"/>
        </w:tabs>
        <w:ind w:left="2940" w:hanging="420"/>
      </w:pPr>
    </w:lvl>
    <w:lvl w:ilvl="6" w:tentative="0">
      <w:start w:val="1"/>
      <w:numFmt w:val="decimal"/>
      <w:lvlText w:val="%7."/>
      <w:lvlJc w:val="left"/>
      <w:pPr>
        <w:tabs>
          <w:tab w:val="left" w:pos="3360"/>
        </w:tabs>
        <w:ind w:left="336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780"/>
        </w:tabs>
        <w:ind w:left="378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4200"/>
        </w:tabs>
        <w:ind w:left="4200" w:hanging="420"/>
      </w:pPr>
    </w:lvl>
  </w:abstractNum>
  <w:num w:numId="1">
    <w:abstractNumId w:val="11"/>
  </w:num>
  <w:num w:numId="2">
    <w:abstractNumId w:val="3"/>
  </w:num>
  <w:num w:numId="3">
    <w:abstractNumId w:val="5"/>
  </w:num>
  <w:num w:numId="4">
    <w:abstractNumId w:val="8"/>
  </w:num>
  <w:num w:numId="5">
    <w:abstractNumId w:val="6"/>
  </w:num>
  <w:num w:numId="6">
    <w:abstractNumId w:val="2"/>
  </w:num>
  <w:num w:numId="7">
    <w:abstractNumId w:val="7"/>
  </w:num>
  <w:num w:numId="8">
    <w:abstractNumId w:val="4"/>
  </w:num>
  <w:num w:numId="9">
    <w:abstractNumId w:val="1"/>
  </w:num>
  <w:num w:numId="10">
    <w:abstractNumId w:val="0"/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</w:num>
  <w:num w:numId="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cumentProtection w:enforcement="0"/>
  <w:defaultTabStop w:val="420"/>
  <w:hyphenationZone w:val="360"/>
  <w:drawingGridHorizontalSpacing w:val="120"/>
  <w:drawingGridVerticalSpacing w:val="163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JhOGI1MWE5MGQzOTdkYjA1NzE5YWYxZDA5N2Q4ZmMifQ=="/>
  </w:docVars>
  <w:rsids>
    <w:rsidRoot w:val="00C0031E"/>
    <w:rsid w:val="00000F1D"/>
    <w:rsid w:val="00001529"/>
    <w:rsid w:val="00001E95"/>
    <w:rsid w:val="000021E0"/>
    <w:rsid w:val="0000264B"/>
    <w:rsid w:val="00002755"/>
    <w:rsid w:val="00002E6D"/>
    <w:rsid w:val="000030F7"/>
    <w:rsid w:val="000032A2"/>
    <w:rsid w:val="00003884"/>
    <w:rsid w:val="00003FEC"/>
    <w:rsid w:val="000044C3"/>
    <w:rsid w:val="00004B87"/>
    <w:rsid w:val="0000583D"/>
    <w:rsid w:val="000067B0"/>
    <w:rsid w:val="00006A31"/>
    <w:rsid w:val="00006F47"/>
    <w:rsid w:val="000072E1"/>
    <w:rsid w:val="000073CC"/>
    <w:rsid w:val="00007698"/>
    <w:rsid w:val="00007972"/>
    <w:rsid w:val="00010BD6"/>
    <w:rsid w:val="00010D26"/>
    <w:rsid w:val="000119CB"/>
    <w:rsid w:val="00012623"/>
    <w:rsid w:val="00012B48"/>
    <w:rsid w:val="00012CD9"/>
    <w:rsid w:val="000133D7"/>
    <w:rsid w:val="00013E2B"/>
    <w:rsid w:val="00014435"/>
    <w:rsid w:val="00015161"/>
    <w:rsid w:val="00016175"/>
    <w:rsid w:val="000167AB"/>
    <w:rsid w:val="00016D2A"/>
    <w:rsid w:val="00017042"/>
    <w:rsid w:val="0001730F"/>
    <w:rsid w:val="00017763"/>
    <w:rsid w:val="0001794F"/>
    <w:rsid w:val="00020200"/>
    <w:rsid w:val="000202F3"/>
    <w:rsid w:val="000204F6"/>
    <w:rsid w:val="00020D25"/>
    <w:rsid w:val="00021946"/>
    <w:rsid w:val="00021B40"/>
    <w:rsid w:val="00021D87"/>
    <w:rsid w:val="000228FD"/>
    <w:rsid w:val="00023DEB"/>
    <w:rsid w:val="00024165"/>
    <w:rsid w:val="000253D7"/>
    <w:rsid w:val="00025EA4"/>
    <w:rsid w:val="0002603E"/>
    <w:rsid w:val="00026121"/>
    <w:rsid w:val="0002615E"/>
    <w:rsid w:val="00026284"/>
    <w:rsid w:val="000266C2"/>
    <w:rsid w:val="00027CE8"/>
    <w:rsid w:val="000307BF"/>
    <w:rsid w:val="0003092B"/>
    <w:rsid w:val="00031C78"/>
    <w:rsid w:val="00031D07"/>
    <w:rsid w:val="00032111"/>
    <w:rsid w:val="00032160"/>
    <w:rsid w:val="00032E19"/>
    <w:rsid w:val="00033521"/>
    <w:rsid w:val="00033D7A"/>
    <w:rsid w:val="000340D4"/>
    <w:rsid w:val="00035935"/>
    <w:rsid w:val="00036702"/>
    <w:rsid w:val="00036968"/>
    <w:rsid w:val="00036A28"/>
    <w:rsid w:val="00036F1E"/>
    <w:rsid w:val="00037163"/>
    <w:rsid w:val="0003722B"/>
    <w:rsid w:val="000372FA"/>
    <w:rsid w:val="00037A8A"/>
    <w:rsid w:val="00040A9A"/>
    <w:rsid w:val="00040B0E"/>
    <w:rsid w:val="00040EE4"/>
    <w:rsid w:val="0004139F"/>
    <w:rsid w:val="0004158C"/>
    <w:rsid w:val="000421A9"/>
    <w:rsid w:val="000423A9"/>
    <w:rsid w:val="000426F8"/>
    <w:rsid w:val="000427B1"/>
    <w:rsid w:val="00043F16"/>
    <w:rsid w:val="000445DA"/>
    <w:rsid w:val="0004506E"/>
    <w:rsid w:val="0004579C"/>
    <w:rsid w:val="000457A9"/>
    <w:rsid w:val="000460B2"/>
    <w:rsid w:val="00046513"/>
    <w:rsid w:val="0004683D"/>
    <w:rsid w:val="000469F7"/>
    <w:rsid w:val="00047376"/>
    <w:rsid w:val="000474F8"/>
    <w:rsid w:val="000476F7"/>
    <w:rsid w:val="00051096"/>
    <w:rsid w:val="00051D5D"/>
    <w:rsid w:val="00052195"/>
    <w:rsid w:val="00052B72"/>
    <w:rsid w:val="00052D51"/>
    <w:rsid w:val="00052E53"/>
    <w:rsid w:val="00052F1A"/>
    <w:rsid w:val="00054714"/>
    <w:rsid w:val="00055BF9"/>
    <w:rsid w:val="00055D52"/>
    <w:rsid w:val="000560B6"/>
    <w:rsid w:val="000561C4"/>
    <w:rsid w:val="00056DF3"/>
    <w:rsid w:val="00056DF7"/>
    <w:rsid w:val="0006025E"/>
    <w:rsid w:val="000606D3"/>
    <w:rsid w:val="00060759"/>
    <w:rsid w:val="00060A67"/>
    <w:rsid w:val="00060CD1"/>
    <w:rsid w:val="000611A5"/>
    <w:rsid w:val="00061364"/>
    <w:rsid w:val="00061C6C"/>
    <w:rsid w:val="00061FAC"/>
    <w:rsid w:val="000627C2"/>
    <w:rsid w:val="0006286D"/>
    <w:rsid w:val="00063F6E"/>
    <w:rsid w:val="000653ED"/>
    <w:rsid w:val="0006680F"/>
    <w:rsid w:val="00066A36"/>
    <w:rsid w:val="00067625"/>
    <w:rsid w:val="0006797D"/>
    <w:rsid w:val="00067AAE"/>
    <w:rsid w:val="00070438"/>
    <w:rsid w:val="00070E81"/>
    <w:rsid w:val="000711C3"/>
    <w:rsid w:val="000717F5"/>
    <w:rsid w:val="000728DE"/>
    <w:rsid w:val="00072DBF"/>
    <w:rsid w:val="00072F39"/>
    <w:rsid w:val="00073078"/>
    <w:rsid w:val="00073F78"/>
    <w:rsid w:val="00074036"/>
    <w:rsid w:val="000741EE"/>
    <w:rsid w:val="0007468E"/>
    <w:rsid w:val="000747E2"/>
    <w:rsid w:val="000752B1"/>
    <w:rsid w:val="00075872"/>
    <w:rsid w:val="000758C7"/>
    <w:rsid w:val="0007638A"/>
    <w:rsid w:val="00076A21"/>
    <w:rsid w:val="00077464"/>
    <w:rsid w:val="000802EA"/>
    <w:rsid w:val="000802F8"/>
    <w:rsid w:val="000803BE"/>
    <w:rsid w:val="00080E21"/>
    <w:rsid w:val="000816E3"/>
    <w:rsid w:val="00081BEB"/>
    <w:rsid w:val="00082648"/>
    <w:rsid w:val="00082C32"/>
    <w:rsid w:val="00083DED"/>
    <w:rsid w:val="00083EB7"/>
    <w:rsid w:val="0008416B"/>
    <w:rsid w:val="000848AB"/>
    <w:rsid w:val="0008504F"/>
    <w:rsid w:val="000856BB"/>
    <w:rsid w:val="000857A3"/>
    <w:rsid w:val="00085BFC"/>
    <w:rsid w:val="0008655F"/>
    <w:rsid w:val="000870FC"/>
    <w:rsid w:val="000876DC"/>
    <w:rsid w:val="00087807"/>
    <w:rsid w:val="00090369"/>
    <w:rsid w:val="00090DAC"/>
    <w:rsid w:val="00091737"/>
    <w:rsid w:val="00091DC9"/>
    <w:rsid w:val="0009239E"/>
    <w:rsid w:val="00092B87"/>
    <w:rsid w:val="00092CCE"/>
    <w:rsid w:val="00094AEC"/>
    <w:rsid w:val="00094C64"/>
    <w:rsid w:val="00094D51"/>
    <w:rsid w:val="0009631E"/>
    <w:rsid w:val="00096CED"/>
    <w:rsid w:val="00097C57"/>
    <w:rsid w:val="000A042B"/>
    <w:rsid w:val="000A10B0"/>
    <w:rsid w:val="000A2B77"/>
    <w:rsid w:val="000A31F9"/>
    <w:rsid w:val="000A41C8"/>
    <w:rsid w:val="000A4764"/>
    <w:rsid w:val="000A49A9"/>
    <w:rsid w:val="000A6F0C"/>
    <w:rsid w:val="000A7282"/>
    <w:rsid w:val="000A7B16"/>
    <w:rsid w:val="000A7C93"/>
    <w:rsid w:val="000A7D09"/>
    <w:rsid w:val="000B024C"/>
    <w:rsid w:val="000B0AC8"/>
    <w:rsid w:val="000B1056"/>
    <w:rsid w:val="000B189E"/>
    <w:rsid w:val="000B1FC4"/>
    <w:rsid w:val="000B20FC"/>
    <w:rsid w:val="000B3043"/>
    <w:rsid w:val="000B3059"/>
    <w:rsid w:val="000B34F7"/>
    <w:rsid w:val="000B3583"/>
    <w:rsid w:val="000B3BBF"/>
    <w:rsid w:val="000B3BC3"/>
    <w:rsid w:val="000B3D91"/>
    <w:rsid w:val="000B3F65"/>
    <w:rsid w:val="000B46C5"/>
    <w:rsid w:val="000B4BC2"/>
    <w:rsid w:val="000B4F6A"/>
    <w:rsid w:val="000B5CD9"/>
    <w:rsid w:val="000B645A"/>
    <w:rsid w:val="000B6CDE"/>
    <w:rsid w:val="000B7A96"/>
    <w:rsid w:val="000C011B"/>
    <w:rsid w:val="000C0155"/>
    <w:rsid w:val="000C0189"/>
    <w:rsid w:val="000C09CA"/>
    <w:rsid w:val="000C0A13"/>
    <w:rsid w:val="000C0E9A"/>
    <w:rsid w:val="000C12BF"/>
    <w:rsid w:val="000C14A1"/>
    <w:rsid w:val="000C1F36"/>
    <w:rsid w:val="000C49FD"/>
    <w:rsid w:val="000C5EB0"/>
    <w:rsid w:val="000C66FE"/>
    <w:rsid w:val="000C679A"/>
    <w:rsid w:val="000C67E2"/>
    <w:rsid w:val="000C6832"/>
    <w:rsid w:val="000C7FF6"/>
    <w:rsid w:val="000D0592"/>
    <w:rsid w:val="000D0A5D"/>
    <w:rsid w:val="000D0AAC"/>
    <w:rsid w:val="000D0B48"/>
    <w:rsid w:val="000D2A2D"/>
    <w:rsid w:val="000D2B23"/>
    <w:rsid w:val="000D303D"/>
    <w:rsid w:val="000D3046"/>
    <w:rsid w:val="000D3805"/>
    <w:rsid w:val="000D3B09"/>
    <w:rsid w:val="000D4113"/>
    <w:rsid w:val="000D4202"/>
    <w:rsid w:val="000D5150"/>
    <w:rsid w:val="000D5F3D"/>
    <w:rsid w:val="000D771C"/>
    <w:rsid w:val="000D7ADF"/>
    <w:rsid w:val="000E0156"/>
    <w:rsid w:val="000E0284"/>
    <w:rsid w:val="000E0B9C"/>
    <w:rsid w:val="000E0D67"/>
    <w:rsid w:val="000E1695"/>
    <w:rsid w:val="000E1FB3"/>
    <w:rsid w:val="000E203E"/>
    <w:rsid w:val="000E2228"/>
    <w:rsid w:val="000E2368"/>
    <w:rsid w:val="000E2B30"/>
    <w:rsid w:val="000E3573"/>
    <w:rsid w:val="000E3BA9"/>
    <w:rsid w:val="000E40CD"/>
    <w:rsid w:val="000E477B"/>
    <w:rsid w:val="000E4C06"/>
    <w:rsid w:val="000E5FF4"/>
    <w:rsid w:val="000E66C9"/>
    <w:rsid w:val="000E6A26"/>
    <w:rsid w:val="000E781E"/>
    <w:rsid w:val="000E7F33"/>
    <w:rsid w:val="000F0C2A"/>
    <w:rsid w:val="000F1315"/>
    <w:rsid w:val="000F1483"/>
    <w:rsid w:val="000F18BE"/>
    <w:rsid w:val="000F1E50"/>
    <w:rsid w:val="000F1FEB"/>
    <w:rsid w:val="000F2A72"/>
    <w:rsid w:val="000F2FCD"/>
    <w:rsid w:val="000F35B9"/>
    <w:rsid w:val="000F3CBE"/>
    <w:rsid w:val="000F450C"/>
    <w:rsid w:val="000F4944"/>
    <w:rsid w:val="000F49BE"/>
    <w:rsid w:val="000F528B"/>
    <w:rsid w:val="000F559E"/>
    <w:rsid w:val="000F55EC"/>
    <w:rsid w:val="000F66D5"/>
    <w:rsid w:val="000F6871"/>
    <w:rsid w:val="000F69D1"/>
    <w:rsid w:val="000F6E1A"/>
    <w:rsid w:val="000F6FE4"/>
    <w:rsid w:val="000F79F5"/>
    <w:rsid w:val="000F7C1A"/>
    <w:rsid w:val="00101F90"/>
    <w:rsid w:val="00101FF6"/>
    <w:rsid w:val="0010206F"/>
    <w:rsid w:val="001027A1"/>
    <w:rsid w:val="001027AB"/>
    <w:rsid w:val="00103041"/>
    <w:rsid w:val="0010399E"/>
    <w:rsid w:val="00104138"/>
    <w:rsid w:val="00104955"/>
    <w:rsid w:val="00105C7E"/>
    <w:rsid w:val="00106599"/>
    <w:rsid w:val="001066E7"/>
    <w:rsid w:val="0010698B"/>
    <w:rsid w:val="001076AC"/>
    <w:rsid w:val="001101CC"/>
    <w:rsid w:val="001109F1"/>
    <w:rsid w:val="00111651"/>
    <w:rsid w:val="00111F80"/>
    <w:rsid w:val="001122B2"/>
    <w:rsid w:val="001128D1"/>
    <w:rsid w:val="0011368C"/>
    <w:rsid w:val="00113779"/>
    <w:rsid w:val="00113796"/>
    <w:rsid w:val="00113923"/>
    <w:rsid w:val="0011536D"/>
    <w:rsid w:val="00115A50"/>
    <w:rsid w:val="00115CEC"/>
    <w:rsid w:val="00116377"/>
    <w:rsid w:val="00116A7D"/>
    <w:rsid w:val="0011722E"/>
    <w:rsid w:val="00117CF8"/>
    <w:rsid w:val="00117D95"/>
    <w:rsid w:val="001213B5"/>
    <w:rsid w:val="0012225B"/>
    <w:rsid w:val="00122478"/>
    <w:rsid w:val="001230CE"/>
    <w:rsid w:val="001243C3"/>
    <w:rsid w:val="00124524"/>
    <w:rsid w:val="001245CA"/>
    <w:rsid w:val="00126214"/>
    <w:rsid w:val="0012621A"/>
    <w:rsid w:val="00127201"/>
    <w:rsid w:val="00127563"/>
    <w:rsid w:val="00127E89"/>
    <w:rsid w:val="00130093"/>
    <w:rsid w:val="00130523"/>
    <w:rsid w:val="0013079A"/>
    <w:rsid w:val="00130DD0"/>
    <w:rsid w:val="001318BC"/>
    <w:rsid w:val="00131ED6"/>
    <w:rsid w:val="00132157"/>
    <w:rsid w:val="001321A0"/>
    <w:rsid w:val="001321BF"/>
    <w:rsid w:val="00132CB7"/>
    <w:rsid w:val="00134673"/>
    <w:rsid w:val="00136E1B"/>
    <w:rsid w:val="0013776E"/>
    <w:rsid w:val="001434D8"/>
    <w:rsid w:val="00143A4E"/>
    <w:rsid w:val="00144827"/>
    <w:rsid w:val="0014517A"/>
    <w:rsid w:val="001457CD"/>
    <w:rsid w:val="0014617B"/>
    <w:rsid w:val="001462AE"/>
    <w:rsid w:val="0014631E"/>
    <w:rsid w:val="001470A6"/>
    <w:rsid w:val="0014731D"/>
    <w:rsid w:val="001508EB"/>
    <w:rsid w:val="001510E2"/>
    <w:rsid w:val="001519F1"/>
    <w:rsid w:val="00152149"/>
    <w:rsid w:val="00153152"/>
    <w:rsid w:val="0015326A"/>
    <w:rsid w:val="00153B7C"/>
    <w:rsid w:val="00154C13"/>
    <w:rsid w:val="00154CDA"/>
    <w:rsid w:val="00154E96"/>
    <w:rsid w:val="00154FFB"/>
    <w:rsid w:val="00155137"/>
    <w:rsid w:val="0015574E"/>
    <w:rsid w:val="00156772"/>
    <w:rsid w:val="00156BB7"/>
    <w:rsid w:val="00157CFF"/>
    <w:rsid w:val="00160840"/>
    <w:rsid w:val="001618FD"/>
    <w:rsid w:val="00161FB2"/>
    <w:rsid w:val="00162105"/>
    <w:rsid w:val="00162FD1"/>
    <w:rsid w:val="001636BA"/>
    <w:rsid w:val="001637CD"/>
    <w:rsid w:val="00164412"/>
    <w:rsid w:val="00165FC0"/>
    <w:rsid w:val="001662F4"/>
    <w:rsid w:val="00166623"/>
    <w:rsid w:val="00166C3F"/>
    <w:rsid w:val="00166FA9"/>
    <w:rsid w:val="00167220"/>
    <w:rsid w:val="00167442"/>
    <w:rsid w:val="00167D26"/>
    <w:rsid w:val="00167F2B"/>
    <w:rsid w:val="001700A6"/>
    <w:rsid w:val="001700B9"/>
    <w:rsid w:val="00171508"/>
    <w:rsid w:val="00171D07"/>
    <w:rsid w:val="0017238B"/>
    <w:rsid w:val="00172905"/>
    <w:rsid w:val="00175486"/>
    <w:rsid w:val="001768A7"/>
    <w:rsid w:val="0017732A"/>
    <w:rsid w:val="001773A5"/>
    <w:rsid w:val="001779B7"/>
    <w:rsid w:val="0018126B"/>
    <w:rsid w:val="0018227B"/>
    <w:rsid w:val="00183212"/>
    <w:rsid w:val="001837EC"/>
    <w:rsid w:val="001842FC"/>
    <w:rsid w:val="00184306"/>
    <w:rsid w:val="00185194"/>
    <w:rsid w:val="00185A91"/>
    <w:rsid w:val="00185B58"/>
    <w:rsid w:val="001860B0"/>
    <w:rsid w:val="00186979"/>
    <w:rsid w:val="001878A4"/>
    <w:rsid w:val="00187A8E"/>
    <w:rsid w:val="00191995"/>
    <w:rsid w:val="00191D4D"/>
    <w:rsid w:val="00192122"/>
    <w:rsid w:val="00192410"/>
    <w:rsid w:val="00192B68"/>
    <w:rsid w:val="00192E1D"/>
    <w:rsid w:val="0019362F"/>
    <w:rsid w:val="00193A1D"/>
    <w:rsid w:val="00194EC3"/>
    <w:rsid w:val="00195796"/>
    <w:rsid w:val="00195CBD"/>
    <w:rsid w:val="00196340"/>
    <w:rsid w:val="00196742"/>
    <w:rsid w:val="001A014F"/>
    <w:rsid w:val="001A0C98"/>
    <w:rsid w:val="001A0DF5"/>
    <w:rsid w:val="001A1BC6"/>
    <w:rsid w:val="001A1F34"/>
    <w:rsid w:val="001A2A44"/>
    <w:rsid w:val="001A2F62"/>
    <w:rsid w:val="001A36A6"/>
    <w:rsid w:val="001A3A7A"/>
    <w:rsid w:val="001A3ABB"/>
    <w:rsid w:val="001A3F1A"/>
    <w:rsid w:val="001A46F1"/>
    <w:rsid w:val="001A470B"/>
    <w:rsid w:val="001A57E4"/>
    <w:rsid w:val="001A58E2"/>
    <w:rsid w:val="001A5B62"/>
    <w:rsid w:val="001A5B89"/>
    <w:rsid w:val="001A6387"/>
    <w:rsid w:val="001A6468"/>
    <w:rsid w:val="001A6846"/>
    <w:rsid w:val="001A6BC5"/>
    <w:rsid w:val="001A7735"/>
    <w:rsid w:val="001B102D"/>
    <w:rsid w:val="001B148E"/>
    <w:rsid w:val="001B272D"/>
    <w:rsid w:val="001B434E"/>
    <w:rsid w:val="001B4ED4"/>
    <w:rsid w:val="001B50BA"/>
    <w:rsid w:val="001B5D4F"/>
    <w:rsid w:val="001B5E84"/>
    <w:rsid w:val="001B73B3"/>
    <w:rsid w:val="001B75F4"/>
    <w:rsid w:val="001B7938"/>
    <w:rsid w:val="001B7B45"/>
    <w:rsid w:val="001B7C14"/>
    <w:rsid w:val="001C0150"/>
    <w:rsid w:val="001C06BE"/>
    <w:rsid w:val="001C0972"/>
    <w:rsid w:val="001C16CE"/>
    <w:rsid w:val="001C1833"/>
    <w:rsid w:val="001C1864"/>
    <w:rsid w:val="001C18C0"/>
    <w:rsid w:val="001C2B71"/>
    <w:rsid w:val="001C3342"/>
    <w:rsid w:val="001C3A17"/>
    <w:rsid w:val="001C3CE4"/>
    <w:rsid w:val="001C45CE"/>
    <w:rsid w:val="001C4864"/>
    <w:rsid w:val="001C4D91"/>
    <w:rsid w:val="001C59DC"/>
    <w:rsid w:val="001C64EC"/>
    <w:rsid w:val="001C6889"/>
    <w:rsid w:val="001C6959"/>
    <w:rsid w:val="001C69A3"/>
    <w:rsid w:val="001C6AED"/>
    <w:rsid w:val="001C718B"/>
    <w:rsid w:val="001C7CE0"/>
    <w:rsid w:val="001C7D32"/>
    <w:rsid w:val="001C7EE6"/>
    <w:rsid w:val="001D31E4"/>
    <w:rsid w:val="001D32B7"/>
    <w:rsid w:val="001D32CF"/>
    <w:rsid w:val="001D3B29"/>
    <w:rsid w:val="001D3F7E"/>
    <w:rsid w:val="001D4378"/>
    <w:rsid w:val="001D4F36"/>
    <w:rsid w:val="001D7C72"/>
    <w:rsid w:val="001E0279"/>
    <w:rsid w:val="001E07A0"/>
    <w:rsid w:val="001E0A1B"/>
    <w:rsid w:val="001E0DB3"/>
    <w:rsid w:val="001E1322"/>
    <w:rsid w:val="001E1388"/>
    <w:rsid w:val="001E1F05"/>
    <w:rsid w:val="001E2977"/>
    <w:rsid w:val="001E2A7F"/>
    <w:rsid w:val="001E2C19"/>
    <w:rsid w:val="001E30CB"/>
    <w:rsid w:val="001E5086"/>
    <w:rsid w:val="001E620A"/>
    <w:rsid w:val="001E7729"/>
    <w:rsid w:val="001F0BBD"/>
    <w:rsid w:val="001F17F8"/>
    <w:rsid w:val="001F1E5C"/>
    <w:rsid w:val="001F29FA"/>
    <w:rsid w:val="001F2C6F"/>
    <w:rsid w:val="001F34FB"/>
    <w:rsid w:val="001F3A30"/>
    <w:rsid w:val="001F43B3"/>
    <w:rsid w:val="001F4B16"/>
    <w:rsid w:val="001F4B2A"/>
    <w:rsid w:val="001F5785"/>
    <w:rsid w:val="001F5851"/>
    <w:rsid w:val="001F5B73"/>
    <w:rsid w:val="001F5C28"/>
    <w:rsid w:val="001F5D11"/>
    <w:rsid w:val="001F5F10"/>
    <w:rsid w:val="001F66FE"/>
    <w:rsid w:val="001F700B"/>
    <w:rsid w:val="001F78F2"/>
    <w:rsid w:val="001F7DBE"/>
    <w:rsid w:val="002005A5"/>
    <w:rsid w:val="0020099F"/>
    <w:rsid w:val="002009CB"/>
    <w:rsid w:val="00200A91"/>
    <w:rsid w:val="00200C37"/>
    <w:rsid w:val="00200C73"/>
    <w:rsid w:val="00200CA5"/>
    <w:rsid w:val="00201AF6"/>
    <w:rsid w:val="002021B5"/>
    <w:rsid w:val="0020229C"/>
    <w:rsid w:val="002029B2"/>
    <w:rsid w:val="0020322D"/>
    <w:rsid w:val="002032C1"/>
    <w:rsid w:val="00203487"/>
    <w:rsid w:val="00203770"/>
    <w:rsid w:val="00203E17"/>
    <w:rsid w:val="00204167"/>
    <w:rsid w:val="00204C11"/>
    <w:rsid w:val="00207089"/>
    <w:rsid w:val="00207B00"/>
    <w:rsid w:val="00207E4A"/>
    <w:rsid w:val="00210657"/>
    <w:rsid w:val="0021102A"/>
    <w:rsid w:val="00211117"/>
    <w:rsid w:val="002112EB"/>
    <w:rsid w:val="00212C46"/>
    <w:rsid w:val="00213790"/>
    <w:rsid w:val="00213B48"/>
    <w:rsid w:val="00214A98"/>
    <w:rsid w:val="00214D80"/>
    <w:rsid w:val="00215062"/>
    <w:rsid w:val="00215722"/>
    <w:rsid w:val="00216480"/>
    <w:rsid w:val="002168D0"/>
    <w:rsid w:val="00217D05"/>
    <w:rsid w:val="00220B6A"/>
    <w:rsid w:val="00220D5E"/>
    <w:rsid w:val="002210B4"/>
    <w:rsid w:val="00221C31"/>
    <w:rsid w:val="00222306"/>
    <w:rsid w:val="0022243C"/>
    <w:rsid w:val="002225A7"/>
    <w:rsid w:val="00222DC1"/>
    <w:rsid w:val="00222EC3"/>
    <w:rsid w:val="00222FEF"/>
    <w:rsid w:val="0022306D"/>
    <w:rsid w:val="002233EC"/>
    <w:rsid w:val="002246A1"/>
    <w:rsid w:val="002248E3"/>
    <w:rsid w:val="00225227"/>
    <w:rsid w:val="00225D29"/>
    <w:rsid w:val="0022633A"/>
    <w:rsid w:val="00226453"/>
    <w:rsid w:val="00227821"/>
    <w:rsid w:val="00230435"/>
    <w:rsid w:val="00230465"/>
    <w:rsid w:val="002304B3"/>
    <w:rsid w:val="00230A7B"/>
    <w:rsid w:val="00231B48"/>
    <w:rsid w:val="00232040"/>
    <w:rsid w:val="0023219A"/>
    <w:rsid w:val="00232766"/>
    <w:rsid w:val="00232927"/>
    <w:rsid w:val="00232AB9"/>
    <w:rsid w:val="00232C0B"/>
    <w:rsid w:val="00232CF3"/>
    <w:rsid w:val="00232F49"/>
    <w:rsid w:val="00233309"/>
    <w:rsid w:val="0023375C"/>
    <w:rsid w:val="00233837"/>
    <w:rsid w:val="0023424A"/>
    <w:rsid w:val="00235741"/>
    <w:rsid w:val="002357E7"/>
    <w:rsid w:val="00235EAE"/>
    <w:rsid w:val="0023640E"/>
    <w:rsid w:val="00236A96"/>
    <w:rsid w:val="00236C24"/>
    <w:rsid w:val="002371A7"/>
    <w:rsid w:val="00237306"/>
    <w:rsid w:val="002374C1"/>
    <w:rsid w:val="0023766A"/>
    <w:rsid w:val="00237CF4"/>
    <w:rsid w:val="00240463"/>
    <w:rsid w:val="002404CB"/>
    <w:rsid w:val="002408D9"/>
    <w:rsid w:val="00240965"/>
    <w:rsid w:val="00240BE9"/>
    <w:rsid w:val="0024119B"/>
    <w:rsid w:val="002419CD"/>
    <w:rsid w:val="00241D83"/>
    <w:rsid w:val="00242157"/>
    <w:rsid w:val="002422B7"/>
    <w:rsid w:val="002422C1"/>
    <w:rsid w:val="00242390"/>
    <w:rsid w:val="00242994"/>
    <w:rsid w:val="00242FCF"/>
    <w:rsid w:val="0024393B"/>
    <w:rsid w:val="00243D19"/>
    <w:rsid w:val="0024470A"/>
    <w:rsid w:val="00245559"/>
    <w:rsid w:val="0024575A"/>
    <w:rsid w:val="0024599C"/>
    <w:rsid w:val="00245EF4"/>
    <w:rsid w:val="00247381"/>
    <w:rsid w:val="00247D22"/>
    <w:rsid w:val="00247FDB"/>
    <w:rsid w:val="00250070"/>
    <w:rsid w:val="002509BB"/>
    <w:rsid w:val="00250B9A"/>
    <w:rsid w:val="0025164A"/>
    <w:rsid w:val="002517FB"/>
    <w:rsid w:val="002518BA"/>
    <w:rsid w:val="00254117"/>
    <w:rsid w:val="00260248"/>
    <w:rsid w:val="00260272"/>
    <w:rsid w:val="0026114F"/>
    <w:rsid w:val="00261460"/>
    <w:rsid w:val="00261C79"/>
    <w:rsid w:val="00261DB8"/>
    <w:rsid w:val="00262124"/>
    <w:rsid w:val="0026232A"/>
    <w:rsid w:val="00262999"/>
    <w:rsid w:val="002633CD"/>
    <w:rsid w:val="00263A07"/>
    <w:rsid w:val="0026400C"/>
    <w:rsid w:val="00265889"/>
    <w:rsid w:val="00265AEB"/>
    <w:rsid w:val="002670DC"/>
    <w:rsid w:val="002674A2"/>
    <w:rsid w:val="00267C64"/>
    <w:rsid w:val="00267D26"/>
    <w:rsid w:val="00270331"/>
    <w:rsid w:val="00270434"/>
    <w:rsid w:val="0027062D"/>
    <w:rsid w:val="00270A88"/>
    <w:rsid w:val="0027193F"/>
    <w:rsid w:val="00271BB7"/>
    <w:rsid w:val="00271CAF"/>
    <w:rsid w:val="00271D61"/>
    <w:rsid w:val="00271DE3"/>
    <w:rsid w:val="00272532"/>
    <w:rsid w:val="0027312B"/>
    <w:rsid w:val="00273596"/>
    <w:rsid w:val="00274410"/>
    <w:rsid w:val="00274CD8"/>
    <w:rsid w:val="00274F65"/>
    <w:rsid w:val="00275AB6"/>
    <w:rsid w:val="00275B61"/>
    <w:rsid w:val="002776AD"/>
    <w:rsid w:val="00277BF4"/>
    <w:rsid w:val="00277E55"/>
    <w:rsid w:val="002805F2"/>
    <w:rsid w:val="00281ACF"/>
    <w:rsid w:val="0028223D"/>
    <w:rsid w:val="002827E8"/>
    <w:rsid w:val="00282AEF"/>
    <w:rsid w:val="00282C57"/>
    <w:rsid w:val="00283149"/>
    <w:rsid w:val="0028320B"/>
    <w:rsid w:val="002834B5"/>
    <w:rsid w:val="00283C66"/>
    <w:rsid w:val="002848D0"/>
    <w:rsid w:val="00284E53"/>
    <w:rsid w:val="0028564A"/>
    <w:rsid w:val="002858E3"/>
    <w:rsid w:val="0028662D"/>
    <w:rsid w:val="0028697B"/>
    <w:rsid w:val="00286F15"/>
    <w:rsid w:val="002877DB"/>
    <w:rsid w:val="00290DC5"/>
    <w:rsid w:val="0029112C"/>
    <w:rsid w:val="00291E0B"/>
    <w:rsid w:val="002925B7"/>
    <w:rsid w:val="00292947"/>
    <w:rsid w:val="00292CD2"/>
    <w:rsid w:val="00293424"/>
    <w:rsid w:val="0029361E"/>
    <w:rsid w:val="002939A1"/>
    <w:rsid w:val="00294202"/>
    <w:rsid w:val="00294C86"/>
    <w:rsid w:val="00294C92"/>
    <w:rsid w:val="0029542D"/>
    <w:rsid w:val="00296094"/>
    <w:rsid w:val="0029686E"/>
    <w:rsid w:val="0029731C"/>
    <w:rsid w:val="002A0BD2"/>
    <w:rsid w:val="002A0E1E"/>
    <w:rsid w:val="002A1124"/>
    <w:rsid w:val="002A219A"/>
    <w:rsid w:val="002A3CF2"/>
    <w:rsid w:val="002A4B58"/>
    <w:rsid w:val="002A5C2E"/>
    <w:rsid w:val="002A610C"/>
    <w:rsid w:val="002A625F"/>
    <w:rsid w:val="002A7BED"/>
    <w:rsid w:val="002A7C2E"/>
    <w:rsid w:val="002B08E4"/>
    <w:rsid w:val="002B091D"/>
    <w:rsid w:val="002B0F5E"/>
    <w:rsid w:val="002B24CC"/>
    <w:rsid w:val="002B24EE"/>
    <w:rsid w:val="002B2506"/>
    <w:rsid w:val="002B257D"/>
    <w:rsid w:val="002B2746"/>
    <w:rsid w:val="002B2C99"/>
    <w:rsid w:val="002B3172"/>
    <w:rsid w:val="002B3215"/>
    <w:rsid w:val="002B3513"/>
    <w:rsid w:val="002B45F8"/>
    <w:rsid w:val="002B532E"/>
    <w:rsid w:val="002B5696"/>
    <w:rsid w:val="002B57C9"/>
    <w:rsid w:val="002B5A96"/>
    <w:rsid w:val="002B5EBE"/>
    <w:rsid w:val="002B62B5"/>
    <w:rsid w:val="002B6E31"/>
    <w:rsid w:val="002B73C6"/>
    <w:rsid w:val="002B7A31"/>
    <w:rsid w:val="002B7E03"/>
    <w:rsid w:val="002C009C"/>
    <w:rsid w:val="002C0331"/>
    <w:rsid w:val="002C0398"/>
    <w:rsid w:val="002C062B"/>
    <w:rsid w:val="002C1132"/>
    <w:rsid w:val="002C19C0"/>
    <w:rsid w:val="002C27BB"/>
    <w:rsid w:val="002C3054"/>
    <w:rsid w:val="002C33C3"/>
    <w:rsid w:val="002C3881"/>
    <w:rsid w:val="002C3F98"/>
    <w:rsid w:val="002C46BF"/>
    <w:rsid w:val="002C4BFB"/>
    <w:rsid w:val="002C5555"/>
    <w:rsid w:val="002C5E35"/>
    <w:rsid w:val="002C68C1"/>
    <w:rsid w:val="002C6A75"/>
    <w:rsid w:val="002C721E"/>
    <w:rsid w:val="002D0126"/>
    <w:rsid w:val="002D072A"/>
    <w:rsid w:val="002D0B76"/>
    <w:rsid w:val="002D1FCA"/>
    <w:rsid w:val="002D255F"/>
    <w:rsid w:val="002D269B"/>
    <w:rsid w:val="002D2A63"/>
    <w:rsid w:val="002D2D1E"/>
    <w:rsid w:val="002D2FDB"/>
    <w:rsid w:val="002D341C"/>
    <w:rsid w:val="002D363F"/>
    <w:rsid w:val="002D41FD"/>
    <w:rsid w:val="002D42B8"/>
    <w:rsid w:val="002D43F6"/>
    <w:rsid w:val="002D44EA"/>
    <w:rsid w:val="002D4637"/>
    <w:rsid w:val="002D4D7B"/>
    <w:rsid w:val="002D4ECA"/>
    <w:rsid w:val="002D545D"/>
    <w:rsid w:val="002D5E38"/>
    <w:rsid w:val="002D6B0C"/>
    <w:rsid w:val="002D6EF5"/>
    <w:rsid w:val="002E00D2"/>
    <w:rsid w:val="002E091F"/>
    <w:rsid w:val="002E0A94"/>
    <w:rsid w:val="002E1720"/>
    <w:rsid w:val="002E195E"/>
    <w:rsid w:val="002E3482"/>
    <w:rsid w:val="002E350F"/>
    <w:rsid w:val="002E3690"/>
    <w:rsid w:val="002E559A"/>
    <w:rsid w:val="002E5FF2"/>
    <w:rsid w:val="002E6031"/>
    <w:rsid w:val="002E66CD"/>
    <w:rsid w:val="002E703E"/>
    <w:rsid w:val="002E751E"/>
    <w:rsid w:val="002E760B"/>
    <w:rsid w:val="002F0945"/>
    <w:rsid w:val="002F102E"/>
    <w:rsid w:val="002F15D3"/>
    <w:rsid w:val="002F161F"/>
    <w:rsid w:val="002F1E92"/>
    <w:rsid w:val="002F354C"/>
    <w:rsid w:val="002F3D50"/>
    <w:rsid w:val="002F3EE1"/>
    <w:rsid w:val="002F41E3"/>
    <w:rsid w:val="002F4914"/>
    <w:rsid w:val="002F4D17"/>
    <w:rsid w:val="002F51C9"/>
    <w:rsid w:val="002F52AD"/>
    <w:rsid w:val="002F56AC"/>
    <w:rsid w:val="002F64B9"/>
    <w:rsid w:val="002F7121"/>
    <w:rsid w:val="002F7A12"/>
    <w:rsid w:val="002F7ED8"/>
    <w:rsid w:val="002F7F9D"/>
    <w:rsid w:val="00300374"/>
    <w:rsid w:val="003008E9"/>
    <w:rsid w:val="00300D9C"/>
    <w:rsid w:val="00300FA6"/>
    <w:rsid w:val="0030122B"/>
    <w:rsid w:val="00301A8D"/>
    <w:rsid w:val="00301FBB"/>
    <w:rsid w:val="003023BF"/>
    <w:rsid w:val="00302731"/>
    <w:rsid w:val="00302747"/>
    <w:rsid w:val="00302F59"/>
    <w:rsid w:val="003033F3"/>
    <w:rsid w:val="0030390C"/>
    <w:rsid w:val="00303BFC"/>
    <w:rsid w:val="00303D1A"/>
    <w:rsid w:val="00303F55"/>
    <w:rsid w:val="0030485C"/>
    <w:rsid w:val="00304B25"/>
    <w:rsid w:val="0030584B"/>
    <w:rsid w:val="00305CF9"/>
    <w:rsid w:val="00305DA8"/>
    <w:rsid w:val="00306065"/>
    <w:rsid w:val="0030650C"/>
    <w:rsid w:val="0030658F"/>
    <w:rsid w:val="00310220"/>
    <w:rsid w:val="00310339"/>
    <w:rsid w:val="00310623"/>
    <w:rsid w:val="0031094D"/>
    <w:rsid w:val="00310A6B"/>
    <w:rsid w:val="00310C0B"/>
    <w:rsid w:val="00312143"/>
    <w:rsid w:val="00312531"/>
    <w:rsid w:val="0031278A"/>
    <w:rsid w:val="00312D36"/>
    <w:rsid w:val="003138FD"/>
    <w:rsid w:val="00314299"/>
    <w:rsid w:val="00315063"/>
    <w:rsid w:val="003157CC"/>
    <w:rsid w:val="003159E9"/>
    <w:rsid w:val="00315DFD"/>
    <w:rsid w:val="00316171"/>
    <w:rsid w:val="00316325"/>
    <w:rsid w:val="00316490"/>
    <w:rsid w:val="003171E7"/>
    <w:rsid w:val="00317579"/>
    <w:rsid w:val="0031778C"/>
    <w:rsid w:val="0031787D"/>
    <w:rsid w:val="00317B08"/>
    <w:rsid w:val="00317B6E"/>
    <w:rsid w:val="003203C0"/>
    <w:rsid w:val="00320E1D"/>
    <w:rsid w:val="0032181D"/>
    <w:rsid w:val="0032196E"/>
    <w:rsid w:val="00322503"/>
    <w:rsid w:val="00322FAC"/>
    <w:rsid w:val="003233D1"/>
    <w:rsid w:val="0032341C"/>
    <w:rsid w:val="003235DA"/>
    <w:rsid w:val="00323E37"/>
    <w:rsid w:val="003248B7"/>
    <w:rsid w:val="00324E81"/>
    <w:rsid w:val="00324F6A"/>
    <w:rsid w:val="003253BC"/>
    <w:rsid w:val="00325715"/>
    <w:rsid w:val="00326A83"/>
    <w:rsid w:val="00327156"/>
    <w:rsid w:val="003272C2"/>
    <w:rsid w:val="003273B8"/>
    <w:rsid w:val="00327A27"/>
    <w:rsid w:val="00330158"/>
    <w:rsid w:val="00330D5B"/>
    <w:rsid w:val="00331475"/>
    <w:rsid w:val="00331AF0"/>
    <w:rsid w:val="003320DC"/>
    <w:rsid w:val="003327DA"/>
    <w:rsid w:val="0033371C"/>
    <w:rsid w:val="003337E3"/>
    <w:rsid w:val="00333978"/>
    <w:rsid w:val="003340D8"/>
    <w:rsid w:val="0033435F"/>
    <w:rsid w:val="00334875"/>
    <w:rsid w:val="003351F0"/>
    <w:rsid w:val="003352D0"/>
    <w:rsid w:val="003366A1"/>
    <w:rsid w:val="00337766"/>
    <w:rsid w:val="003377CF"/>
    <w:rsid w:val="0033799B"/>
    <w:rsid w:val="00337EEC"/>
    <w:rsid w:val="00341CD8"/>
    <w:rsid w:val="00342034"/>
    <w:rsid w:val="00342465"/>
    <w:rsid w:val="003450A4"/>
    <w:rsid w:val="00345D76"/>
    <w:rsid w:val="003463E2"/>
    <w:rsid w:val="00346AC1"/>
    <w:rsid w:val="00346EB8"/>
    <w:rsid w:val="00347122"/>
    <w:rsid w:val="00347231"/>
    <w:rsid w:val="003479AC"/>
    <w:rsid w:val="0035005A"/>
    <w:rsid w:val="00350863"/>
    <w:rsid w:val="003508D1"/>
    <w:rsid w:val="00350B81"/>
    <w:rsid w:val="003514A3"/>
    <w:rsid w:val="00351AFC"/>
    <w:rsid w:val="00352171"/>
    <w:rsid w:val="003521DA"/>
    <w:rsid w:val="003526D5"/>
    <w:rsid w:val="00352B66"/>
    <w:rsid w:val="003538D4"/>
    <w:rsid w:val="00353E2B"/>
    <w:rsid w:val="00353F73"/>
    <w:rsid w:val="003543C0"/>
    <w:rsid w:val="00354AB5"/>
    <w:rsid w:val="00355608"/>
    <w:rsid w:val="003556BD"/>
    <w:rsid w:val="00355DB1"/>
    <w:rsid w:val="00356B36"/>
    <w:rsid w:val="00356C83"/>
    <w:rsid w:val="00356D39"/>
    <w:rsid w:val="003574C7"/>
    <w:rsid w:val="00357A9C"/>
    <w:rsid w:val="003604B6"/>
    <w:rsid w:val="003605C5"/>
    <w:rsid w:val="003606A3"/>
    <w:rsid w:val="00360841"/>
    <w:rsid w:val="00361CFC"/>
    <w:rsid w:val="0036231C"/>
    <w:rsid w:val="0036331A"/>
    <w:rsid w:val="00363FC7"/>
    <w:rsid w:val="003641A6"/>
    <w:rsid w:val="003649E1"/>
    <w:rsid w:val="00365B4C"/>
    <w:rsid w:val="003665C5"/>
    <w:rsid w:val="0036791E"/>
    <w:rsid w:val="00367A3C"/>
    <w:rsid w:val="00367EF6"/>
    <w:rsid w:val="0037042C"/>
    <w:rsid w:val="00370589"/>
    <w:rsid w:val="00371992"/>
    <w:rsid w:val="003721C2"/>
    <w:rsid w:val="003723A2"/>
    <w:rsid w:val="0037438F"/>
    <w:rsid w:val="00375FB3"/>
    <w:rsid w:val="00376078"/>
    <w:rsid w:val="00376EF8"/>
    <w:rsid w:val="00377604"/>
    <w:rsid w:val="00377B0F"/>
    <w:rsid w:val="00377E17"/>
    <w:rsid w:val="00377FF1"/>
    <w:rsid w:val="003804B9"/>
    <w:rsid w:val="00380CDB"/>
    <w:rsid w:val="003814D0"/>
    <w:rsid w:val="00381759"/>
    <w:rsid w:val="00382914"/>
    <w:rsid w:val="00384327"/>
    <w:rsid w:val="00384632"/>
    <w:rsid w:val="00384762"/>
    <w:rsid w:val="003855C9"/>
    <w:rsid w:val="003860BE"/>
    <w:rsid w:val="00386A51"/>
    <w:rsid w:val="0038703E"/>
    <w:rsid w:val="00387279"/>
    <w:rsid w:val="0039094A"/>
    <w:rsid w:val="003909D2"/>
    <w:rsid w:val="00391C12"/>
    <w:rsid w:val="003926C1"/>
    <w:rsid w:val="0039347E"/>
    <w:rsid w:val="0039388D"/>
    <w:rsid w:val="003943CA"/>
    <w:rsid w:val="0039444E"/>
    <w:rsid w:val="003947B5"/>
    <w:rsid w:val="00394FA8"/>
    <w:rsid w:val="00395953"/>
    <w:rsid w:val="003966DC"/>
    <w:rsid w:val="00396988"/>
    <w:rsid w:val="00397A9B"/>
    <w:rsid w:val="00397F14"/>
    <w:rsid w:val="003A1B23"/>
    <w:rsid w:val="003A1F6D"/>
    <w:rsid w:val="003A2F3D"/>
    <w:rsid w:val="003A3D70"/>
    <w:rsid w:val="003A4909"/>
    <w:rsid w:val="003A506E"/>
    <w:rsid w:val="003A58A9"/>
    <w:rsid w:val="003A5A32"/>
    <w:rsid w:val="003A5B37"/>
    <w:rsid w:val="003A61B9"/>
    <w:rsid w:val="003A6218"/>
    <w:rsid w:val="003A757A"/>
    <w:rsid w:val="003A76D2"/>
    <w:rsid w:val="003A7971"/>
    <w:rsid w:val="003A7AC3"/>
    <w:rsid w:val="003A7CD6"/>
    <w:rsid w:val="003B0132"/>
    <w:rsid w:val="003B237D"/>
    <w:rsid w:val="003B2692"/>
    <w:rsid w:val="003B2B9A"/>
    <w:rsid w:val="003B2D67"/>
    <w:rsid w:val="003B2DBA"/>
    <w:rsid w:val="003B32BE"/>
    <w:rsid w:val="003B3A4B"/>
    <w:rsid w:val="003B4067"/>
    <w:rsid w:val="003B46C4"/>
    <w:rsid w:val="003B585F"/>
    <w:rsid w:val="003B5B12"/>
    <w:rsid w:val="003B5B65"/>
    <w:rsid w:val="003B5B6A"/>
    <w:rsid w:val="003B5E76"/>
    <w:rsid w:val="003B61EF"/>
    <w:rsid w:val="003B623E"/>
    <w:rsid w:val="003B6435"/>
    <w:rsid w:val="003B716D"/>
    <w:rsid w:val="003C0199"/>
    <w:rsid w:val="003C1BDA"/>
    <w:rsid w:val="003C1E67"/>
    <w:rsid w:val="003C27F3"/>
    <w:rsid w:val="003C36A9"/>
    <w:rsid w:val="003C421D"/>
    <w:rsid w:val="003C4F69"/>
    <w:rsid w:val="003C574D"/>
    <w:rsid w:val="003C5F7D"/>
    <w:rsid w:val="003C6769"/>
    <w:rsid w:val="003D11A1"/>
    <w:rsid w:val="003D12FF"/>
    <w:rsid w:val="003D14E7"/>
    <w:rsid w:val="003D16BE"/>
    <w:rsid w:val="003D207E"/>
    <w:rsid w:val="003D28DC"/>
    <w:rsid w:val="003D313F"/>
    <w:rsid w:val="003D41AA"/>
    <w:rsid w:val="003D4342"/>
    <w:rsid w:val="003D4677"/>
    <w:rsid w:val="003D46A9"/>
    <w:rsid w:val="003D4894"/>
    <w:rsid w:val="003D4DDF"/>
    <w:rsid w:val="003D5D33"/>
    <w:rsid w:val="003D5E61"/>
    <w:rsid w:val="003D6927"/>
    <w:rsid w:val="003D6F76"/>
    <w:rsid w:val="003D7D0E"/>
    <w:rsid w:val="003E1069"/>
    <w:rsid w:val="003E12F4"/>
    <w:rsid w:val="003E133B"/>
    <w:rsid w:val="003E1764"/>
    <w:rsid w:val="003E18C0"/>
    <w:rsid w:val="003E1A30"/>
    <w:rsid w:val="003E25CB"/>
    <w:rsid w:val="003E3579"/>
    <w:rsid w:val="003E3970"/>
    <w:rsid w:val="003E3EC0"/>
    <w:rsid w:val="003E4294"/>
    <w:rsid w:val="003E43A6"/>
    <w:rsid w:val="003E5107"/>
    <w:rsid w:val="003E5513"/>
    <w:rsid w:val="003E5663"/>
    <w:rsid w:val="003E5FA0"/>
    <w:rsid w:val="003E6083"/>
    <w:rsid w:val="003E67F0"/>
    <w:rsid w:val="003E7BD5"/>
    <w:rsid w:val="003F0318"/>
    <w:rsid w:val="003F14B4"/>
    <w:rsid w:val="003F2CD2"/>
    <w:rsid w:val="003F2D3A"/>
    <w:rsid w:val="003F3AE7"/>
    <w:rsid w:val="003F4531"/>
    <w:rsid w:val="003F4B26"/>
    <w:rsid w:val="003F5748"/>
    <w:rsid w:val="003F5F5C"/>
    <w:rsid w:val="003F76F5"/>
    <w:rsid w:val="0040026D"/>
    <w:rsid w:val="00400275"/>
    <w:rsid w:val="004010CE"/>
    <w:rsid w:val="004013AE"/>
    <w:rsid w:val="004016C3"/>
    <w:rsid w:val="00402013"/>
    <w:rsid w:val="004023A9"/>
    <w:rsid w:val="00402445"/>
    <w:rsid w:val="00402770"/>
    <w:rsid w:val="004029A1"/>
    <w:rsid w:val="00403D21"/>
    <w:rsid w:val="00404801"/>
    <w:rsid w:val="00404D95"/>
    <w:rsid w:val="004058C3"/>
    <w:rsid w:val="00405AB8"/>
    <w:rsid w:val="00405C6A"/>
    <w:rsid w:val="004060A8"/>
    <w:rsid w:val="00406825"/>
    <w:rsid w:val="00406A27"/>
    <w:rsid w:val="0041073D"/>
    <w:rsid w:val="00411539"/>
    <w:rsid w:val="00411932"/>
    <w:rsid w:val="00411B8F"/>
    <w:rsid w:val="00412B22"/>
    <w:rsid w:val="004135B0"/>
    <w:rsid w:val="004143D8"/>
    <w:rsid w:val="00414802"/>
    <w:rsid w:val="004150EA"/>
    <w:rsid w:val="00415A26"/>
    <w:rsid w:val="00415A3A"/>
    <w:rsid w:val="00415BBE"/>
    <w:rsid w:val="00415C00"/>
    <w:rsid w:val="00415EE4"/>
    <w:rsid w:val="0041692F"/>
    <w:rsid w:val="00416E0E"/>
    <w:rsid w:val="00417533"/>
    <w:rsid w:val="00417F29"/>
    <w:rsid w:val="00420DC7"/>
    <w:rsid w:val="004217D0"/>
    <w:rsid w:val="00421B70"/>
    <w:rsid w:val="00421CAE"/>
    <w:rsid w:val="00421E3F"/>
    <w:rsid w:val="00422957"/>
    <w:rsid w:val="0042316C"/>
    <w:rsid w:val="00423383"/>
    <w:rsid w:val="00423457"/>
    <w:rsid w:val="004234D2"/>
    <w:rsid w:val="00423AD5"/>
    <w:rsid w:val="004242A9"/>
    <w:rsid w:val="004269AC"/>
    <w:rsid w:val="00426E0D"/>
    <w:rsid w:val="00426FD0"/>
    <w:rsid w:val="004271E9"/>
    <w:rsid w:val="00430A92"/>
    <w:rsid w:val="00430B2D"/>
    <w:rsid w:val="00431C3D"/>
    <w:rsid w:val="0043205A"/>
    <w:rsid w:val="00432C0C"/>
    <w:rsid w:val="00432CA8"/>
    <w:rsid w:val="0043304D"/>
    <w:rsid w:val="004334B1"/>
    <w:rsid w:val="00434007"/>
    <w:rsid w:val="00434A03"/>
    <w:rsid w:val="0043509A"/>
    <w:rsid w:val="00435329"/>
    <w:rsid w:val="00435844"/>
    <w:rsid w:val="00435C72"/>
    <w:rsid w:val="00436193"/>
    <w:rsid w:val="00436DB3"/>
    <w:rsid w:val="00437547"/>
    <w:rsid w:val="00437742"/>
    <w:rsid w:val="004378F8"/>
    <w:rsid w:val="00437C0B"/>
    <w:rsid w:val="00440738"/>
    <w:rsid w:val="00440823"/>
    <w:rsid w:val="0044113C"/>
    <w:rsid w:val="00441521"/>
    <w:rsid w:val="00441C07"/>
    <w:rsid w:val="00441EF0"/>
    <w:rsid w:val="00441FF3"/>
    <w:rsid w:val="00442975"/>
    <w:rsid w:val="00442D1B"/>
    <w:rsid w:val="004430FE"/>
    <w:rsid w:val="00443327"/>
    <w:rsid w:val="00443A84"/>
    <w:rsid w:val="00443E1B"/>
    <w:rsid w:val="0044424C"/>
    <w:rsid w:val="00444905"/>
    <w:rsid w:val="00444FD0"/>
    <w:rsid w:val="0044553F"/>
    <w:rsid w:val="004459DD"/>
    <w:rsid w:val="00445A22"/>
    <w:rsid w:val="00445AE2"/>
    <w:rsid w:val="00446224"/>
    <w:rsid w:val="00446931"/>
    <w:rsid w:val="00450A51"/>
    <w:rsid w:val="00450F96"/>
    <w:rsid w:val="004519C0"/>
    <w:rsid w:val="0045211F"/>
    <w:rsid w:val="0045231C"/>
    <w:rsid w:val="00452BB8"/>
    <w:rsid w:val="004544D7"/>
    <w:rsid w:val="00454720"/>
    <w:rsid w:val="00454C7D"/>
    <w:rsid w:val="0045589E"/>
    <w:rsid w:val="00455B4D"/>
    <w:rsid w:val="00455EA7"/>
    <w:rsid w:val="0045717C"/>
    <w:rsid w:val="00457A01"/>
    <w:rsid w:val="00457E7E"/>
    <w:rsid w:val="00461EDD"/>
    <w:rsid w:val="004621E3"/>
    <w:rsid w:val="00462D61"/>
    <w:rsid w:val="00463059"/>
    <w:rsid w:val="00463826"/>
    <w:rsid w:val="00463A4E"/>
    <w:rsid w:val="00464B9F"/>
    <w:rsid w:val="00465655"/>
    <w:rsid w:val="0046683F"/>
    <w:rsid w:val="00467921"/>
    <w:rsid w:val="00471435"/>
    <w:rsid w:val="004716F7"/>
    <w:rsid w:val="004717A2"/>
    <w:rsid w:val="00472F80"/>
    <w:rsid w:val="00473086"/>
    <w:rsid w:val="00473226"/>
    <w:rsid w:val="0047351A"/>
    <w:rsid w:val="00474951"/>
    <w:rsid w:val="00474BF3"/>
    <w:rsid w:val="00474CCC"/>
    <w:rsid w:val="00475020"/>
    <w:rsid w:val="00476075"/>
    <w:rsid w:val="004762D0"/>
    <w:rsid w:val="00476CCC"/>
    <w:rsid w:val="00476FC2"/>
    <w:rsid w:val="00476FFA"/>
    <w:rsid w:val="00477647"/>
    <w:rsid w:val="004776D2"/>
    <w:rsid w:val="00477CDE"/>
    <w:rsid w:val="00481776"/>
    <w:rsid w:val="00481957"/>
    <w:rsid w:val="00482CE1"/>
    <w:rsid w:val="0048363D"/>
    <w:rsid w:val="004839E6"/>
    <w:rsid w:val="00483D31"/>
    <w:rsid w:val="00483F68"/>
    <w:rsid w:val="00483FC4"/>
    <w:rsid w:val="004866DB"/>
    <w:rsid w:val="0048684D"/>
    <w:rsid w:val="004871A6"/>
    <w:rsid w:val="004879A5"/>
    <w:rsid w:val="004879D5"/>
    <w:rsid w:val="00487AA0"/>
    <w:rsid w:val="004900E5"/>
    <w:rsid w:val="004902D5"/>
    <w:rsid w:val="004903FD"/>
    <w:rsid w:val="00490FDB"/>
    <w:rsid w:val="004916F7"/>
    <w:rsid w:val="00491D04"/>
    <w:rsid w:val="0049204B"/>
    <w:rsid w:val="004926B2"/>
    <w:rsid w:val="00492B91"/>
    <w:rsid w:val="004950F8"/>
    <w:rsid w:val="0049512D"/>
    <w:rsid w:val="00495D82"/>
    <w:rsid w:val="004963C3"/>
    <w:rsid w:val="00496652"/>
    <w:rsid w:val="00497EFA"/>
    <w:rsid w:val="004A020E"/>
    <w:rsid w:val="004A088B"/>
    <w:rsid w:val="004A08E7"/>
    <w:rsid w:val="004A0E7E"/>
    <w:rsid w:val="004A1078"/>
    <w:rsid w:val="004A12F1"/>
    <w:rsid w:val="004A1D84"/>
    <w:rsid w:val="004A24B2"/>
    <w:rsid w:val="004A2979"/>
    <w:rsid w:val="004A29AB"/>
    <w:rsid w:val="004A2D86"/>
    <w:rsid w:val="004A3285"/>
    <w:rsid w:val="004A3D8C"/>
    <w:rsid w:val="004A51A0"/>
    <w:rsid w:val="004A5775"/>
    <w:rsid w:val="004A60AD"/>
    <w:rsid w:val="004A64BE"/>
    <w:rsid w:val="004A6649"/>
    <w:rsid w:val="004A6A02"/>
    <w:rsid w:val="004A6CE2"/>
    <w:rsid w:val="004A7687"/>
    <w:rsid w:val="004B023F"/>
    <w:rsid w:val="004B040E"/>
    <w:rsid w:val="004B0A08"/>
    <w:rsid w:val="004B1B0D"/>
    <w:rsid w:val="004B20EB"/>
    <w:rsid w:val="004B213F"/>
    <w:rsid w:val="004B67A1"/>
    <w:rsid w:val="004B6D3C"/>
    <w:rsid w:val="004B7546"/>
    <w:rsid w:val="004B7BCF"/>
    <w:rsid w:val="004C028E"/>
    <w:rsid w:val="004C048E"/>
    <w:rsid w:val="004C0AD8"/>
    <w:rsid w:val="004C0ADD"/>
    <w:rsid w:val="004C0F73"/>
    <w:rsid w:val="004C1109"/>
    <w:rsid w:val="004C1EDE"/>
    <w:rsid w:val="004C211B"/>
    <w:rsid w:val="004C249B"/>
    <w:rsid w:val="004C26A9"/>
    <w:rsid w:val="004C3243"/>
    <w:rsid w:val="004C3FD5"/>
    <w:rsid w:val="004C4502"/>
    <w:rsid w:val="004C4CAC"/>
    <w:rsid w:val="004C4D7C"/>
    <w:rsid w:val="004C527C"/>
    <w:rsid w:val="004C52B4"/>
    <w:rsid w:val="004C5601"/>
    <w:rsid w:val="004C5B99"/>
    <w:rsid w:val="004C5FF9"/>
    <w:rsid w:val="004C7317"/>
    <w:rsid w:val="004D059A"/>
    <w:rsid w:val="004D1755"/>
    <w:rsid w:val="004D1C01"/>
    <w:rsid w:val="004D32E5"/>
    <w:rsid w:val="004D36D6"/>
    <w:rsid w:val="004D421D"/>
    <w:rsid w:val="004D43FB"/>
    <w:rsid w:val="004D44A4"/>
    <w:rsid w:val="004D44F4"/>
    <w:rsid w:val="004D461F"/>
    <w:rsid w:val="004D5027"/>
    <w:rsid w:val="004D5D6A"/>
    <w:rsid w:val="004D5FAD"/>
    <w:rsid w:val="004D6918"/>
    <w:rsid w:val="004D6C55"/>
    <w:rsid w:val="004D7074"/>
    <w:rsid w:val="004D7590"/>
    <w:rsid w:val="004D77A4"/>
    <w:rsid w:val="004D7D17"/>
    <w:rsid w:val="004E0318"/>
    <w:rsid w:val="004E0D7D"/>
    <w:rsid w:val="004E141E"/>
    <w:rsid w:val="004E1717"/>
    <w:rsid w:val="004E1E0F"/>
    <w:rsid w:val="004E2ECC"/>
    <w:rsid w:val="004E338B"/>
    <w:rsid w:val="004E3C2B"/>
    <w:rsid w:val="004E41AE"/>
    <w:rsid w:val="004E456F"/>
    <w:rsid w:val="004E4B90"/>
    <w:rsid w:val="004E5929"/>
    <w:rsid w:val="004E5B47"/>
    <w:rsid w:val="004E5CFF"/>
    <w:rsid w:val="004E6689"/>
    <w:rsid w:val="004E67D3"/>
    <w:rsid w:val="004E6943"/>
    <w:rsid w:val="004E6BE3"/>
    <w:rsid w:val="004E6FC9"/>
    <w:rsid w:val="004E7659"/>
    <w:rsid w:val="004E7814"/>
    <w:rsid w:val="004F0483"/>
    <w:rsid w:val="004F0946"/>
    <w:rsid w:val="004F0983"/>
    <w:rsid w:val="004F2401"/>
    <w:rsid w:val="004F342F"/>
    <w:rsid w:val="004F3A09"/>
    <w:rsid w:val="004F40C0"/>
    <w:rsid w:val="004F555E"/>
    <w:rsid w:val="004F5DCC"/>
    <w:rsid w:val="004F6663"/>
    <w:rsid w:val="004F67ED"/>
    <w:rsid w:val="004F68C5"/>
    <w:rsid w:val="004F69BC"/>
    <w:rsid w:val="004F6B99"/>
    <w:rsid w:val="004F73E9"/>
    <w:rsid w:val="0050086F"/>
    <w:rsid w:val="00501047"/>
    <w:rsid w:val="00501162"/>
    <w:rsid w:val="0050141B"/>
    <w:rsid w:val="00501D13"/>
    <w:rsid w:val="00503654"/>
    <w:rsid w:val="00503F1A"/>
    <w:rsid w:val="005044F7"/>
    <w:rsid w:val="0050462A"/>
    <w:rsid w:val="0050556A"/>
    <w:rsid w:val="00505E1C"/>
    <w:rsid w:val="00506497"/>
    <w:rsid w:val="00510049"/>
    <w:rsid w:val="00510837"/>
    <w:rsid w:val="00511557"/>
    <w:rsid w:val="005115E4"/>
    <w:rsid w:val="00511727"/>
    <w:rsid w:val="0051264E"/>
    <w:rsid w:val="005126B3"/>
    <w:rsid w:val="00513200"/>
    <w:rsid w:val="00513960"/>
    <w:rsid w:val="00513EDF"/>
    <w:rsid w:val="005151A0"/>
    <w:rsid w:val="00515921"/>
    <w:rsid w:val="00516501"/>
    <w:rsid w:val="005165D0"/>
    <w:rsid w:val="00516847"/>
    <w:rsid w:val="00517945"/>
    <w:rsid w:val="00517967"/>
    <w:rsid w:val="00520FB6"/>
    <w:rsid w:val="00521867"/>
    <w:rsid w:val="00521AE6"/>
    <w:rsid w:val="00522587"/>
    <w:rsid w:val="00522B9C"/>
    <w:rsid w:val="005234B1"/>
    <w:rsid w:val="005234FD"/>
    <w:rsid w:val="005235EC"/>
    <w:rsid w:val="00523D6C"/>
    <w:rsid w:val="005243BF"/>
    <w:rsid w:val="005246F3"/>
    <w:rsid w:val="00524F63"/>
    <w:rsid w:val="005262A3"/>
    <w:rsid w:val="0053021A"/>
    <w:rsid w:val="0053091D"/>
    <w:rsid w:val="005318F2"/>
    <w:rsid w:val="005325C2"/>
    <w:rsid w:val="00532900"/>
    <w:rsid w:val="00533C43"/>
    <w:rsid w:val="00534087"/>
    <w:rsid w:val="00534465"/>
    <w:rsid w:val="0053544C"/>
    <w:rsid w:val="00535F55"/>
    <w:rsid w:val="00535FDE"/>
    <w:rsid w:val="00536154"/>
    <w:rsid w:val="00536A00"/>
    <w:rsid w:val="00537E9E"/>
    <w:rsid w:val="00540141"/>
    <w:rsid w:val="005406A7"/>
    <w:rsid w:val="0054085B"/>
    <w:rsid w:val="00540941"/>
    <w:rsid w:val="0054121F"/>
    <w:rsid w:val="005413C1"/>
    <w:rsid w:val="005413DE"/>
    <w:rsid w:val="00541636"/>
    <w:rsid w:val="00541DA0"/>
    <w:rsid w:val="00542FEF"/>
    <w:rsid w:val="00543110"/>
    <w:rsid w:val="00543495"/>
    <w:rsid w:val="00544D62"/>
    <w:rsid w:val="00544DDD"/>
    <w:rsid w:val="00544DE6"/>
    <w:rsid w:val="00545199"/>
    <w:rsid w:val="00545A9A"/>
    <w:rsid w:val="005462ED"/>
    <w:rsid w:val="005466F5"/>
    <w:rsid w:val="00546AA4"/>
    <w:rsid w:val="00547073"/>
    <w:rsid w:val="005500C1"/>
    <w:rsid w:val="00550478"/>
    <w:rsid w:val="00550BA9"/>
    <w:rsid w:val="00550CDD"/>
    <w:rsid w:val="00550E72"/>
    <w:rsid w:val="0055173A"/>
    <w:rsid w:val="005533DA"/>
    <w:rsid w:val="00553727"/>
    <w:rsid w:val="00553786"/>
    <w:rsid w:val="005541A1"/>
    <w:rsid w:val="00554AFE"/>
    <w:rsid w:val="00556D1A"/>
    <w:rsid w:val="00556E33"/>
    <w:rsid w:val="00560A6B"/>
    <w:rsid w:val="00560C92"/>
    <w:rsid w:val="00561317"/>
    <w:rsid w:val="00561BAA"/>
    <w:rsid w:val="00561E8C"/>
    <w:rsid w:val="005628A5"/>
    <w:rsid w:val="00562B71"/>
    <w:rsid w:val="00563247"/>
    <w:rsid w:val="00563B6F"/>
    <w:rsid w:val="0056454F"/>
    <w:rsid w:val="00565B55"/>
    <w:rsid w:val="00565C5C"/>
    <w:rsid w:val="00565E42"/>
    <w:rsid w:val="0056633E"/>
    <w:rsid w:val="0056636E"/>
    <w:rsid w:val="005665AF"/>
    <w:rsid w:val="00566B36"/>
    <w:rsid w:val="00567168"/>
    <w:rsid w:val="00567298"/>
    <w:rsid w:val="005674A5"/>
    <w:rsid w:val="00567E1A"/>
    <w:rsid w:val="005703D5"/>
    <w:rsid w:val="0057042C"/>
    <w:rsid w:val="0057147E"/>
    <w:rsid w:val="005715F6"/>
    <w:rsid w:val="00571D3F"/>
    <w:rsid w:val="0057200D"/>
    <w:rsid w:val="005720C3"/>
    <w:rsid w:val="00573258"/>
    <w:rsid w:val="00573C30"/>
    <w:rsid w:val="00573EE0"/>
    <w:rsid w:val="00573FDD"/>
    <w:rsid w:val="005742C4"/>
    <w:rsid w:val="005742E7"/>
    <w:rsid w:val="00574A85"/>
    <w:rsid w:val="0057637C"/>
    <w:rsid w:val="0057645D"/>
    <w:rsid w:val="00576786"/>
    <w:rsid w:val="005769E9"/>
    <w:rsid w:val="0058010C"/>
    <w:rsid w:val="00580198"/>
    <w:rsid w:val="00580F19"/>
    <w:rsid w:val="00581387"/>
    <w:rsid w:val="00581AC3"/>
    <w:rsid w:val="0058264F"/>
    <w:rsid w:val="005827A4"/>
    <w:rsid w:val="00583CFC"/>
    <w:rsid w:val="00584EF8"/>
    <w:rsid w:val="00585D49"/>
    <w:rsid w:val="00585E71"/>
    <w:rsid w:val="00587CC8"/>
    <w:rsid w:val="005902A6"/>
    <w:rsid w:val="0059180B"/>
    <w:rsid w:val="00591A59"/>
    <w:rsid w:val="005922A9"/>
    <w:rsid w:val="00592384"/>
    <w:rsid w:val="00592C5A"/>
    <w:rsid w:val="00592FA0"/>
    <w:rsid w:val="00594392"/>
    <w:rsid w:val="0059439D"/>
    <w:rsid w:val="00594901"/>
    <w:rsid w:val="00594A1F"/>
    <w:rsid w:val="00594BD2"/>
    <w:rsid w:val="00594C3D"/>
    <w:rsid w:val="00596127"/>
    <w:rsid w:val="00596FD5"/>
    <w:rsid w:val="00597521"/>
    <w:rsid w:val="00597D48"/>
    <w:rsid w:val="00597E8F"/>
    <w:rsid w:val="005A0832"/>
    <w:rsid w:val="005A0DD4"/>
    <w:rsid w:val="005A263F"/>
    <w:rsid w:val="005A2840"/>
    <w:rsid w:val="005A2A4C"/>
    <w:rsid w:val="005A2E63"/>
    <w:rsid w:val="005A31B6"/>
    <w:rsid w:val="005A35C1"/>
    <w:rsid w:val="005A3972"/>
    <w:rsid w:val="005A442C"/>
    <w:rsid w:val="005A4A83"/>
    <w:rsid w:val="005A4ECA"/>
    <w:rsid w:val="005A4EFD"/>
    <w:rsid w:val="005A506D"/>
    <w:rsid w:val="005A5321"/>
    <w:rsid w:val="005A57C2"/>
    <w:rsid w:val="005A57EC"/>
    <w:rsid w:val="005A5DEC"/>
    <w:rsid w:val="005A5DFD"/>
    <w:rsid w:val="005A690A"/>
    <w:rsid w:val="005A7609"/>
    <w:rsid w:val="005B0943"/>
    <w:rsid w:val="005B0B42"/>
    <w:rsid w:val="005B1163"/>
    <w:rsid w:val="005B2118"/>
    <w:rsid w:val="005B256A"/>
    <w:rsid w:val="005B3887"/>
    <w:rsid w:val="005B437B"/>
    <w:rsid w:val="005B4654"/>
    <w:rsid w:val="005B49A2"/>
    <w:rsid w:val="005B5B83"/>
    <w:rsid w:val="005B63D2"/>
    <w:rsid w:val="005B65E5"/>
    <w:rsid w:val="005B6638"/>
    <w:rsid w:val="005C01AF"/>
    <w:rsid w:val="005C01D0"/>
    <w:rsid w:val="005C01DE"/>
    <w:rsid w:val="005C0A4B"/>
    <w:rsid w:val="005C19A7"/>
    <w:rsid w:val="005C1C9E"/>
    <w:rsid w:val="005C225B"/>
    <w:rsid w:val="005C2681"/>
    <w:rsid w:val="005C2835"/>
    <w:rsid w:val="005C29E4"/>
    <w:rsid w:val="005C2FCB"/>
    <w:rsid w:val="005C30BA"/>
    <w:rsid w:val="005C3177"/>
    <w:rsid w:val="005C32F8"/>
    <w:rsid w:val="005C3368"/>
    <w:rsid w:val="005C345E"/>
    <w:rsid w:val="005C35A9"/>
    <w:rsid w:val="005C36FE"/>
    <w:rsid w:val="005C4936"/>
    <w:rsid w:val="005C49AF"/>
    <w:rsid w:val="005C4EE5"/>
    <w:rsid w:val="005C5DA0"/>
    <w:rsid w:val="005C67B6"/>
    <w:rsid w:val="005C7628"/>
    <w:rsid w:val="005C7E80"/>
    <w:rsid w:val="005C7F9F"/>
    <w:rsid w:val="005C7FAF"/>
    <w:rsid w:val="005D038C"/>
    <w:rsid w:val="005D0939"/>
    <w:rsid w:val="005D18C7"/>
    <w:rsid w:val="005D19DB"/>
    <w:rsid w:val="005D1B56"/>
    <w:rsid w:val="005D2439"/>
    <w:rsid w:val="005D4612"/>
    <w:rsid w:val="005D479B"/>
    <w:rsid w:val="005D4A09"/>
    <w:rsid w:val="005D503A"/>
    <w:rsid w:val="005D5A11"/>
    <w:rsid w:val="005D5A12"/>
    <w:rsid w:val="005D5A96"/>
    <w:rsid w:val="005D5BB7"/>
    <w:rsid w:val="005D5BC6"/>
    <w:rsid w:val="005D60EA"/>
    <w:rsid w:val="005D6290"/>
    <w:rsid w:val="005D7A8E"/>
    <w:rsid w:val="005E0E1B"/>
    <w:rsid w:val="005E127D"/>
    <w:rsid w:val="005E12B3"/>
    <w:rsid w:val="005E13D9"/>
    <w:rsid w:val="005E1F99"/>
    <w:rsid w:val="005E2058"/>
    <w:rsid w:val="005E258F"/>
    <w:rsid w:val="005E2B64"/>
    <w:rsid w:val="005E3941"/>
    <w:rsid w:val="005E3F04"/>
    <w:rsid w:val="005E4327"/>
    <w:rsid w:val="005E4723"/>
    <w:rsid w:val="005E5169"/>
    <w:rsid w:val="005E55B3"/>
    <w:rsid w:val="005E57EA"/>
    <w:rsid w:val="005E66EC"/>
    <w:rsid w:val="005E70BA"/>
    <w:rsid w:val="005E774A"/>
    <w:rsid w:val="005E7955"/>
    <w:rsid w:val="005E7A75"/>
    <w:rsid w:val="005F0848"/>
    <w:rsid w:val="005F1149"/>
    <w:rsid w:val="005F2509"/>
    <w:rsid w:val="005F3FD7"/>
    <w:rsid w:val="005F5B1B"/>
    <w:rsid w:val="00600083"/>
    <w:rsid w:val="0060033A"/>
    <w:rsid w:val="00600D9F"/>
    <w:rsid w:val="0060138D"/>
    <w:rsid w:val="00602687"/>
    <w:rsid w:val="006034A8"/>
    <w:rsid w:val="00603BB9"/>
    <w:rsid w:val="00603E70"/>
    <w:rsid w:val="006043E5"/>
    <w:rsid w:val="00604D7E"/>
    <w:rsid w:val="00605817"/>
    <w:rsid w:val="00606183"/>
    <w:rsid w:val="0060697B"/>
    <w:rsid w:val="00606AF6"/>
    <w:rsid w:val="00606C6B"/>
    <w:rsid w:val="00607C9E"/>
    <w:rsid w:val="00611D91"/>
    <w:rsid w:val="006121D0"/>
    <w:rsid w:val="006123D4"/>
    <w:rsid w:val="006128AF"/>
    <w:rsid w:val="00612B03"/>
    <w:rsid w:val="00612E99"/>
    <w:rsid w:val="006132A6"/>
    <w:rsid w:val="00613398"/>
    <w:rsid w:val="0061383C"/>
    <w:rsid w:val="00613FEE"/>
    <w:rsid w:val="006160E5"/>
    <w:rsid w:val="00616281"/>
    <w:rsid w:val="006168E2"/>
    <w:rsid w:val="00616CA1"/>
    <w:rsid w:val="00617AF7"/>
    <w:rsid w:val="00620402"/>
    <w:rsid w:val="00620CFC"/>
    <w:rsid w:val="006218D7"/>
    <w:rsid w:val="006219D5"/>
    <w:rsid w:val="00621F98"/>
    <w:rsid w:val="00622A15"/>
    <w:rsid w:val="00622A26"/>
    <w:rsid w:val="00623AF1"/>
    <w:rsid w:val="00623CC4"/>
    <w:rsid w:val="00624206"/>
    <w:rsid w:val="00624D2B"/>
    <w:rsid w:val="00624D5C"/>
    <w:rsid w:val="00624F18"/>
    <w:rsid w:val="006260B8"/>
    <w:rsid w:val="006263BF"/>
    <w:rsid w:val="00626708"/>
    <w:rsid w:val="00626C08"/>
    <w:rsid w:val="00626D44"/>
    <w:rsid w:val="0063005A"/>
    <w:rsid w:val="00630329"/>
    <w:rsid w:val="00630ED3"/>
    <w:rsid w:val="006314A7"/>
    <w:rsid w:val="00631A48"/>
    <w:rsid w:val="006328DA"/>
    <w:rsid w:val="006332B0"/>
    <w:rsid w:val="00633B96"/>
    <w:rsid w:val="0063482E"/>
    <w:rsid w:val="00635B4B"/>
    <w:rsid w:val="00635CEE"/>
    <w:rsid w:val="0063615A"/>
    <w:rsid w:val="006362BE"/>
    <w:rsid w:val="00636EC3"/>
    <w:rsid w:val="006405AA"/>
    <w:rsid w:val="00640C5E"/>
    <w:rsid w:val="00641F19"/>
    <w:rsid w:val="00642479"/>
    <w:rsid w:val="006427D6"/>
    <w:rsid w:val="00642A0D"/>
    <w:rsid w:val="00642F71"/>
    <w:rsid w:val="00643147"/>
    <w:rsid w:val="00643EF4"/>
    <w:rsid w:val="00645680"/>
    <w:rsid w:val="00645F60"/>
    <w:rsid w:val="00646EA9"/>
    <w:rsid w:val="006470BA"/>
    <w:rsid w:val="00647CEE"/>
    <w:rsid w:val="006502AE"/>
    <w:rsid w:val="00650A00"/>
    <w:rsid w:val="00650D1F"/>
    <w:rsid w:val="00650F76"/>
    <w:rsid w:val="00651F17"/>
    <w:rsid w:val="00652235"/>
    <w:rsid w:val="00652AEE"/>
    <w:rsid w:val="00653701"/>
    <w:rsid w:val="00654770"/>
    <w:rsid w:val="00655993"/>
    <w:rsid w:val="00655F19"/>
    <w:rsid w:val="00656F4E"/>
    <w:rsid w:val="00657B93"/>
    <w:rsid w:val="00660250"/>
    <w:rsid w:val="0066030C"/>
    <w:rsid w:val="006605E9"/>
    <w:rsid w:val="00660A8A"/>
    <w:rsid w:val="00660F94"/>
    <w:rsid w:val="00662018"/>
    <w:rsid w:val="006631AF"/>
    <w:rsid w:val="0066363D"/>
    <w:rsid w:val="006637D7"/>
    <w:rsid w:val="00663DA7"/>
    <w:rsid w:val="0066418B"/>
    <w:rsid w:val="00664F4F"/>
    <w:rsid w:val="00665409"/>
    <w:rsid w:val="00665580"/>
    <w:rsid w:val="006668CD"/>
    <w:rsid w:val="00666AF1"/>
    <w:rsid w:val="0066714D"/>
    <w:rsid w:val="00667838"/>
    <w:rsid w:val="00667A2E"/>
    <w:rsid w:val="00667F7B"/>
    <w:rsid w:val="006703BB"/>
    <w:rsid w:val="00670783"/>
    <w:rsid w:val="00670BCB"/>
    <w:rsid w:val="00670E05"/>
    <w:rsid w:val="006710B4"/>
    <w:rsid w:val="00672B6C"/>
    <w:rsid w:val="00672BE2"/>
    <w:rsid w:val="00674416"/>
    <w:rsid w:val="00674CC0"/>
    <w:rsid w:val="0067669C"/>
    <w:rsid w:val="00680E17"/>
    <w:rsid w:val="00681DCF"/>
    <w:rsid w:val="00681FF7"/>
    <w:rsid w:val="006830D6"/>
    <w:rsid w:val="0068330B"/>
    <w:rsid w:val="0068354A"/>
    <w:rsid w:val="0068381A"/>
    <w:rsid w:val="00683AD8"/>
    <w:rsid w:val="00683F7A"/>
    <w:rsid w:val="00684A62"/>
    <w:rsid w:val="00685326"/>
    <w:rsid w:val="00685832"/>
    <w:rsid w:val="00685F0B"/>
    <w:rsid w:val="00685F37"/>
    <w:rsid w:val="00686169"/>
    <w:rsid w:val="00686596"/>
    <w:rsid w:val="00686B2D"/>
    <w:rsid w:val="006870AB"/>
    <w:rsid w:val="006871A3"/>
    <w:rsid w:val="00687421"/>
    <w:rsid w:val="00687874"/>
    <w:rsid w:val="00690434"/>
    <w:rsid w:val="0069043A"/>
    <w:rsid w:val="00690B4E"/>
    <w:rsid w:val="0069248D"/>
    <w:rsid w:val="00693ABE"/>
    <w:rsid w:val="00694457"/>
    <w:rsid w:val="00694F99"/>
    <w:rsid w:val="00695505"/>
    <w:rsid w:val="00696AAA"/>
    <w:rsid w:val="00696C80"/>
    <w:rsid w:val="00696FA2"/>
    <w:rsid w:val="006971D2"/>
    <w:rsid w:val="006976DD"/>
    <w:rsid w:val="00697AB7"/>
    <w:rsid w:val="006A0415"/>
    <w:rsid w:val="006A186D"/>
    <w:rsid w:val="006A1CF2"/>
    <w:rsid w:val="006A1E34"/>
    <w:rsid w:val="006A2A26"/>
    <w:rsid w:val="006A4119"/>
    <w:rsid w:val="006A4F6D"/>
    <w:rsid w:val="006A66F4"/>
    <w:rsid w:val="006A6977"/>
    <w:rsid w:val="006A7C5A"/>
    <w:rsid w:val="006B0268"/>
    <w:rsid w:val="006B0846"/>
    <w:rsid w:val="006B15B3"/>
    <w:rsid w:val="006B15C4"/>
    <w:rsid w:val="006B270B"/>
    <w:rsid w:val="006B2CDB"/>
    <w:rsid w:val="006B2D6F"/>
    <w:rsid w:val="006B3665"/>
    <w:rsid w:val="006B3C08"/>
    <w:rsid w:val="006B3FE7"/>
    <w:rsid w:val="006B422C"/>
    <w:rsid w:val="006B4D3F"/>
    <w:rsid w:val="006B5FA0"/>
    <w:rsid w:val="006B66DE"/>
    <w:rsid w:val="006B66EC"/>
    <w:rsid w:val="006C1131"/>
    <w:rsid w:val="006C1CC6"/>
    <w:rsid w:val="006C265D"/>
    <w:rsid w:val="006C2956"/>
    <w:rsid w:val="006C29BF"/>
    <w:rsid w:val="006C2BAF"/>
    <w:rsid w:val="006C2E71"/>
    <w:rsid w:val="006C396C"/>
    <w:rsid w:val="006C39A2"/>
    <w:rsid w:val="006C4A0C"/>
    <w:rsid w:val="006C4C79"/>
    <w:rsid w:val="006C5872"/>
    <w:rsid w:val="006C5C21"/>
    <w:rsid w:val="006D032A"/>
    <w:rsid w:val="006D06A5"/>
    <w:rsid w:val="006D0A02"/>
    <w:rsid w:val="006D0B2D"/>
    <w:rsid w:val="006D1A0B"/>
    <w:rsid w:val="006D21F3"/>
    <w:rsid w:val="006D32F2"/>
    <w:rsid w:val="006D478C"/>
    <w:rsid w:val="006D4816"/>
    <w:rsid w:val="006D48AE"/>
    <w:rsid w:val="006D5B23"/>
    <w:rsid w:val="006D5F60"/>
    <w:rsid w:val="006D64D9"/>
    <w:rsid w:val="006D6E23"/>
    <w:rsid w:val="006D74F1"/>
    <w:rsid w:val="006D7633"/>
    <w:rsid w:val="006D7D41"/>
    <w:rsid w:val="006D7EDA"/>
    <w:rsid w:val="006E0668"/>
    <w:rsid w:val="006E13F5"/>
    <w:rsid w:val="006E148A"/>
    <w:rsid w:val="006E1672"/>
    <w:rsid w:val="006E16CF"/>
    <w:rsid w:val="006E1798"/>
    <w:rsid w:val="006E211F"/>
    <w:rsid w:val="006E244D"/>
    <w:rsid w:val="006E28CA"/>
    <w:rsid w:val="006E3222"/>
    <w:rsid w:val="006E369B"/>
    <w:rsid w:val="006E38E7"/>
    <w:rsid w:val="006E3BEF"/>
    <w:rsid w:val="006E51A7"/>
    <w:rsid w:val="006E5939"/>
    <w:rsid w:val="006E5A19"/>
    <w:rsid w:val="006E5B87"/>
    <w:rsid w:val="006E6310"/>
    <w:rsid w:val="006E6B0C"/>
    <w:rsid w:val="006E751D"/>
    <w:rsid w:val="006F069B"/>
    <w:rsid w:val="006F19B7"/>
    <w:rsid w:val="006F1A3D"/>
    <w:rsid w:val="006F1E61"/>
    <w:rsid w:val="006F1E90"/>
    <w:rsid w:val="006F2BD1"/>
    <w:rsid w:val="006F31BE"/>
    <w:rsid w:val="006F3343"/>
    <w:rsid w:val="006F33A8"/>
    <w:rsid w:val="006F37AE"/>
    <w:rsid w:val="006F41C7"/>
    <w:rsid w:val="006F4ADC"/>
    <w:rsid w:val="006F5175"/>
    <w:rsid w:val="006F5605"/>
    <w:rsid w:val="006F5861"/>
    <w:rsid w:val="006F6932"/>
    <w:rsid w:val="006F7217"/>
    <w:rsid w:val="006F7F24"/>
    <w:rsid w:val="0070014F"/>
    <w:rsid w:val="0070016D"/>
    <w:rsid w:val="00700611"/>
    <w:rsid w:val="007011A1"/>
    <w:rsid w:val="0070153B"/>
    <w:rsid w:val="00701B76"/>
    <w:rsid w:val="00701FB1"/>
    <w:rsid w:val="00702704"/>
    <w:rsid w:val="00702D70"/>
    <w:rsid w:val="007031D2"/>
    <w:rsid w:val="0070330C"/>
    <w:rsid w:val="00703928"/>
    <w:rsid w:val="00703959"/>
    <w:rsid w:val="00703B88"/>
    <w:rsid w:val="00703FB1"/>
    <w:rsid w:val="00703FBB"/>
    <w:rsid w:val="00704153"/>
    <w:rsid w:val="007042C2"/>
    <w:rsid w:val="00704606"/>
    <w:rsid w:val="00704616"/>
    <w:rsid w:val="00704DA4"/>
    <w:rsid w:val="0070568F"/>
    <w:rsid w:val="00705CB4"/>
    <w:rsid w:val="00706649"/>
    <w:rsid w:val="007077F5"/>
    <w:rsid w:val="007100A3"/>
    <w:rsid w:val="00710AF3"/>
    <w:rsid w:val="00713126"/>
    <w:rsid w:val="00713868"/>
    <w:rsid w:val="00713C5A"/>
    <w:rsid w:val="007157C1"/>
    <w:rsid w:val="0071599E"/>
    <w:rsid w:val="007167FA"/>
    <w:rsid w:val="00717A9A"/>
    <w:rsid w:val="0072034A"/>
    <w:rsid w:val="007203A0"/>
    <w:rsid w:val="00720CB9"/>
    <w:rsid w:val="00720D5F"/>
    <w:rsid w:val="00720DB5"/>
    <w:rsid w:val="00720E31"/>
    <w:rsid w:val="00720F47"/>
    <w:rsid w:val="00721806"/>
    <w:rsid w:val="00721947"/>
    <w:rsid w:val="00721955"/>
    <w:rsid w:val="00721960"/>
    <w:rsid w:val="00721EDD"/>
    <w:rsid w:val="00722212"/>
    <w:rsid w:val="00722626"/>
    <w:rsid w:val="00722AFC"/>
    <w:rsid w:val="00722F69"/>
    <w:rsid w:val="007235FD"/>
    <w:rsid w:val="00724455"/>
    <w:rsid w:val="00725032"/>
    <w:rsid w:val="007254BE"/>
    <w:rsid w:val="007258C3"/>
    <w:rsid w:val="0072610E"/>
    <w:rsid w:val="0072628B"/>
    <w:rsid w:val="00726A23"/>
    <w:rsid w:val="0072719F"/>
    <w:rsid w:val="00730046"/>
    <w:rsid w:val="0073063D"/>
    <w:rsid w:val="00730727"/>
    <w:rsid w:val="00730862"/>
    <w:rsid w:val="007311B4"/>
    <w:rsid w:val="007312C6"/>
    <w:rsid w:val="00731567"/>
    <w:rsid w:val="0073343E"/>
    <w:rsid w:val="007339BC"/>
    <w:rsid w:val="00733A0C"/>
    <w:rsid w:val="00734108"/>
    <w:rsid w:val="00735314"/>
    <w:rsid w:val="00735977"/>
    <w:rsid w:val="00735F75"/>
    <w:rsid w:val="00736051"/>
    <w:rsid w:val="0073652B"/>
    <w:rsid w:val="00736DA8"/>
    <w:rsid w:val="00740034"/>
    <w:rsid w:val="0074015C"/>
    <w:rsid w:val="00740320"/>
    <w:rsid w:val="007403A8"/>
    <w:rsid w:val="00740509"/>
    <w:rsid w:val="00740581"/>
    <w:rsid w:val="00740C36"/>
    <w:rsid w:val="00741135"/>
    <w:rsid w:val="0074127E"/>
    <w:rsid w:val="007413C3"/>
    <w:rsid w:val="00741406"/>
    <w:rsid w:val="007417DF"/>
    <w:rsid w:val="00742275"/>
    <w:rsid w:val="007422B3"/>
    <w:rsid w:val="007437B3"/>
    <w:rsid w:val="00745270"/>
    <w:rsid w:val="007455ED"/>
    <w:rsid w:val="00745AB4"/>
    <w:rsid w:val="0074642C"/>
    <w:rsid w:val="00746ACB"/>
    <w:rsid w:val="00747022"/>
    <w:rsid w:val="007478D5"/>
    <w:rsid w:val="007506FB"/>
    <w:rsid w:val="00751389"/>
    <w:rsid w:val="00751BFD"/>
    <w:rsid w:val="00751DA9"/>
    <w:rsid w:val="00751E6D"/>
    <w:rsid w:val="00752882"/>
    <w:rsid w:val="00752C3F"/>
    <w:rsid w:val="00752DAD"/>
    <w:rsid w:val="0075301B"/>
    <w:rsid w:val="007531C8"/>
    <w:rsid w:val="007532B6"/>
    <w:rsid w:val="007534E3"/>
    <w:rsid w:val="0075352B"/>
    <w:rsid w:val="00755674"/>
    <w:rsid w:val="0075568C"/>
    <w:rsid w:val="007558FB"/>
    <w:rsid w:val="007565AF"/>
    <w:rsid w:val="00756778"/>
    <w:rsid w:val="0075726C"/>
    <w:rsid w:val="00757304"/>
    <w:rsid w:val="00760400"/>
    <w:rsid w:val="00761B2B"/>
    <w:rsid w:val="00761D86"/>
    <w:rsid w:val="0076242B"/>
    <w:rsid w:val="007625F7"/>
    <w:rsid w:val="00762E94"/>
    <w:rsid w:val="007641D1"/>
    <w:rsid w:val="0076529B"/>
    <w:rsid w:val="0076682F"/>
    <w:rsid w:val="00766CFE"/>
    <w:rsid w:val="007676AC"/>
    <w:rsid w:val="00767799"/>
    <w:rsid w:val="0076787F"/>
    <w:rsid w:val="00770311"/>
    <w:rsid w:val="0077056F"/>
    <w:rsid w:val="00770B7D"/>
    <w:rsid w:val="00772E92"/>
    <w:rsid w:val="00773B5A"/>
    <w:rsid w:val="007740E9"/>
    <w:rsid w:val="0077427F"/>
    <w:rsid w:val="00774367"/>
    <w:rsid w:val="00774AEA"/>
    <w:rsid w:val="0077511A"/>
    <w:rsid w:val="00775D23"/>
    <w:rsid w:val="00775F0C"/>
    <w:rsid w:val="00776800"/>
    <w:rsid w:val="00777604"/>
    <w:rsid w:val="00777C15"/>
    <w:rsid w:val="0078067E"/>
    <w:rsid w:val="0078092E"/>
    <w:rsid w:val="0078136C"/>
    <w:rsid w:val="007823DE"/>
    <w:rsid w:val="00782E0B"/>
    <w:rsid w:val="00782EB9"/>
    <w:rsid w:val="00782ED5"/>
    <w:rsid w:val="00784C57"/>
    <w:rsid w:val="0078559A"/>
    <w:rsid w:val="00785660"/>
    <w:rsid w:val="007858AD"/>
    <w:rsid w:val="00785E8D"/>
    <w:rsid w:val="0078693C"/>
    <w:rsid w:val="00786F3C"/>
    <w:rsid w:val="007874EB"/>
    <w:rsid w:val="00787649"/>
    <w:rsid w:val="00787BA7"/>
    <w:rsid w:val="00787C3A"/>
    <w:rsid w:val="00790C02"/>
    <w:rsid w:val="0079100C"/>
    <w:rsid w:val="00791ED5"/>
    <w:rsid w:val="00792C26"/>
    <w:rsid w:val="00793BD4"/>
    <w:rsid w:val="00794213"/>
    <w:rsid w:val="007943E8"/>
    <w:rsid w:val="00794C1C"/>
    <w:rsid w:val="00794D50"/>
    <w:rsid w:val="007953B2"/>
    <w:rsid w:val="00795798"/>
    <w:rsid w:val="007959D1"/>
    <w:rsid w:val="00795F74"/>
    <w:rsid w:val="0079607C"/>
    <w:rsid w:val="007963BD"/>
    <w:rsid w:val="0079747A"/>
    <w:rsid w:val="007974B2"/>
    <w:rsid w:val="00797EE3"/>
    <w:rsid w:val="007A05BC"/>
    <w:rsid w:val="007A1024"/>
    <w:rsid w:val="007A1080"/>
    <w:rsid w:val="007A278C"/>
    <w:rsid w:val="007A2A7E"/>
    <w:rsid w:val="007A2B24"/>
    <w:rsid w:val="007A2B56"/>
    <w:rsid w:val="007A2F21"/>
    <w:rsid w:val="007A3234"/>
    <w:rsid w:val="007A3CB4"/>
    <w:rsid w:val="007A428B"/>
    <w:rsid w:val="007A479E"/>
    <w:rsid w:val="007A562A"/>
    <w:rsid w:val="007A5E9A"/>
    <w:rsid w:val="007A637A"/>
    <w:rsid w:val="007A7BC7"/>
    <w:rsid w:val="007A7C81"/>
    <w:rsid w:val="007B0184"/>
    <w:rsid w:val="007B0832"/>
    <w:rsid w:val="007B0D2C"/>
    <w:rsid w:val="007B2013"/>
    <w:rsid w:val="007B220A"/>
    <w:rsid w:val="007B2AEB"/>
    <w:rsid w:val="007B42DF"/>
    <w:rsid w:val="007B4703"/>
    <w:rsid w:val="007B52BD"/>
    <w:rsid w:val="007B53E5"/>
    <w:rsid w:val="007B5B99"/>
    <w:rsid w:val="007B5BE3"/>
    <w:rsid w:val="007B5C8F"/>
    <w:rsid w:val="007B5ECC"/>
    <w:rsid w:val="007B71F3"/>
    <w:rsid w:val="007B7756"/>
    <w:rsid w:val="007B780F"/>
    <w:rsid w:val="007B7F51"/>
    <w:rsid w:val="007C0D1A"/>
    <w:rsid w:val="007C131D"/>
    <w:rsid w:val="007C151F"/>
    <w:rsid w:val="007C16E9"/>
    <w:rsid w:val="007C20AB"/>
    <w:rsid w:val="007C2B5F"/>
    <w:rsid w:val="007C2CA1"/>
    <w:rsid w:val="007C3354"/>
    <w:rsid w:val="007C4BA1"/>
    <w:rsid w:val="007C4F2B"/>
    <w:rsid w:val="007C6787"/>
    <w:rsid w:val="007D00FD"/>
    <w:rsid w:val="007D0151"/>
    <w:rsid w:val="007D0B51"/>
    <w:rsid w:val="007D152A"/>
    <w:rsid w:val="007D3456"/>
    <w:rsid w:val="007D3C58"/>
    <w:rsid w:val="007D40A6"/>
    <w:rsid w:val="007D41BC"/>
    <w:rsid w:val="007D49D4"/>
    <w:rsid w:val="007D4F23"/>
    <w:rsid w:val="007D505D"/>
    <w:rsid w:val="007D52C7"/>
    <w:rsid w:val="007D5444"/>
    <w:rsid w:val="007D5754"/>
    <w:rsid w:val="007D601F"/>
    <w:rsid w:val="007D66BA"/>
    <w:rsid w:val="007D6761"/>
    <w:rsid w:val="007D71F9"/>
    <w:rsid w:val="007D7844"/>
    <w:rsid w:val="007E01F4"/>
    <w:rsid w:val="007E0D3C"/>
    <w:rsid w:val="007E0F7F"/>
    <w:rsid w:val="007E1105"/>
    <w:rsid w:val="007E1321"/>
    <w:rsid w:val="007E1959"/>
    <w:rsid w:val="007E2BAB"/>
    <w:rsid w:val="007E32F0"/>
    <w:rsid w:val="007E349B"/>
    <w:rsid w:val="007E39A0"/>
    <w:rsid w:val="007E3FC3"/>
    <w:rsid w:val="007E408A"/>
    <w:rsid w:val="007E4243"/>
    <w:rsid w:val="007E4429"/>
    <w:rsid w:val="007E55F3"/>
    <w:rsid w:val="007E5E57"/>
    <w:rsid w:val="007E6AF8"/>
    <w:rsid w:val="007E730C"/>
    <w:rsid w:val="007E77C9"/>
    <w:rsid w:val="007F03B5"/>
    <w:rsid w:val="007F06B2"/>
    <w:rsid w:val="007F2B07"/>
    <w:rsid w:val="007F2BD1"/>
    <w:rsid w:val="007F30C0"/>
    <w:rsid w:val="007F35BD"/>
    <w:rsid w:val="007F4D50"/>
    <w:rsid w:val="007F4E27"/>
    <w:rsid w:val="007F5242"/>
    <w:rsid w:val="007F5ED1"/>
    <w:rsid w:val="007F6210"/>
    <w:rsid w:val="007F6ACD"/>
    <w:rsid w:val="007F6F81"/>
    <w:rsid w:val="007F712E"/>
    <w:rsid w:val="007F739E"/>
    <w:rsid w:val="007F7EB3"/>
    <w:rsid w:val="00800685"/>
    <w:rsid w:val="00801009"/>
    <w:rsid w:val="00801192"/>
    <w:rsid w:val="00801846"/>
    <w:rsid w:val="00802231"/>
    <w:rsid w:val="00803265"/>
    <w:rsid w:val="00803282"/>
    <w:rsid w:val="008035E1"/>
    <w:rsid w:val="008038F6"/>
    <w:rsid w:val="00803F07"/>
    <w:rsid w:val="00804094"/>
    <w:rsid w:val="008043FA"/>
    <w:rsid w:val="00804427"/>
    <w:rsid w:val="008048B9"/>
    <w:rsid w:val="00804F8B"/>
    <w:rsid w:val="008054FF"/>
    <w:rsid w:val="00805751"/>
    <w:rsid w:val="00806B5D"/>
    <w:rsid w:val="008071C7"/>
    <w:rsid w:val="008073DB"/>
    <w:rsid w:val="00807D53"/>
    <w:rsid w:val="00807FC2"/>
    <w:rsid w:val="008101B6"/>
    <w:rsid w:val="00810B9B"/>
    <w:rsid w:val="00811258"/>
    <w:rsid w:val="00811394"/>
    <w:rsid w:val="0081200E"/>
    <w:rsid w:val="00812699"/>
    <w:rsid w:val="008129B6"/>
    <w:rsid w:val="00812C8D"/>
    <w:rsid w:val="00813745"/>
    <w:rsid w:val="00814BCD"/>
    <w:rsid w:val="008155D7"/>
    <w:rsid w:val="008168AC"/>
    <w:rsid w:val="00817032"/>
    <w:rsid w:val="008171D0"/>
    <w:rsid w:val="0081787C"/>
    <w:rsid w:val="00817915"/>
    <w:rsid w:val="0082099A"/>
    <w:rsid w:val="00822507"/>
    <w:rsid w:val="008232EF"/>
    <w:rsid w:val="0082358E"/>
    <w:rsid w:val="008238A9"/>
    <w:rsid w:val="00824118"/>
    <w:rsid w:val="00824274"/>
    <w:rsid w:val="00824FCD"/>
    <w:rsid w:val="008250AE"/>
    <w:rsid w:val="0082529C"/>
    <w:rsid w:val="008255F5"/>
    <w:rsid w:val="00825EB4"/>
    <w:rsid w:val="00826983"/>
    <w:rsid w:val="00826E03"/>
    <w:rsid w:val="008270DB"/>
    <w:rsid w:val="00827AEB"/>
    <w:rsid w:val="00827B4C"/>
    <w:rsid w:val="00830577"/>
    <w:rsid w:val="00830A47"/>
    <w:rsid w:val="00830B9E"/>
    <w:rsid w:val="00831391"/>
    <w:rsid w:val="008314ED"/>
    <w:rsid w:val="008318F5"/>
    <w:rsid w:val="00831B6E"/>
    <w:rsid w:val="0083227D"/>
    <w:rsid w:val="008325D3"/>
    <w:rsid w:val="00833262"/>
    <w:rsid w:val="008338F7"/>
    <w:rsid w:val="00833969"/>
    <w:rsid w:val="0083399A"/>
    <w:rsid w:val="008342F0"/>
    <w:rsid w:val="008347EB"/>
    <w:rsid w:val="008353AB"/>
    <w:rsid w:val="00835B81"/>
    <w:rsid w:val="00835F59"/>
    <w:rsid w:val="00837DCE"/>
    <w:rsid w:val="008400DC"/>
    <w:rsid w:val="00840628"/>
    <w:rsid w:val="00840738"/>
    <w:rsid w:val="008407BC"/>
    <w:rsid w:val="00840F7A"/>
    <w:rsid w:val="00840FBC"/>
    <w:rsid w:val="00841038"/>
    <w:rsid w:val="00841915"/>
    <w:rsid w:val="00841FE1"/>
    <w:rsid w:val="008427E8"/>
    <w:rsid w:val="00842BA9"/>
    <w:rsid w:val="00842C33"/>
    <w:rsid w:val="0084306D"/>
    <w:rsid w:val="008437DA"/>
    <w:rsid w:val="00843B0F"/>
    <w:rsid w:val="00843CEC"/>
    <w:rsid w:val="00843D37"/>
    <w:rsid w:val="00843FC4"/>
    <w:rsid w:val="0084403A"/>
    <w:rsid w:val="0084408B"/>
    <w:rsid w:val="00844436"/>
    <w:rsid w:val="008450BC"/>
    <w:rsid w:val="008451B1"/>
    <w:rsid w:val="00845F49"/>
    <w:rsid w:val="00847626"/>
    <w:rsid w:val="00850448"/>
    <w:rsid w:val="00850C0A"/>
    <w:rsid w:val="00850CF3"/>
    <w:rsid w:val="00851610"/>
    <w:rsid w:val="008518B5"/>
    <w:rsid w:val="008519BC"/>
    <w:rsid w:val="00851F6D"/>
    <w:rsid w:val="00853F87"/>
    <w:rsid w:val="0085423D"/>
    <w:rsid w:val="00854400"/>
    <w:rsid w:val="00855287"/>
    <w:rsid w:val="00855322"/>
    <w:rsid w:val="00856232"/>
    <w:rsid w:val="0085646E"/>
    <w:rsid w:val="00856F87"/>
    <w:rsid w:val="008615EE"/>
    <w:rsid w:val="0086178F"/>
    <w:rsid w:val="00861848"/>
    <w:rsid w:val="00861BE9"/>
    <w:rsid w:val="00862339"/>
    <w:rsid w:val="00862CD9"/>
    <w:rsid w:val="008630EF"/>
    <w:rsid w:val="00863A8B"/>
    <w:rsid w:val="00863CB8"/>
    <w:rsid w:val="00863D2E"/>
    <w:rsid w:val="00864311"/>
    <w:rsid w:val="008643AD"/>
    <w:rsid w:val="0086453F"/>
    <w:rsid w:val="0086493E"/>
    <w:rsid w:val="00864CBB"/>
    <w:rsid w:val="00864D6A"/>
    <w:rsid w:val="00864E88"/>
    <w:rsid w:val="008651C8"/>
    <w:rsid w:val="00865307"/>
    <w:rsid w:val="00865402"/>
    <w:rsid w:val="008656B1"/>
    <w:rsid w:val="00866243"/>
    <w:rsid w:val="00866A25"/>
    <w:rsid w:val="00866FA6"/>
    <w:rsid w:val="00867252"/>
    <w:rsid w:val="008679AE"/>
    <w:rsid w:val="00867E37"/>
    <w:rsid w:val="00870059"/>
    <w:rsid w:val="00871B8E"/>
    <w:rsid w:val="00871D15"/>
    <w:rsid w:val="0087226E"/>
    <w:rsid w:val="0087318C"/>
    <w:rsid w:val="00874332"/>
    <w:rsid w:val="0087497E"/>
    <w:rsid w:val="008757C8"/>
    <w:rsid w:val="00875ECD"/>
    <w:rsid w:val="00876298"/>
    <w:rsid w:val="008770A8"/>
    <w:rsid w:val="008801A5"/>
    <w:rsid w:val="008803FA"/>
    <w:rsid w:val="008807A7"/>
    <w:rsid w:val="008807CF"/>
    <w:rsid w:val="008808B6"/>
    <w:rsid w:val="0088203A"/>
    <w:rsid w:val="00882DEC"/>
    <w:rsid w:val="0088339B"/>
    <w:rsid w:val="0088424B"/>
    <w:rsid w:val="008845EC"/>
    <w:rsid w:val="008847D2"/>
    <w:rsid w:val="00884A67"/>
    <w:rsid w:val="00884F8B"/>
    <w:rsid w:val="00885D4F"/>
    <w:rsid w:val="008868E3"/>
    <w:rsid w:val="00886DCB"/>
    <w:rsid w:val="00886F15"/>
    <w:rsid w:val="008874FC"/>
    <w:rsid w:val="008901B1"/>
    <w:rsid w:val="00891AEE"/>
    <w:rsid w:val="0089208A"/>
    <w:rsid w:val="008931E0"/>
    <w:rsid w:val="00893388"/>
    <w:rsid w:val="00893ABF"/>
    <w:rsid w:val="008944CE"/>
    <w:rsid w:val="0089466A"/>
    <w:rsid w:val="00894A2E"/>
    <w:rsid w:val="00894DE9"/>
    <w:rsid w:val="00894FE5"/>
    <w:rsid w:val="0089516F"/>
    <w:rsid w:val="0089522E"/>
    <w:rsid w:val="008955E5"/>
    <w:rsid w:val="0089585C"/>
    <w:rsid w:val="00895913"/>
    <w:rsid w:val="00896925"/>
    <w:rsid w:val="00896C60"/>
    <w:rsid w:val="00896D3E"/>
    <w:rsid w:val="00897203"/>
    <w:rsid w:val="00897223"/>
    <w:rsid w:val="008A0193"/>
    <w:rsid w:val="008A090D"/>
    <w:rsid w:val="008A1650"/>
    <w:rsid w:val="008A18E9"/>
    <w:rsid w:val="008A1A12"/>
    <w:rsid w:val="008A2087"/>
    <w:rsid w:val="008A2EE3"/>
    <w:rsid w:val="008A396C"/>
    <w:rsid w:val="008A4B58"/>
    <w:rsid w:val="008A5B07"/>
    <w:rsid w:val="008A5CB7"/>
    <w:rsid w:val="008A6948"/>
    <w:rsid w:val="008A6B0B"/>
    <w:rsid w:val="008A7090"/>
    <w:rsid w:val="008B0F04"/>
    <w:rsid w:val="008B14F4"/>
    <w:rsid w:val="008B14F6"/>
    <w:rsid w:val="008B1DE7"/>
    <w:rsid w:val="008B203F"/>
    <w:rsid w:val="008B368A"/>
    <w:rsid w:val="008B4727"/>
    <w:rsid w:val="008B49D2"/>
    <w:rsid w:val="008B5573"/>
    <w:rsid w:val="008B566F"/>
    <w:rsid w:val="008B57EF"/>
    <w:rsid w:val="008B643E"/>
    <w:rsid w:val="008B6A3B"/>
    <w:rsid w:val="008B6C20"/>
    <w:rsid w:val="008B7240"/>
    <w:rsid w:val="008C094F"/>
    <w:rsid w:val="008C0D37"/>
    <w:rsid w:val="008C192D"/>
    <w:rsid w:val="008C254F"/>
    <w:rsid w:val="008C2A29"/>
    <w:rsid w:val="008C2DCA"/>
    <w:rsid w:val="008C3255"/>
    <w:rsid w:val="008C3949"/>
    <w:rsid w:val="008C3BC3"/>
    <w:rsid w:val="008C410D"/>
    <w:rsid w:val="008C4112"/>
    <w:rsid w:val="008C47A5"/>
    <w:rsid w:val="008C5B34"/>
    <w:rsid w:val="008C5BC8"/>
    <w:rsid w:val="008C627D"/>
    <w:rsid w:val="008C68CC"/>
    <w:rsid w:val="008C6FD7"/>
    <w:rsid w:val="008D07FF"/>
    <w:rsid w:val="008D10F6"/>
    <w:rsid w:val="008D117A"/>
    <w:rsid w:val="008D1867"/>
    <w:rsid w:val="008D21A3"/>
    <w:rsid w:val="008D26C7"/>
    <w:rsid w:val="008D544E"/>
    <w:rsid w:val="008D65E0"/>
    <w:rsid w:val="008D69AC"/>
    <w:rsid w:val="008D6B44"/>
    <w:rsid w:val="008D6EA9"/>
    <w:rsid w:val="008D71FF"/>
    <w:rsid w:val="008D75D7"/>
    <w:rsid w:val="008D779D"/>
    <w:rsid w:val="008D79A8"/>
    <w:rsid w:val="008E0969"/>
    <w:rsid w:val="008E0D44"/>
    <w:rsid w:val="008E1019"/>
    <w:rsid w:val="008E105F"/>
    <w:rsid w:val="008E22EB"/>
    <w:rsid w:val="008E24D8"/>
    <w:rsid w:val="008E2679"/>
    <w:rsid w:val="008E2D36"/>
    <w:rsid w:val="008E2DA5"/>
    <w:rsid w:val="008E2F13"/>
    <w:rsid w:val="008E3973"/>
    <w:rsid w:val="008E66DE"/>
    <w:rsid w:val="008E69FB"/>
    <w:rsid w:val="008E6E8A"/>
    <w:rsid w:val="008E6F03"/>
    <w:rsid w:val="008F02A5"/>
    <w:rsid w:val="008F05F4"/>
    <w:rsid w:val="008F0C20"/>
    <w:rsid w:val="008F0C41"/>
    <w:rsid w:val="008F1112"/>
    <w:rsid w:val="008F1AFF"/>
    <w:rsid w:val="008F2228"/>
    <w:rsid w:val="008F2772"/>
    <w:rsid w:val="008F3252"/>
    <w:rsid w:val="008F3733"/>
    <w:rsid w:val="008F395D"/>
    <w:rsid w:val="008F3D28"/>
    <w:rsid w:val="008F4724"/>
    <w:rsid w:val="008F650F"/>
    <w:rsid w:val="008F6CC5"/>
    <w:rsid w:val="008F7C3F"/>
    <w:rsid w:val="0090036D"/>
    <w:rsid w:val="009003E0"/>
    <w:rsid w:val="00900573"/>
    <w:rsid w:val="00900770"/>
    <w:rsid w:val="00900C3C"/>
    <w:rsid w:val="00901DEB"/>
    <w:rsid w:val="00902168"/>
    <w:rsid w:val="00902C88"/>
    <w:rsid w:val="00902F68"/>
    <w:rsid w:val="00902FF4"/>
    <w:rsid w:val="00903821"/>
    <w:rsid w:val="00904089"/>
    <w:rsid w:val="009040BF"/>
    <w:rsid w:val="009048E5"/>
    <w:rsid w:val="00904C54"/>
    <w:rsid w:val="009057CC"/>
    <w:rsid w:val="00905E69"/>
    <w:rsid w:val="009060F9"/>
    <w:rsid w:val="00906458"/>
    <w:rsid w:val="00906763"/>
    <w:rsid w:val="009068BF"/>
    <w:rsid w:val="00906A24"/>
    <w:rsid w:val="00906F56"/>
    <w:rsid w:val="00907210"/>
    <w:rsid w:val="009073E0"/>
    <w:rsid w:val="009079C7"/>
    <w:rsid w:val="00907C4E"/>
    <w:rsid w:val="00910374"/>
    <w:rsid w:val="009103B2"/>
    <w:rsid w:val="00910C49"/>
    <w:rsid w:val="00910ED2"/>
    <w:rsid w:val="00910FE4"/>
    <w:rsid w:val="009114CB"/>
    <w:rsid w:val="009117B7"/>
    <w:rsid w:val="0091197A"/>
    <w:rsid w:val="00913348"/>
    <w:rsid w:val="009136B8"/>
    <w:rsid w:val="00913ADB"/>
    <w:rsid w:val="00913DF7"/>
    <w:rsid w:val="00914ADA"/>
    <w:rsid w:val="00914FFE"/>
    <w:rsid w:val="009156F7"/>
    <w:rsid w:val="00916434"/>
    <w:rsid w:val="00916B0A"/>
    <w:rsid w:val="00917164"/>
    <w:rsid w:val="00917F30"/>
    <w:rsid w:val="00920405"/>
    <w:rsid w:val="00920687"/>
    <w:rsid w:val="00920FF4"/>
    <w:rsid w:val="0092149C"/>
    <w:rsid w:val="00921CE8"/>
    <w:rsid w:val="00922A75"/>
    <w:rsid w:val="009233FA"/>
    <w:rsid w:val="00923834"/>
    <w:rsid w:val="00923916"/>
    <w:rsid w:val="00924676"/>
    <w:rsid w:val="00925A82"/>
    <w:rsid w:val="009262C8"/>
    <w:rsid w:val="009268DB"/>
    <w:rsid w:val="00926A62"/>
    <w:rsid w:val="0092798D"/>
    <w:rsid w:val="00930ADC"/>
    <w:rsid w:val="0093117B"/>
    <w:rsid w:val="00932FEB"/>
    <w:rsid w:val="00933076"/>
    <w:rsid w:val="009332D0"/>
    <w:rsid w:val="00933402"/>
    <w:rsid w:val="00933644"/>
    <w:rsid w:val="00933A40"/>
    <w:rsid w:val="00933B1D"/>
    <w:rsid w:val="00933DFD"/>
    <w:rsid w:val="00933FFB"/>
    <w:rsid w:val="00934852"/>
    <w:rsid w:val="00934EBD"/>
    <w:rsid w:val="0093507E"/>
    <w:rsid w:val="00935113"/>
    <w:rsid w:val="00935372"/>
    <w:rsid w:val="0093578B"/>
    <w:rsid w:val="009357B3"/>
    <w:rsid w:val="00935AE5"/>
    <w:rsid w:val="0093608D"/>
    <w:rsid w:val="00936930"/>
    <w:rsid w:val="00936D89"/>
    <w:rsid w:val="00937866"/>
    <w:rsid w:val="00937BFF"/>
    <w:rsid w:val="0094008B"/>
    <w:rsid w:val="009400F4"/>
    <w:rsid w:val="009418A0"/>
    <w:rsid w:val="00941A0F"/>
    <w:rsid w:val="0094237A"/>
    <w:rsid w:val="0094247A"/>
    <w:rsid w:val="0094305B"/>
    <w:rsid w:val="009434C8"/>
    <w:rsid w:val="0094371E"/>
    <w:rsid w:val="00944065"/>
    <w:rsid w:val="009441D5"/>
    <w:rsid w:val="00944796"/>
    <w:rsid w:val="00945194"/>
    <w:rsid w:val="009452BC"/>
    <w:rsid w:val="00945FFB"/>
    <w:rsid w:val="00947731"/>
    <w:rsid w:val="009477C3"/>
    <w:rsid w:val="00950706"/>
    <w:rsid w:val="00950EBE"/>
    <w:rsid w:val="00951015"/>
    <w:rsid w:val="00952A6E"/>
    <w:rsid w:val="00953123"/>
    <w:rsid w:val="00953320"/>
    <w:rsid w:val="00953988"/>
    <w:rsid w:val="00954524"/>
    <w:rsid w:val="0095505E"/>
    <w:rsid w:val="009554A4"/>
    <w:rsid w:val="00956277"/>
    <w:rsid w:val="009566E7"/>
    <w:rsid w:val="00956727"/>
    <w:rsid w:val="00960422"/>
    <w:rsid w:val="00960623"/>
    <w:rsid w:val="00960DBD"/>
    <w:rsid w:val="0096173B"/>
    <w:rsid w:val="00961B22"/>
    <w:rsid w:val="00962440"/>
    <w:rsid w:val="00963556"/>
    <w:rsid w:val="00963AC4"/>
    <w:rsid w:val="00964126"/>
    <w:rsid w:val="00964251"/>
    <w:rsid w:val="0096487C"/>
    <w:rsid w:val="009655E0"/>
    <w:rsid w:val="00965E18"/>
    <w:rsid w:val="0096601B"/>
    <w:rsid w:val="00967E8E"/>
    <w:rsid w:val="00967F35"/>
    <w:rsid w:val="00970065"/>
    <w:rsid w:val="00970260"/>
    <w:rsid w:val="009702A0"/>
    <w:rsid w:val="009703C0"/>
    <w:rsid w:val="009706C8"/>
    <w:rsid w:val="00971A6B"/>
    <w:rsid w:val="00971B45"/>
    <w:rsid w:val="009726A6"/>
    <w:rsid w:val="0097294C"/>
    <w:rsid w:val="009729CB"/>
    <w:rsid w:val="00972EE4"/>
    <w:rsid w:val="00973A34"/>
    <w:rsid w:val="009745A0"/>
    <w:rsid w:val="0097576C"/>
    <w:rsid w:val="00975B5D"/>
    <w:rsid w:val="00976422"/>
    <w:rsid w:val="0097648A"/>
    <w:rsid w:val="009764BC"/>
    <w:rsid w:val="00976A0D"/>
    <w:rsid w:val="00977069"/>
    <w:rsid w:val="00977A1F"/>
    <w:rsid w:val="00980530"/>
    <w:rsid w:val="009808B6"/>
    <w:rsid w:val="009809A9"/>
    <w:rsid w:val="00981350"/>
    <w:rsid w:val="00982108"/>
    <w:rsid w:val="0098296F"/>
    <w:rsid w:val="00982A3D"/>
    <w:rsid w:val="00982C18"/>
    <w:rsid w:val="00982D58"/>
    <w:rsid w:val="00983D01"/>
    <w:rsid w:val="00984A07"/>
    <w:rsid w:val="00985952"/>
    <w:rsid w:val="00986843"/>
    <w:rsid w:val="00986FD4"/>
    <w:rsid w:val="009871DB"/>
    <w:rsid w:val="00987541"/>
    <w:rsid w:val="0098765C"/>
    <w:rsid w:val="00987720"/>
    <w:rsid w:val="00987766"/>
    <w:rsid w:val="00987A0C"/>
    <w:rsid w:val="00987F0C"/>
    <w:rsid w:val="00990E9A"/>
    <w:rsid w:val="00991076"/>
    <w:rsid w:val="00991313"/>
    <w:rsid w:val="00991D23"/>
    <w:rsid w:val="00992D6D"/>
    <w:rsid w:val="00992F8B"/>
    <w:rsid w:val="009942D8"/>
    <w:rsid w:val="0099456D"/>
    <w:rsid w:val="00994C64"/>
    <w:rsid w:val="0099549C"/>
    <w:rsid w:val="00995D14"/>
    <w:rsid w:val="00996E37"/>
    <w:rsid w:val="00997983"/>
    <w:rsid w:val="009A0BD0"/>
    <w:rsid w:val="009A10EB"/>
    <w:rsid w:val="009A1352"/>
    <w:rsid w:val="009A24F3"/>
    <w:rsid w:val="009A3412"/>
    <w:rsid w:val="009A4558"/>
    <w:rsid w:val="009A4DD5"/>
    <w:rsid w:val="009A4F06"/>
    <w:rsid w:val="009A4F9F"/>
    <w:rsid w:val="009A5264"/>
    <w:rsid w:val="009A56C5"/>
    <w:rsid w:val="009A7FF8"/>
    <w:rsid w:val="009B049A"/>
    <w:rsid w:val="009B10D6"/>
    <w:rsid w:val="009B12E8"/>
    <w:rsid w:val="009B1531"/>
    <w:rsid w:val="009B4B7A"/>
    <w:rsid w:val="009B4BF4"/>
    <w:rsid w:val="009B52B8"/>
    <w:rsid w:val="009B55BE"/>
    <w:rsid w:val="009B5C12"/>
    <w:rsid w:val="009B5C82"/>
    <w:rsid w:val="009B64FD"/>
    <w:rsid w:val="009B67DE"/>
    <w:rsid w:val="009B6B9A"/>
    <w:rsid w:val="009B6DD8"/>
    <w:rsid w:val="009B6FF4"/>
    <w:rsid w:val="009B75B4"/>
    <w:rsid w:val="009B7E6A"/>
    <w:rsid w:val="009B7E80"/>
    <w:rsid w:val="009C019C"/>
    <w:rsid w:val="009C0F76"/>
    <w:rsid w:val="009C12A8"/>
    <w:rsid w:val="009C15CD"/>
    <w:rsid w:val="009C180A"/>
    <w:rsid w:val="009C1C75"/>
    <w:rsid w:val="009C2DB3"/>
    <w:rsid w:val="009C3052"/>
    <w:rsid w:val="009C421C"/>
    <w:rsid w:val="009C43D7"/>
    <w:rsid w:val="009C4479"/>
    <w:rsid w:val="009C457E"/>
    <w:rsid w:val="009C47E6"/>
    <w:rsid w:val="009C689D"/>
    <w:rsid w:val="009C691E"/>
    <w:rsid w:val="009C699C"/>
    <w:rsid w:val="009C6AE8"/>
    <w:rsid w:val="009C7D15"/>
    <w:rsid w:val="009D0E2D"/>
    <w:rsid w:val="009D17C1"/>
    <w:rsid w:val="009D1F39"/>
    <w:rsid w:val="009D22CD"/>
    <w:rsid w:val="009D2689"/>
    <w:rsid w:val="009D2A12"/>
    <w:rsid w:val="009D317B"/>
    <w:rsid w:val="009D3A03"/>
    <w:rsid w:val="009D49F4"/>
    <w:rsid w:val="009D5035"/>
    <w:rsid w:val="009D56A3"/>
    <w:rsid w:val="009D5A48"/>
    <w:rsid w:val="009D618F"/>
    <w:rsid w:val="009D63FD"/>
    <w:rsid w:val="009D6C02"/>
    <w:rsid w:val="009D705F"/>
    <w:rsid w:val="009D73FB"/>
    <w:rsid w:val="009E010F"/>
    <w:rsid w:val="009E0794"/>
    <w:rsid w:val="009E0EBE"/>
    <w:rsid w:val="009E14BB"/>
    <w:rsid w:val="009E198B"/>
    <w:rsid w:val="009E31C8"/>
    <w:rsid w:val="009E3747"/>
    <w:rsid w:val="009E48CC"/>
    <w:rsid w:val="009E5809"/>
    <w:rsid w:val="009E5CE6"/>
    <w:rsid w:val="009E625D"/>
    <w:rsid w:val="009E6EB9"/>
    <w:rsid w:val="009E774B"/>
    <w:rsid w:val="009E7BA4"/>
    <w:rsid w:val="009F01FC"/>
    <w:rsid w:val="009F03EB"/>
    <w:rsid w:val="009F08FA"/>
    <w:rsid w:val="009F0CE7"/>
    <w:rsid w:val="009F0FE4"/>
    <w:rsid w:val="009F1C39"/>
    <w:rsid w:val="009F1FE9"/>
    <w:rsid w:val="009F2472"/>
    <w:rsid w:val="009F299E"/>
    <w:rsid w:val="009F3CB4"/>
    <w:rsid w:val="009F3CDF"/>
    <w:rsid w:val="009F40E9"/>
    <w:rsid w:val="009F4494"/>
    <w:rsid w:val="009F5056"/>
    <w:rsid w:val="009F53D5"/>
    <w:rsid w:val="009F5882"/>
    <w:rsid w:val="009F58EA"/>
    <w:rsid w:val="009F6859"/>
    <w:rsid w:val="009F6C1F"/>
    <w:rsid w:val="009F6E84"/>
    <w:rsid w:val="009F6EAE"/>
    <w:rsid w:val="009F70FE"/>
    <w:rsid w:val="009F7157"/>
    <w:rsid w:val="009F7811"/>
    <w:rsid w:val="009F7D51"/>
    <w:rsid w:val="009F7EF6"/>
    <w:rsid w:val="00A01DA2"/>
    <w:rsid w:val="00A02337"/>
    <w:rsid w:val="00A030EE"/>
    <w:rsid w:val="00A044A7"/>
    <w:rsid w:val="00A049F4"/>
    <w:rsid w:val="00A04A17"/>
    <w:rsid w:val="00A04F3E"/>
    <w:rsid w:val="00A05056"/>
    <w:rsid w:val="00A058A1"/>
    <w:rsid w:val="00A0752B"/>
    <w:rsid w:val="00A077C8"/>
    <w:rsid w:val="00A07FAC"/>
    <w:rsid w:val="00A11125"/>
    <w:rsid w:val="00A1124F"/>
    <w:rsid w:val="00A11677"/>
    <w:rsid w:val="00A12C02"/>
    <w:rsid w:val="00A1353A"/>
    <w:rsid w:val="00A13571"/>
    <w:rsid w:val="00A13B92"/>
    <w:rsid w:val="00A1416C"/>
    <w:rsid w:val="00A14368"/>
    <w:rsid w:val="00A1466F"/>
    <w:rsid w:val="00A14879"/>
    <w:rsid w:val="00A15A2A"/>
    <w:rsid w:val="00A1645B"/>
    <w:rsid w:val="00A17C9A"/>
    <w:rsid w:val="00A17D57"/>
    <w:rsid w:val="00A17D90"/>
    <w:rsid w:val="00A20D50"/>
    <w:rsid w:val="00A21768"/>
    <w:rsid w:val="00A221A9"/>
    <w:rsid w:val="00A23ED2"/>
    <w:rsid w:val="00A24514"/>
    <w:rsid w:val="00A24CDD"/>
    <w:rsid w:val="00A2501E"/>
    <w:rsid w:val="00A25431"/>
    <w:rsid w:val="00A2579F"/>
    <w:rsid w:val="00A25874"/>
    <w:rsid w:val="00A25A79"/>
    <w:rsid w:val="00A25EF4"/>
    <w:rsid w:val="00A26100"/>
    <w:rsid w:val="00A262C4"/>
    <w:rsid w:val="00A269C4"/>
    <w:rsid w:val="00A277A9"/>
    <w:rsid w:val="00A279E0"/>
    <w:rsid w:val="00A303CF"/>
    <w:rsid w:val="00A3040F"/>
    <w:rsid w:val="00A30617"/>
    <w:rsid w:val="00A306FD"/>
    <w:rsid w:val="00A31709"/>
    <w:rsid w:val="00A32370"/>
    <w:rsid w:val="00A327E0"/>
    <w:rsid w:val="00A33986"/>
    <w:rsid w:val="00A33F6D"/>
    <w:rsid w:val="00A34757"/>
    <w:rsid w:val="00A34A08"/>
    <w:rsid w:val="00A35CB4"/>
    <w:rsid w:val="00A35E85"/>
    <w:rsid w:val="00A405F3"/>
    <w:rsid w:val="00A40A69"/>
    <w:rsid w:val="00A40BF7"/>
    <w:rsid w:val="00A40C80"/>
    <w:rsid w:val="00A40F91"/>
    <w:rsid w:val="00A4121A"/>
    <w:rsid w:val="00A424B4"/>
    <w:rsid w:val="00A428A7"/>
    <w:rsid w:val="00A43A69"/>
    <w:rsid w:val="00A44B80"/>
    <w:rsid w:val="00A450FC"/>
    <w:rsid w:val="00A45281"/>
    <w:rsid w:val="00A45E23"/>
    <w:rsid w:val="00A461CC"/>
    <w:rsid w:val="00A4638D"/>
    <w:rsid w:val="00A46D96"/>
    <w:rsid w:val="00A46EFC"/>
    <w:rsid w:val="00A46F32"/>
    <w:rsid w:val="00A47BE1"/>
    <w:rsid w:val="00A50AE3"/>
    <w:rsid w:val="00A50AF6"/>
    <w:rsid w:val="00A513D4"/>
    <w:rsid w:val="00A51577"/>
    <w:rsid w:val="00A51AEB"/>
    <w:rsid w:val="00A5205A"/>
    <w:rsid w:val="00A524C6"/>
    <w:rsid w:val="00A52A75"/>
    <w:rsid w:val="00A52C6E"/>
    <w:rsid w:val="00A52F7E"/>
    <w:rsid w:val="00A5302D"/>
    <w:rsid w:val="00A530A5"/>
    <w:rsid w:val="00A5323A"/>
    <w:rsid w:val="00A53FB0"/>
    <w:rsid w:val="00A54B18"/>
    <w:rsid w:val="00A54FB7"/>
    <w:rsid w:val="00A565D7"/>
    <w:rsid w:val="00A57BD9"/>
    <w:rsid w:val="00A6046B"/>
    <w:rsid w:val="00A608FE"/>
    <w:rsid w:val="00A609A3"/>
    <w:rsid w:val="00A60C23"/>
    <w:rsid w:val="00A61209"/>
    <w:rsid w:val="00A61A2E"/>
    <w:rsid w:val="00A61B37"/>
    <w:rsid w:val="00A61CB5"/>
    <w:rsid w:val="00A61CCA"/>
    <w:rsid w:val="00A61FF1"/>
    <w:rsid w:val="00A6234E"/>
    <w:rsid w:val="00A62A2A"/>
    <w:rsid w:val="00A637CE"/>
    <w:rsid w:val="00A63A0C"/>
    <w:rsid w:val="00A64FB1"/>
    <w:rsid w:val="00A66F55"/>
    <w:rsid w:val="00A6755C"/>
    <w:rsid w:val="00A711D9"/>
    <w:rsid w:val="00A71818"/>
    <w:rsid w:val="00A71910"/>
    <w:rsid w:val="00A71C13"/>
    <w:rsid w:val="00A71F95"/>
    <w:rsid w:val="00A731EB"/>
    <w:rsid w:val="00A736B4"/>
    <w:rsid w:val="00A73EDB"/>
    <w:rsid w:val="00A74514"/>
    <w:rsid w:val="00A75A04"/>
    <w:rsid w:val="00A77FD9"/>
    <w:rsid w:val="00A80179"/>
    <w:rsid w:val="00A80F54"/>
    <w:rsid w:val="00A80FE6"/>
    <w:rsid w:val="00A81097"/>
    <w:rsid w:val="00A814A4"/>
    <w:rsid w:val="00A81B0D"/>
    <w:rsid w:val="00A81BD4"/>
    <w:rsid w:val="00A82B00"/>
    <w:rsid w:val="00A82E45"/>
    <w:rsid w:val="00A83E85"/>
    <w:rsid w:val="00A84011"/>
    <w:rsid w:val="00A841A9"/>
    <w:rsid w:val="00A843DD"/>
    <w:rsid w:val="00A84469"/>
    <w:rsid w:val="00A8527F"/>
    <w:rsid w:val="00A85839"/>
    <w:rsid w:val="00A85DF4"/>
    <w:rsid w:val="00A864DC"/>
    <w:rsid w:val="00A86734"/>
    <w:rsid w:val="00A86CB8"/>
    <w:rsid w:val="00A87AAB"/>
    <w:rsid w:val="00A87B6E"/>
    <w:rsid w:val="00A87FE2"/>
    <w:rsid w:val="00A900CF"/>
    <w:rsid w:val="00A9050B"/>
    <w:rsid w:val="00A905AA"/>
    <w:rsid w:val="00A906EF"/>
    <w:rsid w:val="00A90CBD"/>
    <w:rsid w:val="00A91859"/>
    <w:rsid w:val="00A92BF2"/>
    <w:rsid w:val="00A92C07"/>
    <w:rsid w:val="00A93311"/>
    <w:rsid w:val="00A933AF"/>
    <w:rsid w:val="00A94334"/>
    <w:rsid w:val="00A94602"/>
    <w:rsid w:val="00A95395"/>
    <w:rsid w:val="00A957C2"/>
    <w:rsid w:val="00A95BC2"/>
    <w:rsid w:val="00A9607F"/>
    <w:rsid w:val="00A96F3A"/>
    <w:rsid w:val="00A978F7"/>
    <w:rsid w:val="00AA00A9"/>
    <w:rsid w:val="00AA3744"/>
    <w:rsid w:val="00AA383A"/>
    <w:rsid w:val="00AA4949"/>
    <w:rsid w:val="00AA4ADB"/>
    <w:rsid w:val="00AA5333"/>
    <w:rsid w:val="00AA590B"/>
    <w:rsid w:val="00AA611D"/>
    <w:rsid w:val="00AA6AC2"/>
    <w:rsid w:val="00AA6B8D"/>
    <w:rsid w:val="00AA70F1"/>
    <w:rsid w:val="00AA714D"/>
    <w:rsid w:val="00AA7B7D"/>
    <w:rsid w:val="00AA7E52"/>
    <w:rsid w:val="00AB1CB1"/>
    <w:rsid w:val="00AB2256"/>
    <w:rsid w:val="00AB2810"/>
    <w:rsid w:val="00AB2C46"/>
    <w:rsid w:val="00AB2F1A"/>
    <w:rsid w:val="00AB2F33"/>
    <w:rsid w:val="00AB2F95"/>
    <w:rsid w:val="00AB31F2"/>
    <w:rsid w:val="00AB340B"/>
    <w:rsid w:val="00AB46FF"/>
    <w:rsid w:val="00AB4E08"/>
    <w:rsid w:val="00AB4E2C"/>
    <w:rsid w:val="00AB515F"/>
    <w:rsid w:val="00AB59E7"/>
    <w:rsid w:val="00AB5B97"/>
    <w:rsid w:val="00AB65D1"/>
    <w:rsid w:val="00AB6E00"/>
    <w:rsid w:val="00AC08B7"/>
    <w:rsid w:val="00AC0C13"/>
    <w:rsid w:val="00AC13D1"/>
    <w:rsid w:val="00AC146A"/>
    <w:rsid w:val="00AC17DC"/>
    <w:rsid w:val="00AC209D"/>
    <w:rsid w:val="00AC26EF"/>
    <w:rsid w:val="00AC2AEF"/>
    <w:rsid w:val="00AC3822"/>
    <w:rsid w:val="00AC3B7B"/>
    <w:rsid w:val="00AC4437"/>
    <w:rsid w:val="00AC4564"/>
    <w:rsid w:val="00AC4D10"/>
    <w:rsid w:val="00AC5078"/>
    <w:rsid w:val="00AC5219"/>
    <w:rsid w:val="00AC54DF"/>
    <w:rsid w:val="00AC7329"/>
    <w:rsid w:val="00AC738C"/>
    <w:rsid w:val="00AC77B8"/>
    <w:rsid w:val="00AC7F47"/>
    <w:rsid w:val="00AD0141"/>
    <w:rsid w:val="00AD1727"/>
    <w:rsid w:val="00AD1E55"/>
    <w:rsid w:val="00AD2A2F"/>
    <w:rsid w:val="00AD3694"/>
    <w:rsid w:val="00AD456A"/>
    <w:rsid w:val="00AD4764"/>
    <w:rsid w:val="00AD49E2"/>
    <w:rsid w:val="00AD4F7A"/>
    <w:rsid w:val="00AD52A7"/>
    <w:rsid w:val="00AD55CD"/>
    <w:rsid w:val="00AD5EE8"/>
    <w:rsid w:val="00AD649B"/>
    <w:rsid w:val="00AD687A"/>
    <w:rsid w:val="00AD76E9"/>
    <w:rsid w:val="00AD7964"/>
    <w:rsid w:val="00AD7DC8"/>
    <w:rsid w:val="00AE0709"/>
    <w:rsid w:val="00AE0B39"/>
    <w:rsid w:val="00AE108F"/>
    <w:rsid w:val="00AE12F2"/>
    <w:rsid w:val="00AE187C"/>
    <w:rsid w:val="00AE18A0"/>
    <w:rsid w:val="00AE1AA9"/>
    <w:rsid w:val="00AE246E"/>
    <w:rsid w:val="00AE2832"/>
    <w:rsid w:val="00AE2D5B"/>
    <w:rsid w:val="00AE33EE"/>
    <w:rsid w:val="00AE3A8F"/>
    <w:rsid w:val="00AE417A"/>
    <w:rsid w:val="00AE4357"/>
    <w:rsid w:val="00AE467C"/>
    <w:rsid w:val="00AE4BFA"/>
    <w:rsid w:val="00AE4C5E"/>
    <w:rsid w:val="00AE5C69"/>
    <w:rsid w:val="00AE64DC"/>
    <w:rsid w:val="00AE65E2"/>
    <w:rsid w:val="00AE68E7"/>
    <w:rsid w:val="00AE795B"/>
    <w:rsid w:val="00AF0582"/>
    <w:rsid w:val="00AF0A31"/>
    <w:rsid w:val="00AF0FC7"/>
    <w:rsid w:val="00AF1370"/>
    <w:rsid w:val="00AF1EC0"/>
    <w:rsid w:val="00AF1F76"/>
    <w:rsid w:val="00AF22BA"/>
    <w:rsid w:val="00AF2ED8"/>
    <w:rsid w:val="00AF3FAB"/>
    <w:rsid w:val="00AF3FBD"/>
    <w:rsid w:val="00AF4CF7"/>
    <w:rsid w:val="00AF4E97"/>
    <w:rsid w:val="00AF5935"/>
    <w:rsid w:val="00AF5AD1"/>
    <w:rsid w:val="00AF5F84"/>
    <w:rsid w:val="00AF6146"/>
    <w:rsid w:val="00AF6330"/>
    <w:rsid w:val="00AF76F5"/>
    <w:rsid w:val="00AF7D53"/>
    <w:rsid w:val="00AF7F26"/>
    <w:rsid w:val="00B005B3"/>
    <w:rsid w:val="00B00910"/>
    <w:rsid w:val="00B00B43"/>
    <w:rsid w:val="00B00F15"/>
    <w:rsid w:val="00B0244A"/>
    <w:rsid w:val="00B02AAA"/>
    <w:rsid w:val="00B036D6"/>
    <w:rsid w:val="00B05BE7"/>
    <w:rsid w:val="00B05E1C"/>
    <w:rsid w:val="00B06198"/>
    <w:rsid w:val="00B072D9"/>
    <w:rsid w:val="00B10191"/>
    <w:rsid w:val="00B10C9A"/>
    <w:rsid w:val="00B11237"/>
    <w:rsid w:val="00B11EBF"/>
    <w:rsid w:val="00B12576"/>
    <w:rsid w:val="00B13D71"/>
    <w:rsid w:val="00B13D7A"/>
    <w:rsid w:val="00B13F74"/>
    <w:rsid w:val="00B143B5"/>
    <w:rsid w:val="00B14A11"/>
    <w:rsid w:val="00B14C52"/>
    <w:rsid w:val="00B15AC1"/>
    <w:rsid w:val="00B16D6F"/>
    <w:rsid w:val="00B16DF2"/>
    <w:rsid w:val="00B16E1C"/>
    <w:rsid w:val="00B1702E"/>
    <w:rsid w:val="00B176F9"/>
    <w:rsid w:val="00B17DE0"/>
    <w:rsid w:val="00B20140"/>
    <w:rsid w:val="00B20B1F"/>
    <w:rsid w:val="00B20EE6"/>
    <w:rsid w:val="00B210BD"/>
    <w:rsid w:val="00B21E4D"/>
    <w:rsid w:val="00B2261A"/>
    <w:rsid w:val="00B22A76"/>
    <w:rsid w:val="00B236CF"/>
    <w:rsid w:val="00B23BD4"/>
    <w:rsid w:val="00B2450D"/>
    <w:rsid w:val="00B24F0F"/>
    <w:rsid w:val="00B255F0"/>
    <w:rsid w:val="00B26252"/>
    <w:rsid w:val="00B26A00"/>
    <w:rsid w:val="00B27072"/>
    <w:rsid w:val="00B27B21"/>
    <w:rsid w:val="00B27CD5"/>
    <w:rsid w:val="00B30072"/>
    <w:rsid w:val="00B301BB"/>
    <w:rsid w:val="00B3071A"/>
    <w:rsid w:val="00B30931"/>
    <w:rsid w:val="00B31C86"/>
    <w:rsid w:val="00B3212D"/>
    <w:rsid w:val="00B327E0"/>
    <w:rsid w:val="00B32E0F"/>
    <w:rsid w:val="00B32EC5"/>
    <w:rsid w:val="00B332AA"/>
    <w:rsid w:val="00B33C7E"/>
    <w:rsid w:val="00B33E86"/>
    <w:rsid w:val="00B34DE2"/>
    <w:rsid w:val="00B34E11"/>
    <w:rsid w:val="00B357A5"/>
    <w:rsid w:val="00B36B20"/>
    <w:rsid w:val="00B36CE7"/>
    <w:rsid w:val="00B400EF"/>
    <w:rsid w:val="00B40B3F"/>
    <w:rsid w:val="00B40E51"/>
    <w:rsid w:val="00B41D5A"/>
    <w:rsid w:val="00B42294"/>
    <w:rsid w:val="00B429E3"/>
    <w:rsid w:val="00B443B4"/>
    <w:rsid w:val="00B44BEB"/>
    <w:rsid w:val="00B45626"/>
    <w:rsid w:val="00B45CC4"/>
    <w:rsid w:val="00B465E2"/>
    <w:rsid w:val="00B47433"/>
    <w:rsid w:val="00B47526"/>
    <w:rsid w:val="00B5083E"/>
    <w:rsid w:val="00B510EF"/>
    <w:rsid w:val="00B519EA"/>
    <w:rsid w:val="00B53264"/>
    <w:rsid w:val="00B53F59"/>
    <w:rsid w:val="00B5456D"/>
    <w:rsid w:val="00B54961"/>
    <w:rsid w:val="00B5505E"/>
    <w:rsid w:val="00B55065"/>
    <w:rsid w:val="00B55619"/>
    <w:rsid w:val="00B5575D"/>
    <w:rsid w:val="00B557EB"/>
    <w:rsid w:val="00B576A0"/>
    <w:rsid w:val="00B609DD"/>
    <w:rsid w:val="00B60B58"/>
    <w:rsid w:val="00B61079"/>
    <w:rsid w:val="00B61A01"/>
    <w:rsid w:val="00B6266A"/>
    <w:rsid w:val="00B62B9D"/>
    <w:rsid w:val="00B63082"/>
    <w:rsid w:val="00B63207"/>
    <w:rsid w:val="00B635C9"/>
    <w:rsid w:val="00B63687"/>
    <w:rsid w:val="00B63EE4"/>
    <w:rsid w:val="00B64009"/>
    <w:rsid w:val="00B6403F"/>
    <w:rsid w:val="00B64052"/>
    <w:rsid w:val="00B641D8"/>
    <w:rsid w:val="00B64571"/>
    <w:rsid w:val="00B65152"/>
    <w:rsid w:val="00B6536C"/>
    <w:rsid w:val="00B6642A"/>
    <w:rsid w:val="00B66829"/>
    <w:rsid w:val="00B6762A"/>
    <w:rsid w:val="00B70038"/>
    <w:rsid w:val="00B70E4F"/>
    <w:rsid w:val="00B718DD"/>
    <w:rsid w:val="00B72330"/>
    <w:rsid w:val="00B727DB"/>
    <w:rsid w:val="00B72D74"/>
    <w:rsid w:val="00B73059"/>
    <w:rsid w:val="00B7373C"/>
    <w:rsid w:val="00B73F0F"/>
    <w:rsid w:val="00B744E3"/>
    <w:rsid w:val="00B746C8"/>
    <w:rsid w:val="00B74CF6"/>
    <w:rsid w:val="00B74DE9"/>
    <w:rsid w:val="00B74E31"/>
    <w:rsid w:val="00B75E3E"/>
    <w:rsid w:val="00B768F2"/>
    <w:rsid w:val="00B76E8A"/>
    <w:rsid w:val="00B77831"/>
    <w:rsid w:val="00B77DA2"/>
    <w:rsid w:val="00B8067E"/>
    <w:rsid w:val="00B81026"/>
    <w:rsid w:val="00B818F1"/>
    <w:rsid w:val="00B82374"/>
    <w:rsid w:val="00B82532"/>
    <w:rsid w:val="00B83322"/>
    <w:rsid w:val="00B83FBD"/>
    <w:rsid w:val="00B8429E"/>
    <w:rsid w:val="00B84A5D"/>
    <w:rsid w:val="00B84F9A"/>
    <w:rsid w:val="00B851C5"/>
    <w:rsid w:val="00B8564B"/>
    <w:rsid w:val="00B85F30"/>
    <w:rsid w:val="00B905A2"/>
    <w:rsid w:val="00B90FF9"/>
    <w:rsid w:val="00B928AD"/>
    <w:rsid w:val="00B92E73"/>
    <w:rsid w:val="00B92F92"/>
    <w:rsid w:val="00B9348A"/>
    <w:rsid w:val="00B935B6"/>
    <w:rsid w:val="00B9369B"/>
    <w:rsid w:val="00B93BAD"/>
    <w:rsid w:val="00B94CB7"/>
    <w:rsid w:val="00B95047"/>
    <w:rsid w:val="00B96A37"/>
    <w:rsid w:val="00B9700D"/>
    <w:rsid w:val="00B9799D"/>
    <w:rsid w:val="00B97F5F"/>
    <w:rsid w:val="00BA14C9"/>
    <w:rsid w:val="00BA1A88"/>
    <w:rsid w:val="00BA1EC4"/>
    <w:rsid w:val="00BA3A10"/>
    <w:rsid w:val="00BA3DB5"/>
    <w:rsid w:val="00BA499A"/>
    <w:rsid w:val="00BA4AF3"/>
    <w:rsid w:val="00BA4E05"/>
    <w:rsid w:val="00BA545D"/>
    <w:rsid w:val="00BA5ABF"/>
    <w:rsid w:val="00BA5B5D"/>
    <w:rsid w:val="00BA5E0D"/>
    <w:rsid w:val="00BA61CD"/>
    <w:rsid w:val="00BA6284"/>
    <w:rsid w:val="00BA64A7"/>
    <w:rsid w:val="00BA6C3E"/>
    <w:rsid w:val="00BA70C1"/>
    <w:rsid w:val="00BA73BF"/>
    <w:rsid w:val="00BA7499"/>
    <w:rsid w:val="00BA7D3C"/>
    <w:rsid w:val="00BB0159"/>
    <w:rsid w:val="00BB025F"/>
    <w:rsid w:val="00BB0FB1"/>
    <w:rsid w:val="00BB1432"/>
    <w:rsid w:val="00BB20BA"/>
    <w:rsid w:val="00BB2298"/>
    <w:rsid w:val="00BB31B8"/>
    <w:rsid w:val="00BB3283"/>
    <w:rsid w:val="00BB329E"/>
    <w:rsid w:val="00BB3CFC"/>
    <w:rsid w:val="00BB4600"/>
    <w:rsid w:val="00BB4ACE"/>
    <w:rsid w:val="00BB4EE3"/>
    <w:rsid w:val="00BB7E5D"/>
    <w:rsid w:val="00BB7FF3"/>
    <w:rsid w:val="00BC008E"/>
    <w:rsid w:val="00BC0551"/>
    <w:rsid w:val="00BC1550"/>
    <w:rsid w:val="00BC1F1B"/>
    <w:rsid w:val="00BC2C6F"/>
    <w:rsid w:val="00BC36DA"/>
    <w:rsid w:val="00BC3990"/>
    <w:rsid w:val="00BC3A2F"/>
    <w:rsid w:val="00BC3DE8"/>
    <w:rsid w:val="00BC409B"/>
    <w:rsid w:val="00BC4444"/>
    <w:rsid w:val="00BC448E"/>
    <w:rsid w:val="00BC4FD6"/>
    <w:rsid w:val="00BC5C81"/>
    <w:rsid w:val="00BC5CD0"/>
    <w:rsid w:val="00BC5F57"/>
    <w:rsid w:val="00BC794C"/>
    <w:rsid w:val="00BC79B4"/>
    <w:rsid w:val="00BD00F6"/>
    <w:rsid w:val="00BD01DE"/>
    <w:rsid w:val="00BD09F7"/>
    <w:rsid w:val="00BD0B71"/>
    <w:rsid w:val="00BD0D53"/>
    <w:rsid w:val="00BD17D8"/>
    <w:rsid w:val="00BD1ADA"/>
    <w:rsid w:val="00BD1C21"/>
    <w:rsid w:val="00BD2076"/>
    <w:rsid w:val="00BD287C"/>
    <w:rsid w:val="00BD2C78"/>
    <w:rsid w:val="00BD3C63"/>
    <w:rsid w:val="00BD3E10"/>
    <w:rsid w:val="00BD3FE5"/>
    <w:rsid w:val="00BD4739"/>
    <w:rsid w:val="00BD52D5"/>
    <w:rsid w:val="00BE0AB0"/>
    <w:rsid w:val="00BE0EB7"/>
    <w:rsid w:val="00BE15CE"/>
    <w:rsid w:val="00BE1B5D"/>
    <w:rsid w:val="00BE1C1F"/>
    <w:rsid w:val="00BE1F7F"/>
    <w:rsid w:val="00BE25E4"/>
    <w:rsid w:val="00BE3331"/>
    <w:rsid w:val="00BE360B"/>
    <w:rsid w:val="00BE4271"/>
    <w:rsid w:val="00BE4BAA"/>
    <w:rsid w:val="00BE4BF1"/>
    <w:rsid w:val="00BE4DFA"/>
    <w:rsid w:val="00BE5D6C"/>
    <w:rsid w:val="00BE5DD4"/>
    <w:rsid w:val="00BE6250"/>
    <w:rsid w:val="00BE6B79"/>
    <w:rsid w:val="00BE6D87"/>
    <w:rsid w:val="00BE7AB4"/>
    <w:rsid w:val="00BE7D42"/>
    <w:rsid w:val="00BF0A69"/>
    <w:rsid w:val="00BF1C3C"/>
    <w:rsid w:val="00BF1D0F"/>
    <w:rsid w:val="00BF214D"/>
    <w:rsid w:val="00BF2573"/>
    <w:rsid w:val="00BF25D1"/>
    <w:rsid w:val="00BF2DB0"/>
    <w:rsid w:val="00BF3D8A"/>
    <w:rsid w:val="00BF3EBE"/>
    <w:rsid w:val="00BF4521"/>
    <w:rsid w:val="00BF4681"/>
    <w:rsid w:val="00BF4690"/>
    <w:rsid w:val="00BF4F0C"/>
    <w:rsid w:val="00BF5203"/>
    <w:rsid w:val="00BF5D42"/>
    <w:rsid w:val="00BF721D"/>
    <w:rsid w:val="00C0031E"/>
    <w:rsid w:val="00C006D5"/>
    <w:rsid w:val="00C00B7B"/>
    <w:rsid w:val="00C01582"/>
    <w:rsid w:val="00C018B0"/>
    <w:rsid w:val="00C01C0F"/>
    <w:rsid w:val="00C03877"/>
    <w:rsid w:val="00C0468B"/>
    <w:rsid w:val="00C04DF6"/>
    <w:rsid w:val="00C04FA9"/>
    <w:rsid w:val="00C05CC1"/>
    <w:rsid w:val="00C06123"/>
    <w:rsid w:val="00C06466"/>
    <w:rsid w:val="00C07222"/>
    <w:rsid w:val="00C074A3"/>
    <w:rsid w:val="00C07D58"/>
    <w:rsid w:val="00C07F91"/>
    <w:rsid w:val="00C10271"/>
    <w:rsid w:val="00C11252"/>
    <w:rsid w:val="00C112E4"/>
    <w:rsid w:val="00C121AB"/>
    <w:rsid w:val="00C123AC"/>
    <w:rsid w:val="00C127A6"/>
    <w:rsid w:val="00C13244"/>
    <w:rsid w:val="00C136F0"/>
    <w:rsid w:val="00C14696"/>
    <w:rsid w:val="00C149CC"/>
    <w:rsid w:val="00C15B8B"/>
    <w:rsid w:val="00C15FD8"/>
    <w:rsid w:val="00C1627D"/>
    <w:rsid w:val="00C164A5"/>
    <w:rsid w:val="00C1667D"/>
    <w:rsid w:val="00C16AD8"/>
    <w:rsid w:val="00C16DC8"/>
    <w:rsid w:val="00C177BA"/>
    <w:rsid w:val="00C1792C"/>
    <w:rsid w:val="00C17AB5"/>
    <w:rsid w:val="00C201E1"/>
    <w:rsid w:val="00C21C5C"/>
    <w:rsid w:val="00C23A97"/>
    <w:rsid w:val="00C23EAA"/>
    <w:rsid w:val="00C24130"/>
    <w:rsid w:val="00C244CB"/>
    <w:rsid w:val="00C25004"/>
    <w:rsid w:val="00C25523"/>
    <w:rsid w:val="00C25FE2"/>
    <w:rsid w:val="00C26199"/>
    <w:rsid w:val="00C2656A"/>
    <w:rsid w:val="00C27238"/>
    <w:rsid w:val="00C27352"/>
    <w:rsid w:val="00C27630"/>
    <w:rsid w:val="00C27797"/>
    <w:rsid w:val="00C3174E"/>
    <w:rsid w:val="00C324C1"/>
    <w:rsid w:val="00C3285C"/>
    <w:rsid w:val="00C32D27"/>
    <w:rsid w:val="00C3325E"/>
    <w:rsid w:val="00C3359B"/>
    <w:rsid w:val="00C33AE4"/>
    <w:rsid w:val="00C35002"/>
    <w:rsid w:val="00C350C4"/>
    <w:rsid w:val="00C35C52"/>
    <w:rsid w:val="00C365C5"/>
    <w:rsid w:val="00C377D2"/>
    <w:rsid w:val="00C37F03"/>
    <w:rsid w:val="00C40811"/>
    <w:rsid w:val="00C40825"/>
    <w:rsid w:val="00C41A08"/>
    <w:rsid w:val="00C42F31"/>
    <w:rsid w:val="00C431D3"/>
    <w:rsid w:val="00C434F8"/>
    <w:rsid w:val="00C43A1D"/>
    <w:rsid w:val="00C44088"/>
    <w:rsid w:val="00C45559"/>
    <w:rsid w:val="00C458D1"/>
    <w:rsid w:val="00C461D8"/>
    <w:rsid w:val="00C46E49"/>
    <w:rsid w:val="00C46F62"/>
    <w:rsid w:val="00C478A3"/>
    <w:rsid w:val="00C47B93"/>
    <w:rsid w:val="00C50135"/>
    <w:rsid w:val="00C50419"/>
    <w:rsid w:val="00C50467"/>
    <w:rsid w:val="00C50D45"/>
    <w:rsid w:val="00C50E88"/>
    <w:rsid w:val="00C5116A"/>
    <w:rsid w:val="00C516C2"/>
    <w:rsid w:val="00C52201"/>
    <w:rsid w:val="00C52356"/>
    <w:rsid w:val="00C52A24"/>
    <w:rsid w:val="00C52B59"/>
    <w:rsid w:val="00C533EB"/>
    <w:rsid w:val="00C535A9"/>
    <w:rsid w:val="00C53732"/>
    <w:rsid w:val="00C53C4E"/>
    <w:rsid w:val="00C540CF"/>
    <w:rsid w:val="00C55030"/>
    <w:rsid w:val="00C55CBD"/>
    <w:rsid w:val="00C55FF6"/>
    <w:rsid w:val="00C56189"/>
    <w:rsid w:val="00C5647E"/>
    <w:rsid w:val="00C601B5"/>
    <w:rsid w:val="00C6034B"/>
    <w:rsid w:val="00C604D0"/>
    <w:rsid w:val="00C6057C"/>
    <w:rsid w:val="00C60B35"/>
    <w:rsid w:val="00C60B98"/>
    <w:rsid w:val="00C61C6B"/>
    <w:rsid w:val="00C61C6F"/>
    <w:rsid w:val="00C632E7"/>
    <w:rsid w:val="00C632F3"/>
    <w:rsid w:val="00C644BD"/>
    <w:rsid w:val="00C64A96"/>
    <w:rsid w:val="00C64FCD"/>
    <w:rsid w:val="00C65AD8"/>
    <w:rsid w:val="00C66484"/>
    <w:rsid w:val="00C67FC9"/>
    <w:rsid w:val="00C7039B"/>
    <w:rsid w:val="00C70DDD"/>
    <w:rsid w:val="00C70EFD"/>
    <w:rsid w:val="00C737F1"/>
    <w:rsid w:val="00C7479A"/>
    <w:rsid w:val="00C75388"/>
    <w:rsid w:val="00C7644D"/>
    <w:rsid w:val="00C7667B"/>
    <w:rsid w:val="00C76807"/>
    <w:rsid w:val="00C76B86"/>
    <w:rsid w:val="00C76EBE"/>
    <w:rsid w:val="00C77177"/>
    <w:rsid w:val="00C779B6"/>
    <w:rsid w:val="00C80401"/>
    <w:rsid w:val="00C80DEB"/>
    <w:rsid w:val="00C80E51"/>
    <w:rsid w:val="00C81E7E"/>
    <w:rsid w:val="00C82825"/>
    <w:rsid w:val="00C82D6E"/>
    <w:rsid w:val="00C8337A"/>
    <w:rsid w:val="00C83417"/>
    <w:rsid w:val="00C83584"/>
    <w:rsid w:val="00C838CE"/>
    <w:rsid w:val="00C83CC8"/>
    <w:rsid w:val="00C84249"/>
    <w:rsid w:val="00C84447"/>
    <w:rsid w:val="00C84835"/>
    <w:rsid w:val="00C85192"/>
    <w:rsid w:val="00C85716"/>
    <w:rsid w:val="00C85981"/>
    <w:rsid w:val="00C85E38"/>
    <w:rsid w:val="00C85FFC"/>
    <w:rsid w:val="00C86643"/>
    <w:rsid w:val="00C869AD"/>
    <w:rsid w:val="00C86C7F"/>
    <w:rsid w:val="00C86CB6"/>
    <w:rsid w:val="00C86D40"/>
    <w:rsid w:val="00C877F2"/>
    <w:rsid w:val="00C8786B"/>
    <w:rsid w:val="00C879AD"/>
    <w:rsid w:val="00C90347"/>
    <w:rsid w:val="00C9151E"/>
    <w:rsid w:val="00C91E04"/>
    <w:rsid w:val="00C91E24"/>
    <w:rsid w:val="00C923AA"/>
    <w:rsid w:val="00C92ACC"/>
    <w:rsid w:val="00C95156"/>
    <w:rsid w:val="00C95EF0"/>
    <w:rsid w:val="00C9709D"/>
    <w:rsid w:val="00C976E8"/>
    <w:rsid w:val="00C97859"/>
    <w:rsid w:val="00C97FD8"/>
    <w:rsid w:val="00CA047E"/>
    <w:rsid w:val="00CA0923"/>
    <w:rsid w:val="00CA0AF6"/>
    <w:rsid w:val="00CA30AC"/>
    <w:rsid w:val="00CA33F2"/>
    <w:rsid w:val="00CA3492"/>
    <w:rsid w:val="00CA36E7"/>
    <w:rsid w:val="00CA3D40"/>
    <w:rsid w:val="00CA3DEF"/>
    <w:rsid w:val="00CA4105"/>
    <w:rsid w:val="00CA4B7B"/>
    <w:rsid w:val="00CA556D"/>
    <w:rsid w:val="00CA5939"/>
    <w:rsid w:val="00CA74C6"/>
    <w:rsid w:val="00CB2F24"/>
    <w:rsid w:val="00CB3BAF"/>
    <w:rsid w:val="00CB3EE6"/>
    <w:rsid w:val="00CB47EB"/>
    <w:rsid w:val="00CB527E"/>
    <w:rsid w:val="00CB6CC3"/>
    <w:rsid w:val="00CC15B5"/>
    <w:rsid w:val="00CC25B0"/>
    <w:rsid w:val="00CC313A"/>
    <w:rsid w:val="00CC3A7E"/>
    <w:rsid w:val="00CC4115"/>
    <w:rsid w:val="00CC500E"/>
    <w:rsid w:val="00CC59C5"/>
    <w:rsid w:val="00CC5C51"/>
    <w:rsid w:val="00CC638D"/>
    <w:rsid w:val="00CC6A03"/>
    <w:rsid w:val="00CC6AB6"/>
    <w:rsid w:val="00CC6EBA"/>
    <w:rsid w:val="00CC745A"/>
    <w:rsid w:val="00CC7970"/>
    <w:rsid w:val="00CC79CE"/>
    <w:rsid w:val="00CC7A72"/>
    <w:rsid w:val="00CC7E95"/>
    <w:rsid w:val="00CD01A2"/>
    <w:rsid w:val="00CD04C4"/>
    <w:rsid w:val="00CD0F7F"/>
    <w:rsid w:val="00CD1587"/>
    <w:rsid w:val="00CD161B"/>
    <w:rsid w:val="00CD28C3"/>
    <w:rsid w:val="00CD3EB4"/>
    <w:rsid w:val="00CD4F8E"/>
    <w:rsid w:val="00CD5D6F"/>
    <w:rsid w:val="00CD62D0"/>
    <w:rsid w:val="00CD6A8C"/>
    <w:rsid w:val="00CD738F"/>
    <w:rsid w:val="00CD74EA"/>
    <w:rsid w:val="00CE0986"/>
    <w:rsid w:val="00CE21B9"/>
    <w:rsid w:val="00CE21DC"/>
    <w:rsid w:val="00CE2816"/>
    <w:rsid w:val="00CE371C"/>
    <w:rsid w:val="00CE37A3"/>
    <w:rsid w:val="00CE3CCA"/>
    <w:rsid w:val="00CE3DAE"/>
    <w:rsid w:val="00CE3ED9"/>
    <w:rsid w:val="00CE44AD"/>
    <w:rsid w:val="00CE4A56"/>
    <w:rsid w:val="00CE4DB4"/>
    <w:rsid w:val="00CE4F1F"/>
    <w:rsid w:val="00CE5282"/>
    <w:rsid w:val="00CE5751"/>
    <w:rsid w:val="00CE5A88"/>
    <w:rsid w:val="00CE60B6"/>
    <w:rsid w:val="00CE6789"/>
    <w:rsid w:val="00CE70E5"/>
    <w:rsid w:val="00CE7406"/>
    <w:rsid w:val="00CE7CE7"/>
    <w:rsid w:val="00CF05FD"/>
    <w:rsid w:val="00CF06B5"/>
    <w:rsid w:val="00CF0B74"/>
    <w:rsid w:val="00CF124D"/>
    <w:rsid w:val="00CF2642"/>
    <w:rsid w:val="00CF2C32"/>
    <w:rsid w:val="00CF377E"/>
    <w:rsid w:val="00CF3AE6"/>
    <w:rsid w:val="00CF42F6"/>
    <w:rsid w:val="00CF4EA5"/>
    <w:rsid w:val="00CF4F5B"/>
    <w:rsid w:val="00CF6102"/>
    <w:rsid w:val="00CF6618"/>
    <w:rsid w:val="00CF6C5E"/>
    <w:rsid w:val="00CF7579"/>
    <w:rsid w:val="00D007E1"/>
    <w:rsid w:val="00D00893"/>
    <w:rsid w:val="00D00BCB"/>
    <w:rsid w:val="00D01C0A"/>
    <w:rsid w:val="00D01CB7"/>
    <w:rsid w:val="00D01F59"/>
    <w:rsid w:val="00D020E5"/>
    <w:rsid w:val="00D025CB"/>
    <w:rsid w:val="00D02F57"/>
    <w:rsid w:val="00D03067"/>
    <w:rsid w:val="00D03CB0"/>
    <w:rsid w:val="00D03DDA"/>
    <w:rsid w:val="00D0415C"/>
    <w:rsid w:val="00D0435D"/>
    <w:rsid w:val="00D04535"/>
    <w:rsid w:val="00D04630"/>
    <w:rsid w:val="00D04E35"/>
    <w:rsid w:val="00D04EE0"/>
    <w:rsid w:val="00D050C7"/>
    <w:rsid w:val="00D05118"/>
    <w:rsid w:val="00D051E9"/>
    <w:rsid w:val="00D05F19"/>
    <w:rsid w:val="00D06215"/>
    <w:rsid w:val="00D069E9"/>
    <w:rsid w:val="00D078E8"/>
    <w:rsid w:val="00D078EB"/>
    <w:rsid w:val="00D07C96"/>
    <w:rsid w:val="00D10059"/>
    <w:rsid w:val="00D101AA"/>
    <w:rsid w:val="00D103FB"/>
    <w:rsid w:val="00D109A8"/>
    <w:rsid w:val="00D10BF1"/>
    <w:rsid w:val="00D10DAE"/>
    <w:rsid w:val="00D11BBB"/>
    <w:rsid w:val="00D12011"/>
    <w:rsid w:val="00D126F5"/>
    <w:rsid w:val="00D128D9"/>
    <w:rsid w:val="00D13087"/>
    <w:rsid w:val="00D137D8"/>
    <w:rsid w:val="00D1401B"/>
    <w:rsid w:val="00D14504"/>
    <w:rsid w:val="00D147D5"/>
    <w:rsid w:val="00D14BC9"/>
    <w:rsid w:val="00D15143"/>
    <w:rsid w:val="00D153A1"/>
    <w:rsid w:val="00D15743"/>
    <w:rsid w:val="00D15956"/>
    <w:rsid w:val="00D16E41"/>
    <w:rsid w:val="00D17662"/>
    <w:rsid w:val="00D20B18"/>
    <w:rsid w:val="00D226B1"/>
    <w:rsid w:val="00D23550"/>
    <w:rsid w:val="00D24902"/>
    <w:rsid w:val="00D24982"/>
    <w:rsid w:val="00D25942"/>
    <w:rsid w:val="00D25C8E"/>
    <w:rsid w:val="00D26BD5"/>
    <w:rsid w:val="00D27797"/>
    <w:rsid w:val="00D2795F"/>
    <w:rsid w:val="00D27C7B"/>
    <w:rsid w:val="00D313D7"/>
    <w:rsid w:val="00D31555"/>
    <w:rsid w:val="00D31C98"/>
    <w:rsid w:val="00D32000"/>
    <w:rsid w:val="00D327E2"/>
    <w:rsid w:val="00D34117"/>
    <w:rsid w:val="00D342AC"/>
    <w:rsid w:val="00D346DA"/>
    <w:rsid w:val="00D34AE9"/>
    <w:rsid w:val="00D3573F"/>
    <w:rsid w:val="00D3578A"/>
    <w:rsid w:val="00D357DD"/>
    <w:rsid w:val="00D36235"/>
    <w:rsid w:val="00D36C4E"/>
    <w:rsid w:val="00D3710B"/>
    <w:rsid w:val="00D374B4"/>
    <w:rsid w:val="00D4048B"/>
    <w:rsid w:val="00D405A5"/>
    <w:rsid w:val="00D40973"/>
    <w:rsid w:val="00D41870"/>
    <w:rsid w:val="00D41C94"/>
    <w:rsid w:val="00D42574"/>
    <w:rsid w:val="00D42A6E"/>
    <w:rsid w:val="00D42DDB"/>
    <w:rsid w:val="00D430FF"/>
    <w:rsid w:val="00D43965"/>
    <w:rsid w:val="00D43A1B"/>
    <w:rsid w:val="00D44229"/>
    <w:rsid w:val="00D445A2"/>
    <w:rsid w:val="00D45B2E"/>
    <w:rsid w:val="00D45DAE"/>
    <w:rsid w:val="00D461DF"/>
    <w:rsid w:val="00D461EF"/>
    <w:rsid w:val="00D46E0A"/>
    <w:rsid w:val="00D472EA"/>
    <w:rsid w:val="00D47619"/>
    <w:rsid w:val="00D47D54"/>
    <w:rsid w:val="00D47E11"/>
    <w:rsid w:val="00D50011"/>
    <w:rsid w:val="00D516E8"/>
    <w:rsid w:val="00D51A34"/>
    <w:rsid w:val="00D51B5E"/>
    <w:rsid w:val="00D51ED1"/>
    <w:rsid w:val="00D53341"/>
    <w:rsid w:val="00D53632"/>
    <w:rsid w:val="00D543C2"/>
    <w:rsid w:val="00D545D3"/>
    <w:rsid w:val="00D54C78"/>
    <w:rsid w:val="00D55220"/>
    <w:rsid w:val="00D55420"/>
    <w:rsid w:val="00D55999"/>
    <w:rsid w:val="00D563A5"/>
    <w:rsid w:val="00D572DC"/>
    <w:rsid w:val="00D602AC"/>
    <w:rsid w:val="00D605D0"/>
    <w:rsid w:val="00D608E3"/>
    <w:rsid w:val="00D614B9"/>
    <w:rsid w:val="00D61610"/>
    <w:rsid w:val="00D6169E"/>
    <w:rsid w:val="00D61C49"/>
    <w:rsid w:val="00D61FC9"/>
    <w:rsid w:val="00D63017"/>
    <w:rsid w:val="00D633FD"/>
    <w:rsid w:val="00D6340E"/>
    <w:rsid w:val="00D636AE"/>
    <w:rsid w:val="00D637D5"/>
    <w:rsid w:val="00D643E1"/>
    <w:rsid w:val="00D665B9"/>
    <w:rsid w:val="00D67627"/>
    <w:rsid w:val="00D676BB"/>
    <w:rsid w:val="00D6788B"/>
    <w:rsid w:val="00D703F0"/>
    <w:rsid w:val="00D705C8"/>
    <w:rsid w:val="00D72367"/>
    <w:rsid w:val="00D73018"/>
    <w:rsid w:val="00D73DB1"/>
    <w:rsid w:val="00D7460B"/>
    <w:rsid w:val="00D7464A"/>
    <w:rsid w:val="00D74852"/>
    <w:rsid w:val="00D7572D"/>
    <w:rsid w:val="00D77C31"/>
    <w:rsid w:val="00D81AD0"/>
    <w:rsid w:val="00D81E05"/>
    <w:rsid w:val="00D822BB"/>
    <w:rsid w:val="00D82734"/>
    <w:rsid w:val="00D83D47"/>
    <w:rsid w:val="00D83DC7"/>
    <w:rsid w:val="00D846AE"/>
    <w:rsid w:val="00D850D0"/>
    <w:rsid w:val="00D855E3"/>
    <w:rsid w:val="00D866EF"/>
    <w:rsid w:val="00D86AB1"/>
    <w:rsid w:val="00D87417"/>
    <w:rsid w:val="00D87480"/>
    <w:rsid w:val="00D87506"/>
    <w:rsid w:val="00D87FD6"/>
    <w:rsid w:val="00D9022C"/>
    <w:rsid w:val="00D911FD"/>
    <w:rsid w:val="00D917B3"/>
    <w:rsid w:val="00D9267F"/>
    <w:rsid w:val="00D929D1"/>
    <w:rsid w:val="00D92DBD"/>
    <w:rsid w:val="00D931C9"/>
    <w:rsid w:val="00D9346C"/>
    <w:rsid w:val="00D94154"/>
    <w:rsid w:val="00D94583"/>
    <w:rsid w:val="00D94E05"/>
    <w:rsid w:val="00D94FB2"/>
    <w:rsid w:val="00D95116"/>
    <w:rsid w:val="00D95177"/>
    <w:rsid w:val="00D95AA0"/>
    <w:rsid w:val="00D95F1A"/>
    <w:rsid w:val="00D96712"/>
    <w:rsid w:val="00D96A2B"/>
    <w:rsid w:val="00D97047"/>
    <w:rsid w:val="00D979F4"/>
    <w:rsid w:val="00DA0481"/>
    <w:rsid w:val="00DA1A90"/>
    <w:rsid w:val="00DA2667"/>
    <w:rsid w:val="00DA32AB"/>
    <w:rsid w:val="00DA3A6C"/>
    <w:rsid w:val="00DA40FE"/>
    <w:rsid w:val="00DA4718"/>
    <w:rsid w:val="00DA4BAA"/>
    <w:rsid w:val="00DA6441"/>
    <w:rsid w:val="00DA68CC"/>
    <w:rsid w:val="00DA6C42"/>
    <w:rsid w:val="00DA71AF"/>
    <w:rsid w:val="00DA7490"/>
    <w:rsid w:val="00DB0D08"/>
    <w:rsid w:val="00DB18B8"/>
    <w:rsid w:val="00DB18E7"/>
    <w:rsid w:val="00DB22DF"/>
    <w:rsid w:val="00DB3682"/>
    <w:rsid w:val="00DB485D"/>
    <w:rsid w:val="00DB4958"/>
    <w:rsid w:val="00DB51D9"/>
    <w:rsid w:val="00DB5AF6"/>
    <w:rsid w:val="00DB5F10"/>
    <w:rsid w:val="00DB7D29"/>
    <w:rsid w:val="00DC025E"/>
    <w:rsid w:val="00DC02EA"/>
    <w:rsid w:val="00DC06D2"/>
    <w:rsid w:val="00DC0D46"/>
    <w:rsid w:val="00DC1B05"/>
    <w:rsid w:val="00DC1DE2"/>
    <w:rsid w:val="00DC1F87"/>
    <w:rsid w:val="00DC2121"/>
    <w:rsid w:val="00DC3B61"/>
    <w:rsid w:val="00DC3D40"/>
    <w:rsid w:val="00DC46FA"/>
    <w:rsid w:val="00DC485A"/>
    <w:rsid w:val="00DC4A0B"/>
    <w:rsid w:val="00DC4CC5"/>
    <w:rsid w:val="00DC5AF1"/>
    <w:rsid w:val="00DC673D"/>
    <w:rsid w:val="00DC7163"/>
    <w:rsid w:val="00DC7606"/>
    <w:rsid w:val="00DC7AE3"/>
    <w:rsid w:val="00DD15EA"/>
    <w:rsid w:val="00DD2DBA"/>
    <w:rsid w:val="00DD2E4C"/>
    <w:rsid w:val="00DD314D"/>
    <w:rsid w:val="00DD35C7"/>
    <w:rsid w:val="00DD3672"/>
    <w:rsid w:val="00DD4870"/>
    <w:rsid w:val="00DD52F6"/>
    <w:rsid w:val="00DD710B"/>
    <w:rsid w:val="00DD73C3"/>
    <w:rsid w:val="00DD73C4"/>
    <w:rsid w:val="00DD7CDF"/>
    <w:rsid w:val="00DE02F4"/>
    <w:rsid w:val="00DE06F3"/>
    <w:rsid w:val="00DE0788"/>
    <w:rsid w:val="00DE0C80"/>
    <w:rsid w:val="00DE1170"/>
    <w:rsid w:val="00DE200E"/>
    <w:rsid w:val="00DE2198"/>
    <w:rsid w:val="00DE2B97"/>
    <w:rsid w:val="00DE3668"/>
    <w:rsid w:val="00DE3D7D"/>
    <w:rsid w:val="00DE4B9C"/>
    <w:rsid w:val="00DE56E1"/>
    <w:rsid w:val="00DE5700"/>
    <w:rsid w:val="00DE66F7"/>
    <w:rsid w:val="00DE67FE"/>
    <w:rsid w:val="00DE6A1D"/>
    <w:rsid w:val="00DE6A2F"/>
    <w:rsid w:val="00DE6D71"/>
    <w:rsid w:val="00DE7201"/>
    <w:rsid w:val="00DE766F"/>
    <w:rsid w:val="00DE7A3E"/>
    <w:rsid w:val="00DE7F1C"/>
    <w:rsid w:val="00DE7F54"/>
    <w:rsid w:val="00DF07F2"/>
    <w:rsid w:val="00DF0FFE"/>
    <w:rsid w:val="00DF2444"/>
    <w:rsid w:val="00DF248F"/>
    <w:rsid w:val="00DF25E6"/>
    <w:rsid w:val="00DF26A5"/>
    <w:rsid w:val="00DF2A73"/>
    <w:rsid w:val="00DF2C09"/>
    <w:rsid w:val="00DF2DDD"/>
    <w:rsid w:val="00DF3E5A"/>
    <w:rsid w:val="00DF3E61"/>
    <w:rsid w:val="00DF4234"/>
    <w:rsid w:val="00DF49F8"/>
    <w:rsid w:val="00DF54EB"/>
    <w:rsid w:val="00DF5722"/>
    <w:rsid w:val="00DF5F5C"/>
    <w:rsid w:val="00DF679A"/>
    <w:rsid w:val="00DF71A7"/>
    <w:rsid w:val="00DF7575"/>
    <w:rsid w:val="00DF773D"/>
    <w:rsid w:val="00DF785C"/>
    <w:rsid w:val="00DF7F9F"/>
    <w:rsid w:val="00E0061A"/>
    <w:rsid w:val="00E00746"/>
    <w:rsid w:val="00E030FE"/>
    <w:rsid w:val="00E03443"/>
    <w:rsid w:val="00E035B9"/>
    <w:rsid w:val="00E03EAA"/>
    <w:rsid w:val="00E03FAD"/>
    <w:rsid w:val="00E04832"/>
    <w:rsid w:val="00E04996"/>
    <w:rsid w:val="00E06151"/>
    <w:rsid w:val="00E06269"/>
    <w:rsid w:val="00E072C0"/>
    <w:rsid w:val="00E075E9"/>
    <w:rsid w:val="00E101DD"/>
    <w:rsid w:val="00E103FB"/>
    <w:rsid w:val="00E11006"/>
    <w:rsid w:val="00E11881"/>
    <w:rsid w:val="00E1284E"/>
    <w:rsid w:val="00E12ABA"/>
    <w:rsid w:val="00E130F1"/>
    <w:rsid w:val="00E13D22"/>
    <w:rsid w:val="00E13D92"/>
    <w:rsid w:val="00E13DAE"/>
    <w:rsid w:val="00E14508"/>
    <w:rsid w:val="00E14CC3"/>
    <w:rsid w:val="00E14CEB"/>
    <w:rsid w:val="00E156BF"/>
    <w:rsid w:val="00E16953"/>
    <w:rsid w:val="00E16B76"/>
    <w:rsid w:val="00E172AD"/>
    <w:rsid w:val="00E202BD"/>
    <w:rsid w:val="00E20D49"/>
    <w:rsid w:val="00E20FF8"/>
    <w:rsid w:val="00E21035"/>
    <w:rsid w:val="00E211BD"/>
    <w:rsid w:val="00E21F76"/>
    <w:rsid w:val="00E226C6"/>
    <w:rsid w:val="00E231B9"/>
    <w:rsid w:val="00E23A58"/>
    <w:rsid w:val="00E23C86"/>
    <w:rsid w:val="00E242EE"/>
    <w:rsid w:val="00E244CA"/>
    <w:rsid w:val="00E24DF0"/>
    <w:rsid w:val="00E24F25"/>
    <w:rsid w:val="00E252F0"/>
    <w:rsid w:val="00E261BC"/>
    <w:rsid w:val="00E2636D"/>
    <w:rsid w:val="00E27025"/>
    <w:rsid w:val="00E30706"/>
    <w:rsid w:val="00E30A2B"/>
    <w:rsid w:val="00E30E5B"/>
    <w:rsid w:val="00E315DE"/>
    <w:rsid w:val="00E31B0E"/>
    <w:rsid w:val="00E325D0"/>
    <w:rsid w:val="00E32831"/>
    <w:rsid w:val="00E3361F"/>
    <w:rsid w:val="00E33F02"/>
    <w:rsid w:val="00E340C8"/>
    <w:rsid w:val="00E341BB"/>
    <w:rsid w:val="00E34C0B"/>
    <w:rsid w:val="00E35112"/>
    <w:rsid w:val="00E3576D"/>
    <w:rsid w:val="00E3635C"/>
    <w:rsid w:val="00E368AE"/>
    <w:rsid w:val="00E36A71"/>
    <w:rsid w:val="00E36AD0"/>
    <w:rsid w:val="00E36E97"/>
    <w:rsid w:val="00E36F74"/>
    <w:rsid w:val="00E40230"/>
    <w:rsid w:val="00E41E64"/>
    <w:rsid w:val="00E42267"/>
    <w:rsid w:val="00E433BB"/>
    <w:rsid w:val="00E4440A"/>
    <w:rsid w:val="00E44CE6"/>
    <w:rsid w:val="00E452AA"/>
    <w:rsid w:val="00E4542D"/>
    <w:rsid w:val="00E4573F"/>
    <w:rsid w:val="00E46B0F"/>
    <w:rsid w:val="00E46F4A"/>
    <w:rsid w:val="00E47D20"/>
    <w:rsid w:val="00E47E22"/>
    <w:rsid w:val="00E511D5"/>
    <w:rsid w:val="00E51B5A"/>
    <w:rsid w:val="00E5314A"/>
    <w:rsid w:val="00E53A2E"/>
    <w:rsid w:val="00E54FA7"/>
    <w:rsid w:val="00E5552F"/>
    <w:rsid w:val="00E5563D"/>
    <w:rsid w:val="00E56C8B"/>
    <w:rsid w:val="00E56CF6"/>
    <w:rsid w:val="00E56D47"/>
    <w:rsid w:val="00E574B2"/>
    <w:rsid w:val="00E57B95"/>
    <w:rsid w:val="00E57FE5"/>
    <w:rsid w:val="00E612A4"/>
    <w:rsid w:val="00E6183F"/>
    <w:rsid w:val="00E623B8"/>
    <w:rsid w:val="00E62C91"/>
    <w:rsid w:val="00E648B1"/>
    <w:rsid w:val="00E64C01"/>
    <w:rsid w:val="00E64E9A"/>
    <w:rsid w:val="00E64F9C"/>
    <w:rsid w:val="00E6590D"/>
    <w:rsid w:val="00E70016"/>
    <w:rsid w:val="00E700D5"/>
    <w:rsid w:val="00E708EE"/>
    <w:rsid w:val="00E71291"/>
    <w:rsid w:val="00E718B5"/>
    <w:rsid w:val="00E71A23"/>
    <w:rsid w:val="00E71DB1"/>
    <w:rsid w:val="00E72447"/>
    <w:rsid w:val="00E72C84"/>
    <w:rsid w:val="00E732F2"/>
    <w:rsid w:val="00E73A6C"/>
    <w:rsid w:val="00E73B30"/>
    <w:rsid w:val="00E74162"/>
    <w:rsid w:val="00E7606E"/>
    <w:rsid w:val="00E77DF0"/>
    <w:rsid w:val="00E80449"/>
    <w:rsid w:val="00E80BE7"/>
    <w:rsid w:val="00E80DC5"/>
    <w:rsid w:val="00E8123A"/>
    <w:rsid w:val="00E81253"/>
    <w:rsid w:val="00E81255"/>
    <w:rsid w:val="00E814B3"/>
    <w:rsid w:val="00E81501"/>
    <w:rsid w:val="00E81AFC"/>
    <w:rsid w:val="00E81F36"/>
    <w:rsid w:val="00E82AA5"/>
    <w:rsid w:val="00E82C69"/>
    <w:rsid w:val="00E83202"/>
    <w:rsid w:val="00E839B5"/>
    <w:rsid w:val="00E839CC"/>
    <w:rsid w:val="00E84843"/>
    <w:rsid w:val="00E84FD6"/>
    <w:rsid w:val="00E85546"/>
    <w:rsid w:val="00E867E9"/>
    <w:rsid w:val="00E86F7E"/>
    <w:rsid w:val="00E87C08"/>
    <w:rsid w:val="00E87EFF"/>
    <w:rsid w:val="00E90A90"/>
    <w:rsid w:val="00E91013"/>
    <w:rsid w:val="00E92145"/>
    <w:rsid w:val="00E934C5"/>
    <w:rsid w:val="00E93ACC"/>
    <w:rsid w:val="00E93B41"/>
    <w:rsid w:val="00E93F26"/>
    <w:rsid w:val="00E94218"/>
    <w:rsid w:val="00E94875"/>
    <w:rsid w:val="00E94BED"/>
    <w:rsid w:val="00E95387"/>
    <w:rsid w:val="00E955A3"/>
    <w:rsid w:val="00E9596E"/>
    <w:rsid w:val="00E96E73"/>
    <w:rsid w:val="00E97594"/>
    <w:rsid w:val="00E979A9"/>
    <w:rsid w:val="00E97B64"/>
    <w:rsid w:val="00E97B75"/>
    <w:rsid w:val="00EA030D"/>
    <w:rsid w:val="00EA2176"/>
    <w:rsid w:val="00EA2504"/>
    <w:rsid w:val="00EA25F4"/>
    <w:rsid w:val="00EA28DE"/>
    <w:rsid w:val="00EA4923"/>
    <w:rsid w:val="00EA4F35"/>
    <w:rsid w:val="00EA5650"/>
    <w:rsid w:val="00EA5821"/>
    <w:rsid w:val="00EA5C6B"/>
    <w:rsid w:val="00EA5CDF"/>
    <w:rsid w:val="00EA5D04"/>
    <w:rsid w:val="00EA7EF0"/>
    <w:rsid w:val="00EB00D5"/>
    <w:rsid w:val="00EB0F13"/>
    <w:rsid w:val="00EB1085"/>
    <w:rsid w:val="00EB1AB5"/>
    <w:rsid w:val="00EB1B38"/>
    <w:rsid w:val="00EB1D75"/>
    <w:rsid w:val="00EB1FAB"/>
    <w:rsid w:val="00EB2419"/>
    <w:rsid w:val="00EB27E2"/>
    <w:rsid w:val="00EB2AF8"/>
    <w:rsid w:val="00EB3A09"/>
    <w:rsid w:val="00EB3B29"/>
    <w:rsid w:val="00EB4287"/>
    <w:rsid w:val="00EB4C8A"/>
    <w:rsid w:val="00EB5565"/>
    <w:rsid w:val="00EB6649"/>
    <w:rsid w:val="00EB6859"/>
    <w:rsid w:val="00EB6DEC"/>
    <w:rsid w:val="00EB7732"/>
    <w:rsid w:val="00EB7AF4"/>
    <w:rsid w:val="00EC1056"/>
    <w:rsid w:val="00EC1E38"/>
    <w:rsid w:val="00EC20AC"/>
    <w:rsid w:val="00EC2BCB"/>
    <w:rsid w:val="00EC2DC9"/>
    <w:rsid w:val="00EC2E95"/>
    <w:rsid w:val="00EC3147"/>
    <w:rsid w:val="00EC32D7"/>
    <w:rsid w:val="00EC3406"/>
    <w:rsid w:val="00EC38FE"/>
    <w:rsid w:val="00EC46A9"/>
    <w:rsid w:val="00EC4909"/>
    <w:rsid w:val="00EC49D4"/>
    <w:rsid w:val="00EC4E68"/>
    <w:rsid w:val="00EC5253"/>
    <w:rsid w:val="00EC6151"/>
    <w:rsid w:val="00EC74CF"/>
    <w:rsid w:val="00ED0186"/>
    <w:rsid w:val="00ED048D"/>
    <w:rsid w:val="00ED11F8"/>
    <w:rsid w:val="00ED1473"/>
    <w:rsid w:val="00ED1494"/>
    <w:rsid w:val="00ED1743"/>
    <w:rsid w:val="00ED17A9"/>
    <w:rsid w:val="00ED1C42"/>
    <w:rsid w:val="00ED2345"/>
    <w:rsid w:val="00ED2706"/>
    <w:rsid w:val="00ED2E16"/>
    <w:rsid w:val="00ED2FA8"/>
    <w:rsid w:val="00ED3769"/>
    <w:rsid w:val="00ED3AD7"/>
    <w:rsid w:val="00ED4134"/>
    <w:rsid w:val="00ED4F9F"/>
    <w:rsid w:val="00ED5A91"/>
    <w:rsid w:val="00ED5D04"/>
    <w:rsid w:val="00ED5DAF"/>
    <w:rsid w:val="00ED5DE0"/>
    <w:rsid w:val="00ED635E"/>
    <w:rsid w:val="00ED657C"/>
    <w:rsid w:val="00ED725F"/>
    <w:rsid w:val="00ED7686"/>
    <w:rsid w:val="00EE0ACF"/>
    <w:rsid w:val="00EE0EC5"/>
    <w:rsid w:val="00EE1353"/>
    <w:rsid w:val="00EE16D7"/>
    <w:rsid w:val="00EE1816"/>
    <w:rsid w:val="00EE1AA1"/>
    <w:rsid w:val="00EE2241"/>
    <w:rsid w:val="00EE261D"/>
    <w:rsid w:val="00EE2983"/>
    <w:rsid w:val="00EE302C"/>
    <w:rsid w:val="00EE390D"/>
    <w:rsid w:val="00EE3D63"/>
    <w:rsid w:val="00EE3D9F"/>
    <w:rsid w:val="00EE42E5"/>
    <w:rsid w:val="00EE4A0B"/>
    <w:rsid w:val="00EE5A72"/>
    <w:rsid w:val="00EE5F89"/>
    <w:rsid w:val="00EE6F38"/>
    <w:rsid w:val="00EE7704"/>
    <w:rsid w:val="00EE78C8"/>
    <w:rsid w:val="00EE7A73"/>
    <w:rsid w:val="00EF0242"/>
    <w:rsid w:val="00EF02D4"/>
    <w:rsid w:val="00EF0630"/>
    <w:rsid w:val="00EF0ADC"/>
    <w:rsid w:val="00EF1AC9"/>
    <w:rsid w:val="00EF1C01"/>
    <w:rsid w:val="00EF2C15"/>
    <w:rsid w:val="00EF3B07"/>
    <w:rsid w:val="00EF4B96"/>
    <w:rsid w:val="00EF6E8E"/>
    <w:rsid w:val="00EF6F7A"/>
    <w:rsid w:val="00EF6FD4"/>
    <w:rsid w:val="00EF71E6"/>
    <w:rsid w:val="00EF7531"/>
    <w:rsid w:val="00EF79ED"/>
    <w:rsid w:val="00EF7C45"/>
    <w:rsid w:val="00EF7EFA"/>
    <w:rsid w:val="00F00031"/>
    <w:rsid w:val="00F00CA2"/>
    <w:rsid w:val="00F018FA"/>
    <w:rsid w:val="00F01F58"/>
    <w:rsid w:val="00F0230F"/>
    <w:rsid w:val="00F0309A"/>
    <w:rsid w:val="00F03ADD"/>
    <w:rsid w:val="00F03C1D"/>
    <w:rsid w:val="00F03DC5"/>
    <w:rsid w:val="00F04600"/>
    <w:rsid w:val="00F050EA"/>
    <w:rsid w:val="00F06294"/>
    <w:rsid w:val="00F062FD"/>
    <w:rsid w:val="00F077A2"/>
    <w:rsid w:val="00F10B88"/>
    <w:rsid w:val="00F10F86"/>
    <w:rsid w:val="00F12A73"/>
    <w:rsid w:val="00F1317B"/>
    <w:rsid w:val="00F132A7"/>
    <w:rsid w:val="00F139D2"/>
    <w:rsid w:val="00F13BD6"/>
    <w:rsid w:val="00F13CDA"/>
    <w:rsid w:val="00F13ED3"/>
    <w:rsid w:val="00F14DB5"/>
    <w:rsid w:val="00F15399"/>
    <w:rsid w:val="00F154A4"/>
    <w:rsid w:val="00F15FE1"/>
    <w:rsid w:val="00F175A0"/>
    <w:rsid w:val="00F176EA"/>
    <w:rsid w:val="00F17747"/>
    <w:rsid w:val="00F178D5"/>
    <w:rsid w:val="00F202A8"/>
    <w:rsid w:val="00F20565"/>
    <w:rsid w:val="00F21826"/>
    <w:rsid w:val="00F224DF"/>
    <w:rsid w:val="00F22597"/>
    <w:rsid w:val="00F22739"/>
    <w:rsid w:val="00F23562"/>
    <w:rsid w:val="00F23764"/>
    <w:rsid w:val="00F238CE"/>
    <w:rsid w:val="00F2421F"/>
    <w:rsid w:val="00F24AEB"/>
    <w:rsid w:val="00F24BBD"/>
    <w:rsid w:val="00F24E0C"/>
    <w:rsid w:val="00F277E9"/>
    <w:rsid w:val="00F30398"/>
    <w:rsid w:val="00F31FA0"/>
    <w:rsid w:val="00F334D9"/>
    <w:rsid w:val="00F34A63"/>
    <w:rsid w:val="00F357D3"/>
    <w:rsid w:val="00F35819"/>
    <w:rsid w:val="00F36A40"/>
    <w:rsid w:val="00F37276"/>
    <w:rsid w:val="00F37AEF"/>
    <w:rsid w:val="00F37B8B"/>
    <w:rsid w:val="00F40BA8"/>
    <w:rsid w:val="00F40BD8"/>
    <w:rsid w:val="00F413EC"/>
    <w:rsid w:val="00F41D14"/>
    <w:rsid w:val="00F43580"/>
    <w:rsid w:val="00F43E5A"/>
    <w:rsid w:val="00F44225"/>
    <w:rsid w:val="00F4454F"/>
    <w:rsid w:val="00F46FBD"/>
    <w:rsid w:val="00F47B58"/>
    <w:rsid w:val="00F52615"/>
    <w:rsid w:val="00F5273E"/>
    <w:rsid w:val="00F52808"/>
    <w:rsid w:val="00F52B42"/>
    <w:rsid w:val="00F533C5"/>
    <w:rsid w:val="00F53D63"/>
    <w:rsid w:val="00F541B6"/>
    <w:rsid w:val="00F54518"/>
    <w:rsid w:val="00F54809"/>
    <w:rsid w:val="00F5585D"/>
    <w:rsid w:val="00F55B9F"/>
    <w:rsid w:val="00F55D14"/>
    <w:rsid w:val="00F55E9D"/>
    <w:rsid w:val="00F567C8"/>
    <w:rsid w:val="00F570A5"/>
    <w:rsid w:val="00F573E9"/>
    <w:rsid w:val="00F57CB8"/>
    <w:rsid w:val="00F60257"/>
    <w:rsid w:val="00F60311"/>
    <w:rsid w:val="00F60C93"/>
    <w:rsid w:val="00F617FD"/>
    <w:rsid w:val="00F61872"/>
    <w:rsid w:val="00F61A05"/>
    <w:rsid w:val="00F6296F"/>
    <w:rsid w:val="00F63DFA"/>
    <w:rsid w:val="00F64170"/>
    <w:rsid w:val="00F64CCD"/>
    <w:rsid w:val="00F64D05"/>
    <w:rsid w:val="00F6563D"/>
    <w:rsid w:val="00F672C7"/>
    <w:rsid w:val="00F67E7D"/>
    <w:rsid w:val="00F70C5A"/>
    <w:rsid w:val="00F7135C"/>
    <w:rsid w:val="00F71913"/>
    <w:rsid w:val="00F71EE3"/>
    <w:rsid w:val="00F723DB"/>
    <w:rsid w:val="00F724FF"/>
    <w:rsid w:val="00F729A5"/>
    <w:rsid w:val="00F72AF3"/>
    <w:rsid w:val="00F72DDC"/>
    <w:rsid w:val="00F72EA1"/>
    <w:rsid w:val="00F7331C"/>
    <w:rsid w:val="00F739D6"/>
    <w:rsid w:val="00F73DF6"/>
    <w:rsid w:val="00F744BC"/>
    <w:rsid w:val="00F755DF"/>
    <w:rsid w:val="00F75730"/>
    <w:rsid w:val="00F7611A"/>
    <w:rsid w:val="00F76789"/>
    <w:rsid w:val="00F77EE5"/>
    <w:rsid w:val="00F81028"/>
    <w:rsid w:val="00F812C0"/>
    <w:rsid w:val="00F81352"/>
    <w:rsid w:val="00F822CC"/>
    <w:rsid w:val="00F830AF"/>
    <w:rsid w:val="00F834D5"/>
    <w:rsid w:val="00F85746"/>
    <w:rsid w:val="00F8588C"/>
    <w:rsid w:val="00F85F65"/>
    <w:rsid w:val="00F861C0"/>
    <w:rsid w:val="00F87077"/>
    <w:rsid w:val="00F877FD"/>
    <w:rsid w:val="00F90108"/>
    <w:rsid w:val="00F90558"/>
    <w:rsid w:val="00F906A8"/>
    <w:rsid w:val="00F9095C"/>
    <w:rsid w:val="00F909E1"/>
    <w:rsid w:val="00F90F81"/>
    <w:rsid w:val="00F910BA"/>
    <w:rsid w:val="00F910E0"/>
    <w:rsid w:val="00F91407"/>
    <w:rsid w:val="00F91467"/>
    <w:rsid w:val="00F91551"/>
    <w:rsid w:val="00F9168F"/>
    <w:rsid w:val="00F916C1"/>
    <w:rsid w:val="00F91C52"/>
    <w:rsid w:val="00F91E05"/>
    <w:rsid w:val="00F92D5F"/>
    <w:rsid w:val="00F93093"/>
    <w:rsid w:val="00F94023"/>
    <w:rsid w:val="00F9436E"/>
    <w:rsid w:val="00F944EE"/>
    <w:rsid w:val="00F94A94"/>
    <w:rsid w:val="00F9508D"/>
    <w:rsid w:val="00F95388"/>
    <w:rsid w:val="00F95880"/>
    <w:rsid w:val="00F95A6F"/>
    <w:rsid w:val="00F95D75"/>
    <w:rsid w:val="00F968A2"/>
    <w:rsid w:val="00FA178B"/>
    <w:rsid w:val="00FA1A0A"/>
    <w:rsid w:val="00FA1E04"/>
    <w:rsid w:val="00FA1FB4"/>
    <w:rsid w:val="00FA1FB8"/>
    <w:rsid w:val="00FA21C9"/>
    <w:rsid w:val="00FA2BF2"/>
    <w:rsid w:val="00FA46AB"/>
    <w:rsid w:val="00FA4902"/>
    <w:rsid w:val="00FA4F76"/>
    <w:rsid w:val="00FA4FBD"/>
    <w:rsid w:val="00FA577C"/>
    <w:rsid w:val="00FA5849"/>
    <w:rsid w:val="00FA58C5"/>
    <w:rsid w:val="00FA7090"/>
    <w:rsid w:val="00FA71DF"/>
    <w:rsid w:val="00FA7248"/>
    <w:rsid w:val="00FA7811"/>
    <w:rsid w:val="00FB034F"/>
    <w:rsid w:val="00FB074C"/>
    <w:rsid w:val="00FB0EB5"/>
    <w:rsid w:val="00FB214E"/>
    <w:rsid w:val="00FB30DE"/>
    <w:rsid w:val="00FB3269"/>
    <w:rsid w:val="00FB3276"/>
    <w:rsid w:val="00FB3790"/>
    <w:rsid w:val="00FB38B5"/>
    <w:rsid w:val="00FB3AF4"/>
    <w:rsid w:val="00FB3F69"/>
    <w:rsid w:val="00FB4AAC"/>
    <w:rsid w:val="00FB4BBB"/>
    <w:rsid w:val="00FB4BC7"/>
    <w:rsid w:val="00FB4D22"/>
    <w:rsid w:val="00FB589F"/>
    <w:rsid w:val="00FB5C80"/>
    <w:rsid w:val="00FB5CCB"/>
    <w:rsid w:val="00FB63C3"/>
    <w:rsid w:val="00FB6AD5"/>
    <w:rsid w:val="00FB6AFD"/>
    <w:rsid w:val="00FB7636"/>
    <w:rsid w:val="00FB769C"/>
    <w:rsid w:val="00FB78DB"/>
    <w:rsid w:val="00FB7D4A"/>
    <w:rsid w:val="00FB7EF1"/>
    <w:rsid w:val="00FC0221"/>
    <w:rsid w:val="00FC04D5"/>
    <w:rsid w:val="00FC0666"/>
    <w:rsid w:val="00FC0D9A"/>
    <w:rsid w:val="00FC0E8B"/>
    <w:rsid w:val="00FC100D"/>
    <w:rsid w:val="00FC194F"/>
    <w:rsid w:val="00FC1CC0"/>
    <w:rsid w:val="00FC4A03"/>
    <w:rsid w:val="00FC56F9"/>
    <w:rsid w:val="00FC6260"/>
    <w:rsid w:val="00FC62FF"/>
    <w:rsid w:val="00FC764C"/>
    <w:rsid w:val="00FC797D"/>
    <w:rsid w:val="00FC7EF9"/>
    <w:rsid w:val="00FD0327"/>
    <w:rsid w:val="00FD0813"/>
    <w:rsid w:val="00FD0AE4"/>
    <w:rsid w:val="00FD0E80"/>
    <w:rsid w:val="00FD1D2A"/>
    <w:rsid w:val="00FD1D2D"/>
    <w:rsid w:val="00FD3133"/>
    <w:rsid w:val="00FD31A4"/>
    <w:rsid w:val="00FD3DBA"/>
    <w:rsid w:val="00FD45B5"/>
    <w:rsid w:val="00FD4730"/>
    <w:rsid w:val="00FD51AC"/>
    <w:rsid w:val="00FD54B5"/>
    <w:rsid w:val="00FD6B36"/>
    <w:rsid w:val="00FD6B3B"/>
    <w:rsid w:val="00FD7902"/>
    <w:rsid w:val="00FD7E03"/>
    <w:rsid w:val="00FE03C9"/>
    <w:rsid w:val="00FE0B04"/>
    <w:rsid w:val="00FE1200"/>
    <w:rsid w:val="00FE149F"/>
    <w:rsid w:val="00FE1FCD"/>
    <w:rsid w:val="00FE2219"/>
    <w:rsid w:val="00FE2405"/>
    <w:rsid w:val="00FE253A"/>
    <w:rsid w:val="00FE257D"/>
    <w:rsid w:val="00FE2ED1"/>
    <w:rsid w:val="00FE2FA0"/>
    <w:rsid w:val="00FE2FEB"/>
    <w:rsid w:val="00FE3445"/>
    <w:rsid w:val="00FE34D0"/>
    <w:rsid w:val="00FE3B63"/>
    <w:rsid w:val="00FE4007"/>
    <w:rsid w:val="00FE4380"/>
    <w:rsid w:val="00FE4FC1"/>
    <w:rsid w:val="00FE5734"/>
    <w:rsid w:val="00FE6246"/>
    <w:rsid w:val="00FE6B57"/>
    <w:rsid w:val="00FE6BFA"/>
    <w:rsid w:val="00FE6C37"/>
    <w:rsid w:val="00FE6D54"/>
    <w:rsid w:val="00FE77A1"/>
    <w:rsid w:val="00FF0515"/>
    <w:rsid w:val="00FF090D"/>
    <w:rsid w:val="00FF1881"/>
    <w:rsid w:val="00FF1BDF"/>
    <w:rsid w:val="00FF1C51"/>
    <w:rsid w:val="00FF37E4"/>
    <w:rsid w:val="00FF3883"/>
    <w:rsid w:val="00FF3C41"/>
    <w:rsid w:val="00FF3DCA"/>
    <w:rsid w:val="00FF3FFC"/>
    <w:rsid w:val="00FF42CB"/>
    <w:rsid w:val="00FF4E7F"/>
    <w:rsid w:val="00FF546F"/>
    <w:rsid w:val="00FF63B2"/>
    <w:rsid w:val="00FF679B"/>
    <w:rsid w:val="00FF6CC1"/>
    <w:rsid w:val="00FF7305"/>
    <w:rsid w:val="00FF7696"/>
    <w:rsid w:val="00FF7929"/>
    <w:rsid w:val="00FF7B68"/>
    <w:rsid w:val="03C30D76"/>
    <w:rsid w:val="096B67ED"/>
    <w:rsid w:val="0BF2484A"/>
    <w:rsid w:val="109F6434"/>
    <w:rsid w:val="40EE3E95"/>
    <w:rsid w:val="4FDE458C"/>
    <w:rsid w:val="5DB82ADA"/>
    <w:rsid w:val="5DE62F1A"/>
    <w:rsid w:val="634C3DCC"/>
    <w:rsid w:val="66CF2882"/>
    <w:rsid w:val="711F4406"/>
    <w:rsid w:val="755E3D3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iPriority="0" w:semiHidden="0" w:name="annotation text"/>
    <w:lsdException w:qFormat="1" w:uiPriority="99" w:semiHidden="0" w:name="header"/>
    <w:lsdException w:qFormat="1" w:uiPriority="99" w:semiHidden="0" w:name="footer"/>
    <w:lsdException w:qFormat="1" w:unhideWhenUsed="0" w:uiPriority="0" w:semiHidden="0" w:name="index heading"/>
    <w:lsdException w:qFormat="1" w:unhideWhenUsed="0" w:uiPriority="0" w:semiHidden="0" w:name="caption"/>
    <w:lsdException w:uiPriority="99" w:name="table of figures"/>
    <w:lsdException w:qFormat="1" w:unhideWhenUsed="0" w:uiPriority="0" w:name="envelope address"/>
    <w:lsdException w:qFormat="1" w:unhideWhenUsed="0" w:uiPriority="0" w:name="envelope return"/>
    <w:lsdException w:qFormat="1" w:unhideWhenUsed="0" w:uiPriority="0" w:semiHidden="0" w:name="footnote reference"/>
    <w:lsdException w:qFormat="1" w:uiPriority="0" w:semiHidden="0" w:name="annotation reference"/>
    <w:lsdException w:qFormat="1" w:unhideWhenUsed="0" w:uiPriority="0" w:name="line number"/>
    <w:lsdException w:qFormat="1" w:unhideWhenUsed="0" w:uiPriority="0" w:semiHidden="0" w:name="page number"/>
    <w:lsdException w:qFormat="1" w:uiPriority="0" w:semiHidden="0" w:name="endnote reference"/>
    <w:lsdException w:qFormat="1" w:uiPriority="0" w:semiHidden="0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name="List"/>
    <w:lsdException w:qFormat="1" w:unhideWhenUsed="0" w:uiPriority="0" w:semiHidden="0" w:name="List Bullet"/>
    <w:lsdException w:qFormat="1" w:unhideWhenUsed="0" w:uiPriority="0" w:name="List Number"/>
    <w:lsdException w:qFormat="1" w:unhideWhenUsed="0" w:uiPriority="0" w:semiHidden="0" w:name="List 2"/>
    <w:lsdException w:qFormat="1" w:unhideWhenUsed="0" w:uiPriority="0" w:name="List 3"/>
    <w:lsdException w:qFormat="1" w:unhideWhenUsed="0" w:uiPriority="0" w:semiHidden="0" w:name="List 4"/>
    <w:lsdException w:qFormat="1" w:unhideWhenUsed="0" w:uiPriority="0" w:name="List 5"/>
    <w:lsdException w:qFormat="1" w:unhideWhenUsed="0" w:uiPriority="0" w:name="List Bullet 2"/>
    <w:lsdException w:qFormat="1" w:unhideWhenUsed="0" w:uiPriority="0" w:name="List Bullet 3"/>
    <w:lsdException w:qFormat="1" w:unhideWhenUsed="0" w:uiPriority="0" w:name="List Bullet 4"/>
    <w:lsdException w:qFormat="1" w:unhideWhenUsed="0" w:uiPriority="0" w:name="List Bullet 5"/>
    <w:lsdException w:qFormat="1" w:unhideWhenUsed="0" w:uiPriority="0" w:name="List Number 2"/>
    <w:lsdException w:qFormat="1" w:unhideWhenUsed="0" w:uiPriority="0" w:name="List Number 3"/>
    <w:lsdException w:qFormat="1" w:unhideWhenUsed="0" w:uiPriority="0" w:name="List Number 4"/>
    <w:lsdException w:qFormat="1" w:unhideWhenUsed="0" w:uiPriority="0" w:name="List Number 5"/>
    <w:lsdException w:qFormat="1" w:unhideWhenUsed="0" w:uiPriority="0" w:semiHidden="0" w:name="Title"/>
    <w:lsdException w:qFormat="1" w:unhideWhenUsed="0" w:uiPriority="0" w:name="Closing"/>
    <w:lsdException w:qFormat="1" w:unhideWhenUsed="0" w:uiPriority="0" w:name="Signature"/>
    <w:lsdException w:qFormat="1" w:uiPriority="1" w:semiHidden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qFormat="1" w:unhideWhenUsed="0" w:uiPriority="0" w:name="List Continue"/>
    <w:lsdException w:qFormat="1" w:unhideWhenUsed="0" w:uiPriority="0" w:name="List Continue 2"/>
    <w:lsdException w:qFormat="1" w:unhideWhenUsed="0" w:uiPriority="0" w:name="List Continue 3"/>
    <w:lsdException w:qFormat="1" w:unhideWhenUsed="0" w:uiPriority="0" w:name="List Continue 4"/>
    <w:lsdException w:qFormat="1" w:unhideWhenUsed="0" w:uiPriority="0" w:name="List Continue 5"/>
    <w:lsdException w:qFormat="1" w:unhideWhenUsed="0" w:uiPriority="0" w:name="Message Header"/>
    <w:lsdException w:qFormat="1" w:unhideWhenUsed="0" w:uiPriority="0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iPriority="0" w:semiHidden="0" w:name="Body Text Indent 3"/>
    <w:lsdException w:qFormat="1" w:unhideWhenUsed="0" w:uiPriority="0" w:semiHidden="0" w:name="Block Text"/>
    <w:lsdException w:qFormat="1" w:unhideWhenUsed="0" w:uiPriority="99" w:semiHidden="0" w:name="Hyperlink"/>
    <w:lsdException w:qFormat="1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iPriority="0" w:semiHidden="0" w:name="Document Map"/>
    <w:lsdException w:qFormat="1" w:unhideWhenUsed="0" w:uiPriority="0" w:semiHidden="0" w:name="Plain Text"/>
    <w:lsdException w:qFormat="1" w:unhideWhenUsed="0" w:uiPriority="0" w:name="E-mail Signature"/>
    <w:lsdException w:qFormat="1" w:uiPriority="0" w:semiHidden="0" w:name="Normal (Web)"/>
    <w:lsdException w:qFormat="1" w:unhideWhenUsed="0" w:uiPriority="0" w:name="HTML Acronym"/>
    <w:lsdException w:qFormat="1" w:unhideWhenUsed="0" w:uiPriority="0" w:name="HTML Address"/>
    <w:lsdException w:qFormat="1" w:unhideWhenUsed="0" w:uiPriority="0" w:name="HTML Cite"/>
    <w:lsdException w:qFormat="1" w:unhideWhenUsed="0" w:uiPriority="0" w:name="HTML Code"/>
    <w:lsdException w:qFormat="1" w:unhideWhenUsed="0" w:uiPriority="0" w:name="HTML Definition"/>
    <w:lsdException w:qFormat="1" w:unhideWhenUsed="0" w:uiPriority="0" w:name="HTML Keyboard"/>
    <w:lsdException w:qFormat="1" w:uiPriority="0" w:semiHidden="0" w:name="HTML Preformatted"/>
    <w:lsdException w:qFormat="1" w:unhideWhenUsed="0" w:uiPriority="0" w:name="HTML Sample"/>
    <w:lsdException w:qFormat="1" w:unhideWhenUsed="0" w:uiPriority="0" w:semiHidden="0" w:name="HTML Typewriter"/>
    <w:lsdException w:qFormat="1" w:unhideWhenUsed="0" w:uiPriority="0" w:name="HTML Variable"/>
    <w:lsdException w:qFormat="1" w:uiPriority="99" w:name="Normal Table"/>
    <w:lsdException w:qFormat="1" w:uiPriority="0" w:semiHidden="0" w:name="annotation subject"/>
    <w:lsdException w:qFormat="1" w:unhideWhenUsed="0" w:uiPriority="0" w:name="Table Simple 1"/>
    <w:lsdException w:qFormat="1" w:unhideWhenUsed="0" w:uiPriority="0" w:name="Table Simple 2"/>
    <w:lsdException w:qFormat="1" w:unhideWhenUsed="0" w:uiPriority="0" w:name="Table Simple 3"/>
    <w:lsdException w:qFormat="1" w:unhideWhenUsed="0" w:uiPriority="0" w:name="Table Classic 1"/>
    <w:lsdException w:qFormat="1" w:unhideWhenUsed="0" w:uiPriority="0" w:name="Table Classic 2"/>
    <w:lsdException w:qFormat="1" w:unhideWhenUsed="0" w:uiPriority="0" w:name="Table Classic 3"/>
    <w:lsdException w:qFormat="1" w:unhideWhenUsed="0" w:uiPriority="0" w:name="Table Classic 4"/>
    <w:lsdException w:qFormat="1" w:unhideWhenUsed="0" w:uiPriority="0" w:name="Table Colorful 1"/>
    <w:lsdException w:qFormat="1" w:unhideWhenUsed="0" w:uiPriority="0" w:semiHidden="0" w:name="Table Colorful 2"/>
    <w:lsdException w:qFormat="1" w:unhideWhenUsed="0" w:uiPriority="0" w:name="Table Colorful 3"/>
    <w:lsdException w:qFormat="1" w:unhideWhenUsed="0" w:uiPriority="0" w:name="Table Columns 1"/>
    <w:lsdException w:qFormat="1" w:unhideWhenUsed="0" w:uiPriority="0" w:name="Table Columns 2"/>
    <w:lsdException w:qFormat="1" w:unhideWhenUsed="0" w:uiPriority="0" w:name="Table Columns 3"/>
    <w:lsdException w:qFormat="1" w:unhideWhenUsed="0" w:uiPriority="0" w:name="Table Columns 4"/>
    <w:lsdException w:qFormat="1" w:unhideWhenUsed="0" w:uiPriority="0" w:name="Table Columns 5"/>
    <w:lsdException w:qFormat="1" w:unhideWhenUsed="0" w:uiPriority="0" w:name="Table Grid 1"/>
    <w:lsdException w:qFormat="1" w:unhideWhenUsed="0" w:uiPriority="0" w:name="Table Grid 2"/>
    <w:lsdException w:qFormat="1" w:unhideWhenUsed="0" w:uiPriority="0" w:name="Table Grid 3"/>
    <w:lsdException w:qFormat="1" w:unhideWhenUsed="0" w:uiPriority="0" w:name="Table Grid 4"/>
    <w:lsdException w:qFormat="1" w:unhideWhenUsed="0" w:uiPriority="0" w:name="Table Grid 5"/>
    <w:lsdException w:qFormat="1" w:unhideWhenUsed="0" w:uiPriority="0" w:name="Table Grid 6"/>
    <w:lsdException w:qFormat="1" w:unhideWhenUsed="0" w:uiPriority="0" w:name="Table Grid 7"/>
    <w:lsdException w:qFormat="1" w:unhideWhenUsed="0" w:uiPriority="0" w:name="Table Grid 8"/>
    <w:lsdException w:qFormat="1" w:unhideWhenUsed="0" w:uiPriority="0" w:name="Table List 1"/>
    <w:lsdException w:qFormat="1" w:unhideWhenUsed="0" w:uiPriority="0" w:name="Table List 2"/>
    <w:lsdException w:qFormat="1" w:unhideWhenUsed="0" w:uiPriority="0" w:name="Table List 3"/>
    <w:lsdException w:qFormat="1" w:unhideWhenUsed="0" w:uiPriority="0" w:name="Table List 4"/>
    <w:lsdException w:qFormat="1" w:unhideWhenUsed="0" w:uiPriority="0" w:name="Table List 5"/>
    <w:lsdException w:qFormat="1" w:unhideWhenUsed="0" w:uiPriority="0" w:name="Table List 6"/>
    <w:lsdException w:qFormat="1" w:unhideWhenUsed="0" w:uiPriority="0" w:name="Table List 7"/>
    <w:lsdException w:qFormat="1" w:unhideWhenUsed="0" w:uiPriority="0" w:name="Table List 8"/>
    <w:lsdException w:qFormat="1" w:unhideWhenUsed="0" w:uiPriority="0" w:name="Table 3D effects 1"/>
    <w:lsdException w:qFormat="1" w:unhideWhenUsed="0" w:uiPriority="0" w:name="Table 3D effects 2"/>
    <w:lsdException w:qFormat="1" w:unhideWhenUsed="0" w:uiPriority="0" w:name="Table 3D effects 3"/>
    <w:lsdException w:qFormat="1" w:uiPriority="0" w:semiHidden="0" w:name="Table Contemporary"/>
    <w:lsdException w:qFormat="1" w:unhideWhenUsed="0" w:uiPriority="0" w:semiHidden="0" w:name="Table Elegant"/>
    <w:lsdException w:qFormat="1" w:unhideWhenUsed="0" w:uiPriority="0" w:name="Table Professional"/>
    <w:lsdException w:qFormat="1" w:unhideWhenUsed="0" w:uiPriority="0" w:name="Table Subtle 1"/>
    <w:lsdException w:qFormat="1" w:unhideWhenUsed="0" w:uiPriority="0" w:name="Table Subtle 2"/>
    <w:lsdException w:qFormat="1" w:unhideWhenUsed="0" w:uiPriority="0" w:name="Table Web 1"/>
    <w:lsdException w:qFormat="1" w:unhideWhenUsed="0" w:uiPriority="0" w:name="Table Web 2"/>
    <w:lsdException w:qFormat="1" w:unhideWhenUsed="0" w:uiPriority="0" w:name="Table Web 3"/>
    <w:lsdException w:qFormat="1" w:uiPriority="0" w:semiHidden="0" w:name="Balloon Text"/>
    <w:lsdException w:qFormat="1" w:unhideWhenUsed="0" w:uiPriority="0" w:semiHidden="0" w:name="Table Grid"/>
    <w:lsdException w:qFormat="1" w:unhideWhenUsed="0" w:uiPriority="0" w:semiHidden="0" w:name="Table Theme"/>
    <w:lsdException w:qFormat="1" w:unhideWhenUsed="0" w:uiPriority="99" w:name="Placeholder Text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00" w:lineRule="auto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2">
    <w:name w:val="heading 1"/>
    <w:basedOn w:val="1"/>
    <w:next w:val="1"/>
    <w:link w:val="142"/>
    <w:autoRedefine/>
    <w:qFormat/>
    <w:uiPriority w:val="0"/>
    <w:pPr>
      <w:keepNext/>
      <w:numPr>
        <w:ilvl w:val="0"/>
        <w:numId w:val="1"/>
      </w:numPr>
      <w:spacing w:line="240" w:lineRule="auto"/>
      <w:ind w:left="624" w:hanging="624"/>
      <w:jc w:val="left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3">
    <w:name w:val="heading 2"/>
    <w:basedOn w:val="1"/>
    <w:next w:val="1"/>
    <w:link w:val="143"/>
    <w:autoRedefine/>
    <w:qFormat/>
    <w:uiPriority w:val="0"/>
    <w:pPr>
      <w:keepNext/>
      <w:numPr>
        <w:ilvl w:val="1"/>
        <w:numId w:val="1"/>
      </w:numPr>
      <w:spacing w:line="240" w:lineRule="auto"/>
      <w:ind w:left="213" w:leftChars="100" w:hanging="113"/>
      <w:jc w:val="left"/>
      <w:outlineLvl w:val="1"/>
    </w:pPr>
    <w:rPr>
      <w:rFonts w:ascii="Cambria" w:hAnsi="Cambria"/>
      <w:b/>
      <w:bCs/>
      <w:iCs/>
      <w:sz w:val="30"/>
      <w:szCs w:val="28"/>
    </w:rPr>
  </w:style>
  <w:style w:type="paragraph" w:styleId="4">
    <w:name w:val="heading 3"/>
    <w:basedOn w:val="1"/>
    <w:next w:val="1"/>
    <w:link w:val="144"/>
    <w:autoRedefine/>
    <w:qFormat/>
    <w:uiPriority w:val="0"/>
    <w:pPr>
      <w:keepNext/>
      <w:numPr>
        <w:ilvl w:val="2"/>
        <w:numId w:val="1"/>
      </w:numPr>
      <w:spacing w:line="240" w:lineRule="auto"/>
      <w:ind w:left="0" w:firstLine="0"/>
      <w:jc w:val="left"/>
      <w:outlineLvl w:val="2"/>
    </w:pPr>
    <w:rPr>
      <w:rFonts w:ascii="Cambria" w:hAnsi="Cambria"/>
      <w:b/>
      <w:bCs/>
      <w:sz w:val="28"/>
      <w:szCs w:val="26"/>
    </w:rPr>
  </w:style>
  <w:style w:type="paragraph" w:styleId="5">
    <w:name w:val="heading 4"/>
    <w:basedOn w:val="1"/>
    <w:next w:val="1"/>
    <w:link w:val="145"/>
    <w:autoRedefine/>
    <w:qFormat/>
    <w:uiPriority w:val="0"/>
    <w:pPr>
      <w:keepNext/>
      <w:numPr>
        <w:ilvl w:val="3"/>
        <w:numId w:val="1"/>
      </w:numPr>
      <w:spacing w:before="120" w:after="60" w:line="240" w:lineRule="auto"/>
      <w:ind w:left="862" w:hanging="862"/>
      <w:outlineLvl w:val="3"/>
    </w:pPr>
    <w:rPr>
      <w:b/>
      <w:bCs/>
      <w:szCs w:val="28"/>
    </w:rPr>
  </w:style>
  <w:style w:type="paragraph" w:styleId="6">
    <w:name w:val="heading 5"/>
    <w:basedOn w:val="1"/>
    <w:next w:val="1"/>
    <w:link w:val="147"/>
    <w:autoRedefine/>
    <w:qFormat/>
    <w:uiPriority w:val="0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7">
    <w:name w:val="heading 6"/>
    <w:basedOn w:val="1"/>
    <w:next w:val="1"/>
    <w:link w:val="148"/>
    <w:autoRedefine/>
    <w:qFormat/>
    <w:uiPriority w:val="0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8">
    <w:name w:val="heading 7"/>
    <w:basedOn w:val="1"/>
    <w:next w:val="1"/>
    <w:link w:val="149"/>
    <w:autoRedefine/>
    <w:qFormat/>
    <w:uiPriority w:val="0"/>
    <w:pPr>
      <w:numPr>
        <w:ilvl w:val="6"/>
        <w:numId w:val="1"/>
      </w:numPr>
      <w:spacing w:before="240" w:after="60"/>
      <w:outlineLvl w:val="6"/>
    </w:pPr>
  </w:style>
  <w:style w:type="paragraph" w:styleId="9">
    <w:name w:val="heading 8"/>
    <w:basedOn w:val="1"/>
    <w:next w:val="1"/>
    <w:link w:val="150"/>
    <w:autoRedefine/>
    <w:qFormat/>
    <w:uiPriority w:val="0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10">
    <w:name w:val="heading 9"/>
    <w:basedOn w:val="1"/>
    <w:next w:val="1"/>
    <w:link w:val="151"/>
    <w:autoRedefine/>
    <w:qFormat/>
    <w:uiPriority w:val="0"/>
    <w:pPr>
      <w:numPr>
        <w:ilvl w:val="8"/>
        <w:numId w:val="1"/>
      </w:num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121">
    <w:name w:val="Default Paragraph Font"/>
    <w:autoRedefine/>
    <w:unhideWhenUsed/>
    <w:qFormat/>
    <w:uiPriority w:val="1"/>
  </w:style>
  <w:style w:type="table" w:default="1" w:styleId="76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List 3"/>
    <w:basedOn w:val="1"/>
    <w:autoRedefine/>
    <w:semiHidden/>
    <w:qFormat/>
    <w:uiPriority w:val="0"/>
    <w:pPr>
      <w:spacing w:line="240" w:lineRule="auto"/>
      <w:ind w:left="100" w:leftChars="400" w:hanging="200" w:hangingChars="200"/>
    </w:pPr>
    <w:rPr>
      <w:sz w:val="21"/>
    </w:rPr>
  </w:style>
  <w:style w:type="paragraph" w:styleId="12">
    <w:name w:val="toc 7"/>
    <w:basedOn w:val="1"/>
    <w:next w:val="1"/>
    <w:autoRedefine/>
    <w:qFormat/>
    <w:uiPriority w:val="39"/>
    <w:pPr>
      <w:ind w:left="1260"/>
      <w:jc w:val="left"/>
    </w:pPr>
    <w:rPr>
      <w:rFonts w:ascii="Calibri" w:hAnsi="Calibri" w:cs="Calibri"/>
      <w:sz w:val="20"/>
      <w:szCs w:val="20"/>
    </w:rPr>
  </w:style>
  <w:style w:type="paragraph" w:styleId="13">
    <w:name w:val="List Number 2"/>
    <w:basedOn w:val="1"/>
    <w:autoRedefine/>
    <w:semiHidden/>
    <w:qFormat/>
    <w:uiPriority w:val="0"/>
    <w:pPr>
      <w:numPr>
        <w:ilvl w:val="0"/>
        <w:numId w:val="2"/>
      </w:numPr>
      <w:spacing w:line="240" w:lineRule="auto"/>
    </w:pPr>
    <w:rPr>
      <w:sz w:val="21"/>
    </w:rPr>
  </w:style>
  <w:style w:type="paragraph" w:styleId="14">
    <w:name w:val="Note Heading"/>
    <w:basedOn w:val="1"/>
    <w:next w:val="1"/>
    <w:link w:val="304"/>
    <w:autoRedefine/>
    <w:qFormat/>
    <w:uiPriority w:val="0"/>
    <w:pPr>
      <w:spacing w:line="240" w:lineRule="auto"/>
      <w:jc w:val="center"/>
    </w:pPr>
    <w:rPr>
      <w:sz w:val="21"/>
    </w:rPr>
  </w:style>
  <w:style w:type="paragraph" w:styleId="15">
    <w:name w:val="List Bullet 4"/>
    <w:basedOn w:val="1"/>
    <w:autoRedefine/>
    <w:semiHidden/>
    <w:qFormat/>
    <w:uiPriority w:val="0"/>
    <w:pPr>
      <w:numPr>
        <w:ilvl w:val="0"/>
        <w:numId w:val="3"/>
      </w:numPr>
      <w:spacing w:line="240" w:lineRule="auto"/>
    </w:pPr>
    <w:rPr>
      <w:sz w:val="21"/>
    </w:rPr>
  </w:style>
  <w:style w:type="paragraph" w:styleId="16">
    <w:name w:val="E-mail Signature"/>
    <w:basedOn w:val="1"/>
    <w:link w:val="578"/>
    <w:autoRedefine/>
    <w:semiHidden/>
    <w:qFormat/>
    <w:uiPriority w:val="0"/>
    <w:pPr>
      <w:spacing w:line="240" w:lineRule="auto"/>
    </w:pPr>
    <w:rPr>
      <w:sz w:val="21"/>
    </w:rPr>
  </w:style>
  <w:style w:type="paragraph" w:styleId="17">
    <w:name w:val="List Number"/>
    <w:basedOn w:val="1"/>
    <w:autoRedefine/>
    <w:semiHidden/>
    <w:qFormat/>
    <w:uiPriority w:val="0"/>
    <w:pPr>
      <w:numPr>
        <w:ilvl w:val="0"/>
        <w:numId w:val="4"/>
      </w:numPr>
      <w:spacing w:line="240" w:lineRule="auto"/>
    </w:pPr>
    <w:rPr>
      <w:sz w:val="21"/>
    </w:rPr>
  </w:style>
  <w:style w:type="paragraph" w:styleId="18">
    <w:name w:val="Normal Indent"/>
    <w:basedOn w:val="1"/>
    <w:link w:val="315"/>
    <w:autoRedefine/>
    <w:qFormat/>
    <w:uiPriority w:val="0"/>
    <w:pPr>
      <w:spacing w:line="240" w:lineRule="atLeast"/>
      <w:ind w:left="900" w:hanging="900"/>
      <w:jc w:val="left"/>
    </w:pPr>
    <w:rPr>
      <w:kern w:val="0"/>
      <w:sz w:val="20"/>
      <w:szCs w:val="20"/>
      <w:lang w:eastAsia="en-US"/>
    </w:rPr>
  </w:style>
  <w:style w:type="paragraph" w:styleId="19">
    <w:name w:val="caption"/>
    <w:basedOn w:val="1"/>
    <w:next w:val="1"/>
    <w:autoRedefine/>
    <w:qFormat/>
    <w:uiPriority w:val="0"/>
    <w:pPr>
      <w:spacing w:before="152" w:after="160" w:line="240" w:lineRule="auto"/>
    </w:pPr>
    <w:rPr>
      <w:rFonts w:ascii="Arial" w:hAnsi="Arial" w:eastAsia="黑体" w:cs="Arial"/>
      <w:sz w:val="20"/>
      <w:szCs w:val="20"/>
    </w:rPr>
  </w:style>
  <w:style w:type="paragraph" w:styleId="20">
    <w:name w:val="List Bullet"/>
    <w:basedOn w:val="1"/>
    <w:autoRedefine/>
    <w:qFormat/>
    <w:uiPriority w:val="0"/>
    <w:pPr>
      <w:spacing w:line="360" w:lineRule="auto"/>
      <w:ind w:left="360" w:hanging="786"/>
    </w:pPr>
    <w:rPr>
      <w:sz w:val="21"/>
      <w:szCs w:val="20"/>
    </w:rPr>
  </w:style>
  <w:style w:type="paragraph" w:styleId="21">
    <w:name w:val="envelope address"/>
    <w:basedOn w:val="1"/>
    <w:autoRedefine/>
    <w:semiHidden/>
    <w:qFormat/>
    <w:uiPriority w:val="0"/>
    <w:pPr>
      <w:framePr w:w="7920" w:h="1980" w:hRule="exact" w:hSpace="180" w:wrap="auto" w:vAnchor="margin" w:hAnchor="page" w:xAlign="center" w:yAlign="bottom"/>
      <w:snapToGrid w:val="0"/>
      <w:spacing w:line="240" w:lineRule="auto"/>
      <w:ind w:left="100" w:leftChars="1400"/>
    </w:pPr>
    <w:rPr>
      <w:rFonts w:ascii="Arial" w:hAnsi="Arial" w:cs="Arial"/>
    </w:rPr>
  </w:style>
  <w:style w:type="paragraph" w:styleId="22">
    <w:name w:val="Document Map"/>
    <w:basedOn w:val="1"/>
    <w:link w:val="146"/>
    <w:autoRedefine/>
    <w:unhideWhenUsed/>
    <w:qFormat/>
    <w:uiPriority w:val="0"/>
    <w:rPr>
      <w:rFonts w:ascii="宋体"/>
      <w:kern w:val="0"/>
      <w:sz w:val="18"/>
      <w:szCs w:val="18"/>
    </w:rPr>
  </w:style>
  <w:style w:type="paragraph" w:styleId="23">
    <w:name w:val="annotation text"/>
    <w:basedOn w:val="1"/>
    <w:link w:val="189"/>
    <w:autoRedefine/>
    <w:unhideWhenUsed/>
    <w:qFormat/>
    <w:uiPriority w:val="0"/>
    <w:pPr>
      <w:jc w:val="left"/>
    </w:pPr>
    <w:rPr>
      <w:sz w:val="21"/>
    </w:rPr>
  </w:style>
  <w:style w:type="paragraph" w:styleId="24">
    <w:name w:val="Salutation"/>
    <w:basedOn w:val="1"/>
    <w:next w:val="1"/>
    <w:link w:val="369"/>
    <w:autoRedefine/>
    <w:qFormat/>
    <w:uiPriority w:val="0"/>
    <w:pPr>
      <w:spacing w:line="240" w:lineRule="auto"/>
    </w:pPr>
    <w:rPr>
      <w:sz w:val="28"/>
      <w:szCs w:val="20"/>
    </w:rPr>
  </w:style>
  <w:style w:type="paragraph" w:styleId="25">
    <w:name w:val="Body Text 3"/>
    <w:basedOn w:val="1"/>
    <w:link w:val="238"/>
    <w:autoRedefine/>
    <w:qFormat/>
    <w:uiPriority w:val="0"/>
    <w:pPr>
      <w:spacing w:after="120" w:line="240" w:lineRule="auto"/>
    </w:pPr>
    <w:rPr>
      <w:sz w:val="16"/>
      <w:szCs w:val="16"/>
    </w:rPr>
  </w:style>
  <w:style w:type="paragraph" w:styleId="26">
    <w:name w:val="Closing"/>
    <w:basedOn w:val="1"/>
    <w:link w:val="579"/>
    <w:autoRedefine/>
    <w:semiHidden/>
    <w:qFormat/>
    <w:uiPriority w:val="0"/>
    <w:pPr>
      <w:spacing w:line="240" w:lineRule="auto"/>
      <w:ind w:left="100" w:leftChars="2100"/>
    </w:pPr>
    <w:rPr>
      <w:sz w:val="21"/>
    </w:rPr>
  </w:style>
  <w:style w:type="paragraph" w:styleId="27">
    <w:name w:val="List Bullet 3"/>
    <w:basedOn w:val="1"/>
    <w:autoRedefine/>
    <w:semiHidden/>
    <w:qFormat/>
    <w:uiPriority w:val="0"/>
    <w:pPr>
      <w:numPr>
        <w:ilvl w:val="0"/>
        <w:numId w:val="5"/>
      </w:numPr>
      <w:spacing w:line="240" w:lineRule="auto"/>
    </w:pPr>
    <w:rPr>
      <w:sz w:val="21"/>
    </w:rPr>
  </w:style>
  <w:style w:type="paragraph" w:styleId="28">
    <w:name w:val="Body Text"/>
    <w:basedOn w:val="1"/>
    <w:link w:val="171"/>
    <w:autoRedefine/>
    <w:qFormat/>
    <w:uiPriority w:val="0"/>
    <w:pPr>
      <w:keepLines/>
      <w:spacing w:after="120" w:line="240" w:lineRule="atLeast"/>
      <w:ind w:left="720"/>
      <w:jc w:val="left"/>
    </w:pPr>
    <w:rPr>
      <w:kern w:val="0"/>
      <w:sz w:val="20"/>
      <w:szCs w:val="20"/>
      <w:lang w:eastAsia="en-US"/>
    </w:rPr>
  </w:style>
  <w:style w:type="paragraph" w:styleId="29">
    <w:name w:val="Body Text Indent"/>
    <w:basedOn w:val="1"/>
    <w:link w:val="212"/>
    <w:autoRedefine/>
    <w:qFormat/>
    <w:uiPriority w:val="0"/>
    <w:pPr>
      <w:spacing w:line="380" w:lineRule="exact"/>
      <w:ind w:firstLine="480"/>
    </w:pPr>
    <w:rPr>
      <w:rFonts w:eastAsia="方正书宋简体"/>
      <w:szCs w:val="20"/>
    </w:rPr>
  </w:style>
  <w:style w:type="paragraph" w:styleId="30">
    <w:name w:val="List Number 3"/>
    <w:basedOn w:val="1"/>
    <w:autoRedefine/>
    <w:semiHidden/>
    <w:qFormat/>
    <w:uiPriority w:val="0"/>
    <w:pPr>
      <w:numPr>
        <w:ilvl w:val="0"/>
        <w:numId w:val="6"/>
      </w:numPr>
      <w:spacing w:line="240" w:lineRule="auto"/>
    </w:pPr>
    <w:rPr>
      <w:sz w:val="21"/>
    </w:rPr>
  </w:style>
  <w:style w:type="paragraph" w:styleId="31">
    <w:name w:val="List 2"/>
    <w:basedOn w:val="1"/>
    <w:autoRedefine/>
    <w:qFormat/>
    <w:uiPriority w:val="0"/>
    <w:pPr>
      <w:spacing w:line="240" w:lineRule="auto"/>
      <w:ind w:left="100" w:leftChars="200" w:hanging="200" w:hangingChars="200"/>
    </w:pPr>
    <w:rPr>
      <w:sz w:val="21"/>
    </w:rPr>
  </w:style>
  <w:style w:type="paragraph" w:styleId="32">
    <w:name w:val="List Continue"/>
    <w:basedOn w:val="1"/>
    <w:autoRedefine/>
    <w:semiHidden/>
    <w:qFormat/>
    <w:uiPriority w:val="0"/>
    <w:pPr>
      <w:spacing w:after="120" w:line="240" w:lineRule="auto"/>
      <w:ind w:left="420" w:leftChars="200"/>
    </w:pPr>
    <w:rPr>
      <w:sz w:val="21"/>
    </w:rPr>
  </w:style>
  <w:style w:type="paragraph" w:styleId="33">
    <w:name w:val="Block Text"/>
    <w:basedOn w:val="1"/>
    <w:next w:val="1"/>
    <w:link w:val="252"/>
    <w:autoRedefine/>
    <w:qFormat/>
    <w:uiPriority w:val="0"/>
    <w:pPr>
      <w:spacing w:line="240" w:lineRule="auto"/>
    </w:pPr>
    <w:rPr>
      <w:rFonts w:ascii="Calibri" w:hAnsi="Calibri"/>
      <w:i/>
      <w:sz w:val="21"/>
    </w:rPr>
  </w:style>
  <w:style w:type="paragraph" w:styleId="34">
    <w:name w:val="List Bullet 2"/>
    <w:basedOn w:val="1"/>
    <w:autoRedefine/>
    <w:semiHidden/>
    <w:qFormat/>
    <w:uiPriority w:val="0"/>
    <w:pPr>
      <w:numPr>
        <w:ilvl w:val="0"/>
        <w:numId w:val="7"/>
      </w:numPr>
      <w:spacing w:line="240" w:lineRule="auto"/>
    </w:pPr>
    <w:rPr>
      <w:sz w:val="21"/>
    </w:rPr>
  </w:style>
  <w:style w:type="paragraph" w:styleId="35">
    <w:name w:val="HTML Address"/>
    <w:basedOn w:val="1"/>
    <w:link w:val="577"/>
    <w:autoRedefine/>
    <w:semiHidden/>
    <w:qFormat/>
    <w:uiPriority w:val="0"/>
    <w:pPr>
      <w:spacing w:line="240" w:lineRule="auto"/>
    </w:pPr>
    <w:rPr>
      <w:i/>
      <w:iCs/>
      <w:sz w:val="21"/>
    </w:rPr>
  </w:style>
  <w:style w:type="paragraph" w:styleId="36">
    <w:name w:val="toc 5"/>
    <w:basedOn w:val="1"/>
    <w:next w:val="1"/>
    <w:autoRedefine/>
    <w:qFormat/>
    <w:uiPriority w:val="39"/>
    <w:pPr>
      <w:ind w:left="840"/>
      <w:jc w:val="left"/>
    </w:pPr>
    <w:rPr>
      <w:rFonts w:ascii="Calibri" w:hAnsi="Calibri" w:cs="Calibri"/>
      <w:sz w:val="20"/>
      <w:szCs w:val="20"/>
    </w:rPr>
  </w:style>
  <w:style w:type="paragraph" w:styleId="37">
    <w:name w:val="toc 3"/>
    <w:basedOn w:val="1"/>
    <w:next w:val="1"/>
    <w:autoRedefine/>
    <w:qFormat/>
    <w:uiPriority w:val="39"/>
    <w:pPr>
      <w:ind w:left="420"/>
      <w:jc w:val="left"/>
    </w:pPr>
    <w:rPr>
      <w:rFonts w:ascii="Calibri" w:hAnsi="Calibri" w:eastAsia="仿宋" w:cs="Calibri"/>
      <w:szCs w:val="20"/>
    </w:rPr>
  </w:style>
  <w:style w:type="paragraph" w:styleId="38">
    <w:name w:val="Plain Text"/>
    <w:basedOn w:val="1"/>
    <w:link w:val="217"/>
    <w:autoRedefine/>
    <w:qFormat/>
    <w:uiPriority w:val="0"/>
    <w:pPr>
      <w:spacing w:line="240" w:lineRule="auto"/>
    </w:pPr>
    <w:rPr>
      <w:rFonts w:ascii="宋体" w:hAnsi="Courier New"/>
      <w:sz w:val="21"/>
      <w:szCs w:val="20"/>
    </w:rPr>
  </w:style>
  <w:style w:type="paragraph" w:styleId="39">
    <w:name w:val="List Bullet 5"/>
    <w:basedOn w:val="1"/>
    <w:autoRedefine/>
    <w:semiHidden/>
    <w:qFormat/>
    <w:uiPriority w:val="0"/>
    <w:pPr>
      <w:numPr>
        <w:ilvl w:val="0"/>
        <w:numId w:val="8"/>
      </w:numPr>
      <w:spacing w:line="240" w:lineRule="auto"/>
    </w:pPr>
    <w:rPr>
      <w:sz w:val="21"/>
    </w:rPr>
  </w:style>
  <w:style w:type="paragraph" w:styleId="40">
    <w:name w:val="List Number 4"/>
    <w:basedOn w:val="1"/>
    <w:autoRedefine/>
    <w:semiHidden/>
    <w:qFormat/>
    <w:uiPriority w:val="0"/>
    <w:pPr>
      <w:numPr>
        <w:ilvl w:val="0"/>
        <w:numId w:val="9"/>
      </w:numPr>
      <w:spacing w:line="240" w:lineRule="auto"/>
    </w:pPr>
    <w:rPr>
      <w:sz w:val="21"/>
    </w:rPr>
  </w:style>
  <w:style w:type="paragraph" w:styleId="41">
    <w:name w:val="toc 8"/>
    <w:basedOn w:val="1"/>
    <w:next w:val="1"/>
    <w:autoRedefine/>
    <w:qFormat/>
    <w:uiPriority w:val="39"/>
    <w:pPr>
      <w:ind w:left="1470"/>
      <w:jc w:val="left"/>
    </w:pPr>
    <w:rPr>
      <w:rFonts w:ascii="Calibri" w:hAnsi="Calibri" w:cs="Calibri"/>
      <w:sz w:val="20"/>
      <w:szCs w:val="20"/>
    </w:rPr>
  </w:style>
  <w:style w:type="paragraph" w:styleId="42">
    <w:name w:val="Date"/>
    <w:basedOn w:val="1"/>
    <w:next w:val="1"/>
    <w:link w:val="185"/>
    <w:autoRedefine/>
    <w:qFormat/>
    <w:uiPriority w:val="0"/>
    <w:pPr>
      <w:spacing w:line="240" w:lineRule="atLeast"/>
      <w:ind w:left="100" w:leftChars="2500"/>
      <w:jc w:val="left"/>
    </w:pPr>
    <w:rPr>
      <w:kern w:val="0"/>
      <w:sz w:val="20"/>
      <w:szCs w:val="20"/>
      <w:lang w:eastAsia="en-US"/>
    </w:rPr>
  </w:style>
  <w:style w:type="paragraph" w:styleId="43">
    <w:name w:val="Body Text Indent 2"/>
    <w:basedOn w:val="1"/>
    <w:link w:val="226"/>
    <w:autoRedefine/>
    <w:qFormat/>
    <w:uiPriority w:val="0"/>
    <w:pPr>
      <w:spacing w:after="120" w:line="480" w:lineRule="auto"/>
      <w:ind w:left="420" w:leftChars="200"/>
    </w:pPr>
    <w:rPr>
      <w:sz w:val="21"/>
      <w:szCs w:val="20"/>
    </w:rPr>
  </w:style>
  <w:style w:type="paragraph" w:styleId="44">
    <w:name w:val="endnote text"/>
    <w:basedOn w:val="1"/>
    <w:link w:val="497"/>
    <w:autoRedefine/>
    <w:unhideWhenUsed/>
    <w:qFormat/>
    <w:uiPriority w:val="0"/>
    <w:pPr>
      <w:snapToGrid w:val="0"/>
      <w:spacing w:line="240" w:lineRule="auto"/>
      <w:jc w:val="left"/>
    </w:pPr>
    <w:rPr>
      <w:rFonts w:ascii="Calibri" w:hAnsi="Calibri"/>
      <w:sz w:val="21"/>
      <w:szCs w:val="22"/>
    </w:rPr>
  </w:style>
  <w:style w:type="paragraph" w:styleId="45">
    <w:name w:val="List Continue 5"/>
    <w:basedOn w:val="1"/>
    <w:autoRedefine/>
    <w:semiHidden/>
    <w:qFormat/>
    <w:uiPriority w:val="0"/>
    <w:pPr>
      <w:spacing w:after="120" w:line="240" w:lineRule="auto"/>
      <w:ind w:left="2100" w:leftChars="1000"/>
    </w:pPr>
    <w:rPr>
      <w:sz w:val="21"/>
    </w:rPr>
  </w:style>
  <w:style w:type="paragraph" w:styleId="46">
    <w:name w:val="Balloon Text"/>
    <w:basedOn w:val="1"/>
    <w:link w:val="141"/>
    <w:autoRedefine/>
    <w:unhideWhenUsed/>
    <w:qFormat/>
    <w:uiPriority w:val="0"/>
    <w:rPr>
      <w:kern w:val="0"/>
      <w:sz w:val="18"/>
      <w:szCs w:val="18"/>
    </w:rPr>
  </w:style>
  <w:style w:type="paragraph" w:styleId="47">
    <w:name w:val="footer"/>
    <w:basedOn w:val="1"/>
    <w:link w:val="140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Calibri" w:hAnsi="Calibri"/>
      <w:kern w:val="0"/>
      <w:sz w:val="18"/>
      <w:szCs w:val="18"/>
    </w:rPr>
  </w:style>
  <w:style w:type="paragraph" w:styleId="48">
    <w:name w:val="envelope return"/>
    <w:basedOn w:val="1"/>
    <w:autoRedefine/>
    <w:semiHidden/>
    <w:qFormat/>
    <w:uiPriority w:val="0"/>
    <w:pPr>
      <w:snapToGrid w:val="0"/>
      <w:spacing w:line="240" w:lineRule="auto"/>
    </w:pPr>
    <w:rPr>
      <w:rFonts w:ascii="Arial" w:hAnsi="Arial" w:cs="Arial"/>
      <w:sz w:val="21"/>
    </w:rPr>
  </w:style>
  <w:style w:type="paragraph" w:styleId="49">
    <w:name w:val="header"/>
    <w:basedOn w:val="1"/>
    <w:link w:val="139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rFonts w:ascii="Calibri" w:hAnsi="Calibri"/>
      <w:kern w:val="0"/>
      <w:sz w:val="18"/>
      <w:szCs w:val="18"/>
    </w:rPr>
  </w:style>
  <w:style w:type="paragraph" w:styleId="50">
    <w:name w:val="Signature"/>
    <w:basedOn w:val="1"/>
    <w:link w:val="580"/>
    <w:autoRedefine/>
    <w:semiHidden/>
    <w:qFormat/>
    <w:uiPriority w:val="0"/>
    <w:pPr>
      <w:spacing w:line="240" w:lineRule="auto"/>
      <w:ind w:left="100" w:leftChars="2100"/>
    </w:pPr>
    <w:rPr>
      <w:sz w:val="21"/>
    </w:rPr>
  </w:style>
  <w:style w:type="paragraph" w:styleId="51">
    <w:name w:val="toc 1"/>
    <w:basedOn w:val="1"/>
    <w:next w:val="1"/>
    <w:autoRedefine/>
    <w:qFormat/>
    <w:uiPriority w:val="39"/>
    <w:pPr>
      <w:spacing w:before="120"/>
      <w:jc w:val="left"/>
    </w:pPr>
    <w:rPr>
      <w:rFonts w:ascii="Calibri" w:hAnsi="Calibri" w:cs="Calibri"/>
      <w:b/>
      <w:bCs/>
      <w:iCs/>
    </w:rPr>
  </w:style>
  <w:style w:type="paragraph" w:styleId="52">
    <w:name w:val="List Continue 4"/>
    <w:basedOn w:val="1"/>
    <w:autoRedefine/>
    <w:semiHidden/>
    <w:qFormat/>
    <w:uiPriority w:val="0"/>
    <w:pPr>
      <w:spacing w:after="120" w:line="240" w:lineRule="auto"/>
      <w:ind w:left="1680" w:leftChars="800"/>
    </w:pPr>
    <w:rPr>
      <w:sz w:val="21"/>
    </w:rPr>
  </w:style>
  <w:style w:type="paragraph" w:styleId="53">
    <w:name w:val="toc 4"/>
    <w:basedOn w:val="1"/>
    <w:next w:val="1"/>
    <w:autoRedefine/>
    <w:qFormat/>
    <w:uiPriority w:val="39"/>
    <w:pPr>
      <w:ind w:left="630"/>
      <w:jc w:val="left"/>
    </w:pPr>
    <w:rPr>
      <w:rFonts w:ascii="Calibri" w:hAnsi="Calibri" w:eastAsia="仿宋" w:cs="Calibri"/>
      <w:szCs w:val="20"/>
    </w:rPr>
  </w:style>
  <w:style w:type="paragraph" w:styleId="54">
    <w:name w:val="index heading"/>
    <w:basedOn w:val="1"/>
    <w:next w:val="55"/>
    <w:autoRedefine/>
    <w:qFormat/>
    <w:uiPriority w:val="0"/>
    <w:pPr>
      <w:spacing w:line="240" w:lineRule="auto"/>
    </w:pPr>
    <w:rPr>
      <w:sz w:val="21"/>
      <w:szCs w:val="20"/>
    </w:rPr>
  </w:style>
  <w:style w:type="paragraph" w:styleId="55">
    <w:name w:val="index 1"/>
    <w:basedOn w:val="1"/>
    <w:next w:val="1"/>
    <w:autoRedefine/>
    <w:qFormat/>
    <w:uiPriority w:val="0"/>
    <w:pPr>
      <w:spacing w:line="360" w:lineRule="auto"/>
      <w:ind w:firstLine="420" w:firstLineChars="200"/>
    </w:pPr>
    <w:rPr>
      <w:sz w:val="21"/>
    </w:rPr>
  </w:style>
  <w:style w:type="paragraph" w:styleId="56">
    <w:name w:val="Subtitle"/>
    <w:basedOn w:val="1"/>
    <w:next w:val="1"/>
    <w:link w:val="154"/>
    <w:autoRedefine/>
    <w:qFormat/>
    <w:uiPriority w:val="0"/>
    <w:pPr>
      <w:spacing w:after="60"/>
      <w:jc w:val="center"/>
      <w:outlineLvl w:val="1"/>
    </w:pPr>
    <w:rPr>
      <w:rFonts w:ascii="Cambria" w:hAnsi="Cambria"/>
      <w:sz w:val="21"/>
    </w:rPr>
  </w:style>
  <w:style w:type="paragraph" w:styleId="57">
    <w:name w:val="List Number 5"/>
    <w:basedOn w:val="1"/>
    <w:autoRedefine/>
    <w:semiHidden/>
    <w:qFormat/>
    <w:uiPriority w:val="0"/>
    <w:pPr>
      <w:numPr>
        <w:ilvl w:val="0"/>
        <w:numId w:val="10"/>
      </w:numPr>
      <w:spacing w:line="240" w:lineRule="auto"/>
    </w:pPr>
    <w:rPr>
      <w:sz w:val="21"/>
    </w:rPr>
  </w:style>
  <w:style w:type="paragraph" w:styleId="58">
    <w:name w:val="List"/>
    <w:basedOn w:val="1"/>
    <w:autoRedefine/>
    <w:semiHidden/>
    <w:qFormat/>
    <w:uiPriority w:val="0"/>
    <w:pPr>
      <w:spacing w:line="240" w:lineRule="auto"/>
      <w:ind w:left="200" w:hanging="200" w:hangingChars="200"/>
    </w:pPr>
    <w:rPr>
      <w:sz w:val="21"/>
    </w:rPr>
  </w:style>
  <w:style w:type="paragraph" w:styleId="59">
    <w:name w:val="footnote text"/>
    <w:basedOn w:val="1"/>
    <w:link w:val="174"/>
    <w:autoRedefine/>
    <w:qFormat/>
    <w:uiPriority w:val="0"/>
    <w:pPr>
      <w:keepNext/>
      <w:keepLines/>
      <w:pBdr>
        <w:bottom w:val="single" w:color="000000" w:sz="6" w:space="0"/>
      </w:pBdr>
      <w:spacing w:before="40" w:after="40" w:line="240" w:lineRule="atLeast"/>
      <w:ind w:left="360" w:hanging="360"/>
      <w:jc w:val="left"/>
    </w:pPr>
    <w:rPr>
      <w:rFonts w:ascii="Helvetica" w:hAnsi="Helvetica"/>
      <w:kern w:val="0"/>
      <w:sz w:val="16"/>
      <w:szCs w:val="20"/>
      <w:lang w:eastAsia="en-US"/>
    </w:rPr>
  </w:style>
  <w:style w:type="paragraph" w:styleId="60">
    <w:name w:val="toc 6"/>
    <w:basedOn w:val="1"/>
    <w:next w:val="1"/>
    <w:autoRedefine/>
    <w:qFormat/>
    <w:uiPriority w:val="39"/>
    <w:pPr>
      <w:ind w:left="1050"/>
      <w:jc w:val="left"/>
    </w:pPr>
    <w:rPr>
      <w:rFonts w:ascii="Calibri" w:hAnsi="Calibri" w:cs="Calibri"/>
      <w:sz w:val="20"/>
      <w:szCs w:val="20"/>
    </w:rPr>
  </w:style>
  <w:style w:type="paragraph" w:styleId="61">
    <w:name w:val="List 5"/>
    <w:basedOn w:val="1"/>
    <w:autoRedefine/>
    <w:semiHidden/>
    <w:qFormat/>
    <w:uiPriority w:val="0"/>
    <w:pPr>
      <w:spacing w:line="240" w:lineRule="auto"/>
      <w:ind w:left="100" w:leftChars="800" w:hanging="200" w:hangingChars="200"/>
    </w:pPr>
    <w:rPr>
      <w:sz w:val="21"/>
    </w:rPr>
  </w:style>
  <w:style w:type="paragraph" w:styleId="62">
    <w:name w:val="Body Text Indent 3"/>
    <w:basedOn w:val="1"/>
    <w:link w:val="187"/>
    <w:autoRedefine/>
    <w:unhideWhenUsed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63">
    <w:name w:val="toc 2"/>
    <w:basedOn w:val="1"/>
    <w:next w:val="1"/>
    <w:autoRedefine/>
    <w:qFormat/>
    <w:uiPriority w:val="39"/>
    <w:pPr>
      <w:spacing w:before="120"/>
      <w:ind w:left="210"/>
      <w:jc w:val="left"/>
    </w:pPr>
    <w:rPr>
      <w:rFonts w:ascii="Calibri" w:hAnsi="Calibri" w:eastAsia="仿宋" w:cs="Calibri"/>
      <w:bCs/>
      <w:szCs w:val="22"/>
    </w:rPr>
  </w:style>
  <w:style w:type="paragraph" w:styleId="64">
    <w:name w:val="toc 9"/>
    <w:basedOn w:val="1"/>
    <w:next w:val="1"/>
    <w:autoRedefine/>
    <w:qFormat/>
    <w:uiPriority w:val="39"/>
    <w:pPr>
      <w:ind w:left="1680"/>
      <w:jc w:val="left"/>
    </w:pPr>
    <w:rPr>
      <w:rFonts w:ascii="Calibri" w:hAnsi="Calibri" w:cs="Calibri"/>
      <w:sz w:val="20"/>
      <w:szCs w:val="20"/>
    </w:rPr>
  </w:style>
  <w:style w:type="paragraph" w:styleId="65">
    <w:name w:val="Body Text 2"/>
    <w:basedOn w:val="1"/>
    <w:link w:val="177"/>
    <w:autoRedefine/>
    <w:qFormat/>
    <w:uiPriority w:val="0"/>
    <w:pPr>
      <w:spacing w:line="240" w:lineRule="atLeast"/>
      <w:ind w:left="720"/>
      <w:jc w:val="left"/>
    </w:pPr>
    <w:rPr>
      <w:i/>
      <w:color w:val="0000FF"/>
      <w:kern w:val="0"/>
      <w:sz w:val="20"/>
      <w:szCs w:val="20"/>
      <w:u w:val="single"/>
      <w:lang w:eastAsia="en-US"/>
    </w:rPr>
  </w:style>
  <w:style w:type="paragraph" w:styleId="66">
    <w:name w:val="List 4"/>
    <w:basedOn w:val="1"/>
    <w:autoRedefine/>
    <w:qFormat/>
    <w:uiPriority w:val="0"/>
    <w:pPr>
      <w:adjustRightInd w:val="0"/>
      <w:spacing w:line="312" w:lineRule="atLeast"/>
      <w:ind w:left="100" w:leftChars="600" w:hanging="200" w:hangingChars="200"/>
      <w:textAlignment w:val="baseline"/>
    </w:pPr>
    <w:rPr>
      <w:kern w:val="0"/>
      <w:sz w:val="21"/>
      <w:szCs w:val="20"/>
    </w:rPr>
  </w:style>
  <w:style w:type="paragraph" w:styleId="67">
    <w:name w:val="List Continue 2"/>
    <w:basedOn w:val="1"/>
    <w:autoRedefine/>
    <w:semiHidden/>
    <w:qFormat/>
    <w:uiPriority w:val="0"/>
    <w:pPr>
      <w:spacing w:after="120" w:line="240" w:lineRule="auto"/>
      <w:ind w:left="840" w:leftChars="400"/>
    </w:pPr>
    <w:rPr>
      <w:sz w:val="21"/>
    </w:rPr>
  </w:style>
  <w:style w:type="paragraph" w:styleId="68">
    <w:name w:val="Message Header"/>
    <w:basedOn w:val="1"/>
    <w:link w:val="581"/>
    <w:autoRedefine/>
    <w:semiHidden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spacing w:line="240" w:lineRule="auto"/>
      <w:ind w:left="1080" w:leftChars="500" w:hanging="1080" w:hangingChars="500"/>
    </w:pPr>
    <w:rPr>
      <w:rFonts w:ascii="Arial" w:hAnsi="Arial" w:cs="Arial"/>
    </w:rPr>
  </w:style>
  <w:style w:type="paragraph" w:styleId="69">
    <w:name w:val="HTML Preformatted"/>
    <w:basedOn w:val="1"/>
    <w:link w:val="193"/>
    <w:autoRedefine/>
    <w:unhideWhenUsed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  <w:jc w:val="left"/>
    </w:pPr>
    <w:rPr>
      <w:rFonts w:ascii="宋体" w:hAnsi="宋体"/>
      <w:kern w:val="0"/>
    </w:rPr>
  </w:style>
  <w:style w:type="paragraph" w:styleId="70">
    <w:name w:val="Normal (Web)"/>
    <w:basedOn w:val="1"/>
    <w:link w:val="409"/>
    <w:autoRedefine/>
    <w:unhideWhenUsed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/>
      <w:kern w:val="0"/>
    </w:rPr>
  </w:style>
  <w:style w:type="paragraph" w:styleId="71">
    <w:name w:val="List Continue 3"/>
    <w:basedOn w:val="1"/>
    <w:autoRedefine/>
    <w:semiHidden/>
    <w:qFormat/>
    <w:uiPriority w:val="0"/>
    <w:pPr>
      <w:spacing w:after="120" w:line="240" w:lineRule="auto"/>
      <w:ind w:left="1260" w:leftChars="600"/>
    </w:pPr>
    <w:rPr>
      <w:sz w:val="21"/>
    </w:rPr>
  </w:style>
  <w:style w:type="paragraph" w:styleId="72">
    <w:name w:val="Title"/>
    <w:basedOn w:val="1"/>
    <w:next w:val="1"/>
    <w:link w:val="153"/>
    <w:autoRedefine/>
    <w:qFormat/>
    <w:uiPriority w:val="0"/>
    <w:pPr>
      <w:spacing w:before="240" w:after="60" w:line="240" w:lineRule="auto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paragraph" w:styleId="73">
    <w:name w:val="annotation subject"/>
    <w:basedOn w:val="23"/>
    <w:next w:val="23"/>
    <w:link w:val="190"/>
    <w:autoRedefine/>
    <w:unhideWhenUsed/>
    <w:qFormat/>
    <w:uiPriority w:val="0"/>
    <w:rPr>
      <w:b/>
      <w:bCs/>
    </w:rPr>
  </w:style>
  <w:style w:type="paragraph" w:styleId="74">
    <w:name w:val="Body Text First Indent"/>
    <w:basedOn w:val="28"/>
    <w:link w:val="215"/>
    <w:autoRedefine/>
    <w:qFormat/>
    <w:uiPriority w:val="0"/>
    <w:pPr>
      <w:keepLines w:val="0"/>
      <w:spacing w:line="240" w:lineRule="auto"/>
      <w:ind w:left="0" w:firstLine="420" w:firstLineChars="100"/>
      <w:jc w:val="both"/>
    </w:pPr>
    <w:rPr>
      <w:kern w:val="2"/>
      <w:sz w:val="21"/>
      <w:lang w:eastAsia="zh-CN"/>
    </w:rPr>
  </w:style>
  <w:style w:type="paragraph" w:styleId="75">
    <w:name w:val="Body Text First Indent 2"/>
    <w:basedOn w:val="29"/>
    <w:link w:val="306"/>
    <w:autoRedefine/>
    <w:qFormat/>
    <w:uiPriority w:val="0"/>
    <w:pPr>
      <w:spacing w:after="120" w:line="240" w:lineRule="auto"/>
      <w:ind w:left="420" w:leftChars="200" w:firstLine="420" w:firstLineChars="200"/>
    </w:pPr>
    <w:rPr>
      <w:rFonts w:ascii="Calibri" w:hAnsi="Calibri"/>
    </w:rPr>
  </w:style>
  <w:style w:type="table" w:styleId="77">
    <w:name w:val="Table Grid"/>
    <w:basedOn w:val="76"/>
    <w:autoRedefine/>
    <w:qFormat/>
    <w:uiPriority w:val="0"/>
    <w:pPr>
      <w:widowControl w:val="0"/>
      <w:spacing w:line="240" w:lineRule="atLeast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78">
    <w:name w:val="Table Theme"/>
    <w:basedOn w:val="76"/>
    <w:autoRedefine/>
    <w:qFormat/>
    <w:uiPriority w:val="0"/>
    <w:pPr>
      <w:widowControl w:val="0"/>
      <w:spacing w:line="240" w:lineRule="atLeast"/>
    </w:pPr>
    <w:rPr>
      <w:rFonts w:ascii="Times New Roman" w:hAnsi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79">
    <w:name w:val="Table Colorful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  <w:color w:val="FFFFFF"/>
    </w:rPr>
    <w:tblPr>
      <w:tblBorders>
        <w:top w:val="single" w:color="008080" w:sz="12" w:space="0"/>
        <w:left w:val="single" w:color="008080" w:sz="12" w:space="0"/>
        <w:bottom w:val="single" w:color="008080" w:sz="12" w:space="0"/>
        <w:right w:val="single" w:color="008080" w:sz="12" w:space="0"/>
        <w:insideH w:val="single" w:color="00FFFF" w:sz="6" w:space="0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nwCell">
      <w:tblPr/>
      <w:tcPr>
        <w:tcBorders>
          <w:tl2br w:val="nil"/>
          <w:tr2bl w:val="nil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80">
    <w:name w:val="Table Colorful 2"/>
    <w:basedOn w:val="76"/>
    <w:autoRedefine/>
    <w:qFormat/>
    <w:uiPriority w:val="0"/>
    <w:pPr>
      <w:widowControl w:val="0"/>
      <w:spacing w:line="240" w:lineRule="atLeast"/>
    </w:pPr>
    <w:rPr>
      <w:rFonts w:ascii="Times New Roman" w:hAnsi="Times New Roman"/>
    </w:rPr>
    <w:tblPr>
      <w:tblBorders>
        <w:bottom w:val="single" w:color="000000" w:sz="12" w:space="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81">
    <w:name w:val="Table Colorful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8" w:space="0"/>
        <w:left w:val="single" w:color="000000" w:sz="18" w:space="0"/>
        <w:bottom w:val="single" w:color="000000" w:sz="18" w:space="0"/>
        <w:right w:val="single" w:color="000000" w:sz="18" w:space="0"/>
        <w:insideH w:val="single" w:color="C0C0C0" w:sz="6" w:space="0"/>
      </w:tblBorders>
    </w:tblPr>
    <w:tcPr>
      <w:shd w:val="pct25" w:color="008080" w:fill="FFFFFF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solid" w:color="008080" w:fill="FFFFFF"/>
      </w:tcPr>
    </w:tblStylePr>
    <w:tblStylePr w:type="firstCol">
      <w:tblPr/>
      <w:tcPr>
        <w:tcBorders>
          <w:bottom w:val="single" w:color="000000" w:sz="36" w:space="0"/>
          <w:right w:val="single" w:color="000000" w:sz="6" w:space="0"/>
          <w:tl2br w:val="nil"/>
          <w:tr2bl w:val="nil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82">
    <w:name w:val="Table Elegant"/>
    <w:basedOn w:val="76"/>
    <w:autoRedefine/>
    <w:qFormat/>
    <w:uiPriority w:val="0"/>
    <w:pPr>
      <w:widowControl w:val="0"/>
      <w:spacing w:line="240" w:lineRule="atLeast"/>
    </w:pPr>
    <w:rPr>
      <w:rFonts w:ascii="Times New Roman" w:hAnsi="Times New Roman"/>
    </w:rPr>
    <w:tblPr>
      <w:tblBorders>
        <w:top w:val="double" w:color="000000" w:sz="6" w:space="0"/>
        <w:left w:val="double" w:color="000000" w:sz="6" w:space="0"/>
        <w:bottom w:val="double" w:color="000000" w:sz="6" w:space="0"/>
        <w:right w:val="doub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83">
    <w:name w:val="Table Classic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84">
    <w:name w:val="Table Classic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bottom w:val="single" w:color="000000" w:sz="12" w:space="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85">
    <w:name w:val="Table Classic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  <w:color w:val="000080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color="000000" w:sz="12" w:space="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86">
    <w:name w:val="Table Classic 4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left w:val="single" w:color="000000" w:sz="6" w:space="0"/>
        <w:bottom w:val="single" w:color="000000" w:sz="12" w:space="0"/>
        <w:right w:val="single" w:color="000000" w:sz="6" w:space="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left w:val="single" w:color="000000" w:sz="6" w:space="0"/>
          <w:tl2br w:val="nil"/>
          <w:tr2bl w:val="nil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87">
    <w:name w:val="Table Simple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8000" w:sz="12" w:space="0"/>
        <w:bottom w:val="single" w:color="008000" w:sz="12" w:space="0"/>
      </w:tblBorders>
    </w:tblPr>
    <w:tcPr>
      <w:shd w:val="clear" w:color="auto" w:fill="auto"/>
    </w:tcPr>
    <w:tblStylePr w:type="firstRow">
      <w:tblPr/>
      <w:tcPr>
        <w:tcBorders>
          <w:left w:val="single" w:color="00800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008000" w:sz="6" w:space="0"/>
          <w:tl2br w:val="nil"/>
          <w:tr2bl w:val="nil"/>
        </w:tcBorders>
      </w:tcPr>
    </w:tblStylePr>
  </w:style>
  <w:style w:type="table" w:styleId="88">
    <w:name w:val="Table Simple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/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bottom w:val="single" w:color="000000" w:sz="6" w:space="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bottom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89">
    <w:name w:val="Table Simple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90">
    <w:name w:val="Table Subtle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StyleRowBandSize w:val="1"/>
    </w:tblPr>
    <w:tblStylePr w:type="firstRow">
      <w:tblPr/>
      <w:tcPr>
        <w:tcBorders>
          <w:top w:val="single" w:color="000000" w:sz="6" w:space="0"/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left w:val="single" w:color="000000" w:sz="6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1">
    <w:name w:val="Table Subtle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left w:val="single" w:color="000000" w:sz="6" w:space="0"/>
        <w:right w:val="single" w:color="000000" w:sz="6" w:space="0"/>
      </w:tblBorders>
    </w:tbl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firstCol">
      <w:tblPr/>
      <w:tcPr>
        <w:tcBorders>
          <w:right w:val="single" w:color="000000" w:sz="12" w:space="0"/>
          <w:tl2br w:val="nil"/>
          <w:tr2bl w:val="nil"/>
        </w:tcBorders>
        <w:shd w:val="pct25" w:color="008000" w:fill="FFFFFF"/>
      </w:tcPr>
    </w:tblStylePr>
    <w:tblStylePr w:type="lastCol">
      <w:tblPr/>
      <w:tcPr>
        <w:tcBorders>
          <w:bottom w:val="single" w:color="000000" w:sz="12" w:space="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2">
    <w:name w:val="Table 3D effects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tblPr/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bottom w:val="single" w:color="FFFFFF" w:sz="6" w:space="0"/>
          <w:tl2br w:val="nil"/>
          <w:tr2bl w:val="nil"/>
        </w:tcBorders>
      </w:tcPr>
    </w:tblStylePr>
    <w:tblStylePr w:type="neCell">
      <w:tblPr/>
      <w:tcPr>
        <w:tcBorders>
          <w:left w:val="nil"/>
          <w:bottom w:val="nil"/>
          <w:tl2br w:val="nil"/>
          <w:tr2bl w:val="nil"/>
        </w:tcBorders>
      </w:tcPr>
    </w:tblStylePr>
    <w:tblStylePr w:type="nwCell">
      <w:tblPr/>
      <w:tcPr>
        <w:tcBorders>
          <w:left w:val="nil"/>
          <w:right w:val="nil"/>
          <w:tl2br w:val="nil"/>
          <w:tr2bl w:val="nil"/>
        </w:tcBorders>
      </w:tcPr>
    </w:tblStylePr>
    <w:tblStylePr w:type="seCell">
      <w:tblPr/>
      <w:tcPr>
        <w:tcBorders>
          <w:top w:val="nil"/>
          <w:bottom w:val="nil"/>
          <w:tl2br w:val="nil"/>
          <w:tr2bl w:val="nil"/>
        </w:tcBorders>
      </w:tcPr>
    </w:tblStylePr>
    <w:tblStylePr w:type="swCell">
      <w:rPr>
        <w:color w:val="000080"/>
      </w:rPr>
      <w:tblPr/>
      <w:tcPr>
        <w:tcBorders>
          <w:top w:val="nil"/>
          <w:right w:val="nil"/>
          <w:tl2br w:val="nil"/>
          <w:tr2bl w:val="nil"/>
        </w:tcBorders>
      </w:tcPr>
    </w:tblStylePr>
  </w:style>
  <w:style w:type="table" w:styleId="93">
    <w:name w:val="Table 3D effects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4">
    <w:name w:val="Table 3D effects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firstCol">
      <w:tblPr/>
      <w:tcPr>
        <w:tcBorders>
          <w:top w:val="nil"/>
          <w:left w:val="nil"/>
          <w:right w:val="single" w:color="808080" w:sz="6" w:space="0"/>
          <w:tl2br w:val="nil"/>
          <w:tr2bl w:val="nil"/>
        </w:tcBorders>
      </w:tcPr>
    </w:tblStylePr>
    <w:tblStylePr w:type="lastCol">
      <w:tblPr/>
      <w:tcPr>
        <w:tcBorders>
          <w:right w:val="single" w:color="FFFFFF" w:sz="6" w:space="0"/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color="808080" w:sz="6" w:space="0"/>
          <w:left w:val="single" w:color="FFFFFF" w:sz="6" w:space="0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5">
    <w:name w:val="Table List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8080" w:sz="12" w:space="0"/>
        <w:left w:val="single" w:color="008080" w:sz="6" w:space="0"/>
        <w:bottom w:val="single" w:color="008080" w:sz="12" w:space="0"/>
        <w:right w:val="single" w:color="008080" w:sz="6" w:space="0"/>
      </w:tblBorders>
    </w:tblPr>
    <w:tblStylePr w:type="firstRow">
      <w:rPr>
        <w:b/>
        <w:bCs/>
        <w:i/>
        <w:iCs/>
        <w:color w:val="800000"/>
      </w:rPr>
      <w:tblPr/>
      <w:tcPr>
        <w:tcBorders>
          <w:left w:val="single" w:color="000000" w:sz="6" w:space="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6">
    <w:name w:val="Table List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bottom w:val="single" w:color="808080" w:sz="12" w:space="0"/>
      </w:tblBorders>
    </w:tblPr>
    <w:tblStylePr w:type="firstRow">
      <w:rPr>
        <w:b/>
        <w:bCs/>
        <w:color w:val="FFFFFF"/>
      </w:rPr>
      <w:tblPr/>
      <w:tcPr>
        <w:tcBorders>
          <w:left w:val="single" w:color="000000" w:sz="6" w:space="0"/>
          <w:tl2br w:val="nil"/>
          <w:tr2bl w:val="nil"/>
        </w:tcBorders>
        <w:shd w:val="pct75" w:color="008080" w:fill="008000"/>
      </w:tcPr>
    </w:tblStylePr>
    <w:tblStylePr w:type="lastRow">
      <w:tblPr/>
      <w:tcPr>
        <w:tcBorders>
          <w:top w:val="single" w:color="000000" w:sz="6" w:space="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97">
    <w:name w:val="Table List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bottom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tblPr/>
      <w:tcPr>
        <w:tcBorders>
          <w:top w:val="single" w:color="000000" w:sz="12" w:space="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98">
    <w:name w:val="Table List 4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left w:val="single" w:color="000000" w:sz="12" w:space="0"/>
          <w:tl2br w:val="nil"/>
          <w:tr2bl w:val="nil"/>
        </w:tcBorders>
        <w:shd w:val="solid" w:color="808080" w:fill="FFFFFF"/>
      </w:tcPr>
    </w:tblStylePr>
  </w:style>
  <w:style w:type="table" w:styleId="99">
    <w:name w:val="Table List 5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0">
    <w:name w:val="Table List 6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color="000000" w:sz="12" w:space="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01">
    <w:name w:val="Table List 7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8000" w:sz="12" w:space="0"/>
        <w:left w:val="single" w:color="008000" w:sz="6" w:space="0"/>
        <w:bottom w:val="single" w:color="008000" w:sz="12" w:space="0"/>
        <w:right w:val="single" w:color="008000" w:sz="6" w:space="0"/>
        <w:insideH w:val="single" w:color="000000" w:sz="6" w:space="0"/>
      </w:tblBorders>
    </w:tblPr>
    <w:tblStylePr w:type="firstRow">
      <w:rPr>
        <w:b/>
        <w:bCs/>
      </w:rPr>
      <w:tblPr/>
      <w:tcPr>
        <w:tcBorders>
          <w:left w:val="single" w:color="008000" w:sz="12" w:space="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color="008000" w:sz="12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102">
    <w:name w:val="Table List 8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V w:val="single" w:color="00000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000000" w:sz="6" w:space="0"/>
          <w:tl2br w:val="nil"/>
          <w:tr2bl w:val="nil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5" w:color="FFFF00" w:fill="FFFFFF"/>
      </w:tcPr>
    </w:tblStylePr>
    <w:tblStylePr w:type="band2Horz">
      <w:tblPr/>
      <w:tcPr>
        <w:tcBorders>
          <w:tl2br w:val="nil"/>
          <w:tr2bl w:val="nil"/>
        </w:tcBorders>
        <w:shd w:val="pct50" w:color="FF0000" w:fill="FFFFFF"/>
      </w:tcPr>
    </w:tblStylePr>
    <w:tblStylePr w:type="nwCell">
      <w:tblPr/>
      <w:tcPr>
        <w:tcBorders>
          <w:tl2br w:val="single" w:color="auto" w:sz="6" w:space="0"/>
          <w:tr2bl w:val="nil"/>
        </w:tcBorders>
      </w:tcPr>
    </w:tblStylePr>
  </w:style>
  <w:style w:type="table" w:styleId="103">
    <w:name w:val="Table Contemporary"/>
    <w:basedOn w:val="76"/>
    <w:autoRedefine/>
    <w:unhideWhenUsed/>
    <w:qFormat/>
    <w:uiPriority w:val="0"/>
    <w:pPr>
      <w:widowControl w:val="0"/>
      <w:jc w:val="both"/>
    </w:pPr>
    <w:rPr>
      <w:rFonts w:ascii="Times New Roman" w:hAnsi="Times New Roman"/>
    </w:rPr>
    <w:tblPr>
      <w:tblBorders>
        <w:insideH w:val="single" w:color="FFFFFF" w:sz="18" w:space="0"/>
        <w:insideV w:val="single" w:color="FFFFFF" w:sz="18" w:space="0"/>
      </w:tblBorders>
    </w:tbl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</w:style>
  <w:style w:type="table" w:styleId="104">
    <w:name w:val="Table Columns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</w:tblBorders>
    </w:tblPr>
    <w:tblStylePr w:type="firstRow">
      <w:rPr>
        <w:b w:val="0"/>
        <w:bCs w:val="0"/>
      </w:rPr>
      <w:tblPr/>
      <w:tcPr>
        <w:tcBorders>
          <w:left w:val="double" w:color="000000" w:sz="6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5">
    <w:name w:val="Table Columns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6">
    <w:name w:val="Table Columns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  <w:b/>
      <w:bCs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V w:val="single" w:color="000080" w:sz="6" w:space="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color="00008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07">
    <w:name w:val="Table Columns 4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108">
    <w:name w:val="Table Columns 5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808080" w:sz="12" w:space="0"/>
        <w:left w:val="single" w:color="808080" w:sz="12" w:space="0"/>
        <w:bottom w:val="single" w:color="808080" w:sz="12" w:space="0"/>
        <w:right w:val="single" w:color="808080" w:sz="12" w:space="0"/>
        <w:insideV w:val="single" w:color="C0C0C0" w:sz="6" w:space="0"/>
      </w:tblBorders>
    </w:tblPr>
    <w:tblStylePr w:type="firstRow">
      <w:rPr>
        <w:b/>
        <w:bCs/>
        <w:i/>
        <w:iCs/>
      </w:rPr>
      <w:tblPr/>
      <w:tcPr>
        <w:tcBorders>
          <w:left w:val="single" w:color="808080" w:sz="6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80808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109">
    <w:name w:val="Table Grid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0">
    <w:name w:val="Table Grid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111">
    <w:name w:val="Table Grid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6" w:space="0"/>
        <w:left w:val="single" w:color="000000" w:sz="12" w:space="0"/>
        <w:bottom w:val="single" w:color="000000" w:sz="6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2">
    <w:name w:val="Table Grid 4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left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left w:val="single" w:color="000000" w:sz="6" w:space="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color="000000" w:sz="6" w:space="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3">
    <w:name w:val="Table Grid 5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4">
    <w:name w:val="Table Grid 6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left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5">
    <w:name w:val="Table Grid 7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left w:val="single" w:color="000000" w:sz="12" w:space="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color="000000" w:sz="6" w:space="0"/>
          <w:tr2bl w:val="nil"/>
        </w:tcBorders>
      </w:tcPr>
    </w:tblStylePr>
  </w:style>
  <w:style w:type="table" w:styleId="116">
    <w:name w:val="Table Grid 8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80" w:sz="6" w:space="0"/>
        <w:left w:val="single" w:color="000080" w:sz="6" w:space="0"/>
        <w:bottom w:val="single" w:color="000080" w:sz="6" w:space="0"/>
        <w:right w:val="single" w:color="000080" w:sz="6" w:space="0"/>
        <w:insideH w:val="single" w:color="000080" w:sz="6" w:space="0"/>
        <w:insideV w:val="single" w:color="000080" w:sz="6" w:space="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7">
    <w:name w:val="Table Web 1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CellSpacing w:w="20" w:type="dxa"/>
      <w:tblBorders>
        <w:top w:val="outset" w:color="auto" w:sz="6" w:space="0"/>
        <w:left w:val="outset" w:color="auto" w:sz="6" w:space="0"/>
        <w:bottom w:val="outset" w:color="auto" w:sz="6" w:space="0"/>
        <w:right w:val="outset" w:color="auto" w:sz="6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8">
    <w:name w:val="Table Web 2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CellSpacing w:w="20" w:type="dxa"/>
      <w:tblBorders>
        <w:top w:val="inset" w:color="auto" w:sz="6" w:space="0"/>
        <w:left w:val="inset" w:color="auto" w:sz="6" w:space="0"/>
        <w:bottom w:val="inset" w:color="auto" w:sz="6" w:space="0"/>
        <w:right w:val="inset" w:color="auto" w:sz="6" w:space="0"/>
        <w:insideH w:val="inset" w:color="auto" w:sz="6" w:space="0"/>
        <w:insideV w:val="in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19">
    <w:name w:val="Table Web 3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CellSpacing w:w="20" w:type="dxa"/>
      <w:tblBorders>
        <w:top w:val="outset" w:color="auto" w:sz="24" w:space="0"/>
        <w:left w:val="outset" w:color="auto" w:sz="24" w:space="0"/>
        <w:bottom w:val="outset" w:color="auto" w:sz="24" w:space="0"/>
        <w:right w:val="outset" w:color="auto" w:sz="24" w:space="0"/>
        <w:insideH w:val="outset" w:color="auto" w:sz="6" w:space="0"/>
        <w:insideV w:val="outset" w:color="auto" w:sz="6" w:space="0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il"/>
          <w:tr2bl w:val="nil"/>
        </w:tcBorders>
      </w:tcPr>
    </w:tblStylePr>
  </w:style>
  <w:style w:type="table" w:styleId="120">
    <w:name w:val="Table Professional"/>
    <w:basedOn w:val="76"/>
    <w:autoRedefine/>
    <w:semiHidden/>
    <w:qFormat/>
    <w:uiPriority w:val="0"/>
    <w:pPr>
      <w:widowControl w:val="0"/>
      <w:jc w:val="both"/>
    </w:pPr>
    <w:rPr>
      <w:rFonts w:ascii="Times New Roman" w:hAnsi="Times New Roma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character" w:styleId="122">
    <w:name w:val="Strong"/>
    <w:autoRedefine/>
    <w:qFormat/>
    <w:uiPriority w:val="0"/>
    <w:rPr>
      <w:b/>
      <w:bCs/>
    </w:rPr>
  </w:style>
  <w:style w:type="character" w:styleId="123">
    <w:name w:val="endnote reference"/>
    <w:autoRedefine/>
    <w:unhideWhenUsed/>
    <w:qFormat/>
    <w:uiPriority w:val="0"/>
    <w:rPr>
      <w:vertAlign w:val="superscript"/>
    </w:rPr>
  </w:style>
  <w:style w:type="character" w:styleId="124">
    <w:name w:val="page number"/>
    <w:basedOn w:val="121"/>
    <w:autoRedefine/>
    <w:qFormat/>
    <w:uiPriority w:val="0"/>
  </w:style>
  <w:style w:type="character" w:styleId="125">
    <w:name w:val="FollowedHyperlink"/>
    <w:autoRedefine/>
    <w:unhideWhenUsed/>
    <w:qFormat/>
    <w:uiPriority w:val="0"/>
    <w:rPr>
      <w:color w:val="800080"/>
      <w:u w:val="single"/>
    </w:rPr>
  </w:style>
  <w:style w:type="character" w:styleId="126">
    <w:name w:val="Emphasis"/>
    <w:autoRedefine/>
    <w:qFormat/>
    <w:uiPriority w:val="20"/>
    <w:rPr>
      <w:rFonts w:ascii="Calibri" w:hAnsi="Calibri"/>
      <w:b/>
      <w:i/>
      <w:iCs/>
    </w:rPr>
  </w:style>
  <w:style w:type="character" w:styleId="127">
    <w:name w:val="line number"/>
    <w:basedOn w:val="121"/>
    <w:autoRedefine/>
    <w:semiHidden/>
    <w:qFormat/>
    <w:uiPriority w:val="0"/>
  </w:style>
  <w:style w:type="character" w:styleId="128">
    <w:name w:val="HTML Definition"/>
    <w:autoRedefine/>
    <w:semiHidden/>
    <w:qFormat/>
    <w:uiPriority w:val="0"/>
    <w:rPr>
      <w:i/>
      <w:iCs/>
    </w:rPr>
  </w:style>
  <w:style w:type="character" w:styleId="129">
    <w:name w:val="HTML Typewriter"/>
    <w:autoRedefine/>
    <w:qFormat/>
    <w:uiPriority w:val="0"/>
    <w:rPr>
      <w:rFonts w:ascii="MS Gothic" w:hAnsi="MS Gothic" w:eastAsia="MS Gothic" w:cs="MS Gothic"/>
      <w:sz w:val="18"/>
      <w:szCs w:val="18"/>
    </w:rPr>
  </w:style>
  <w:style w:type="character" w:styleId="130">
    <w:name w:val="HTML Acronym"/>
    <w:basedOn w:val="121"/>
    <w:autoRedefine/>
    <w:semiHidden/>
    <w:qFormat/>
    <w:uiPriority w:val="0"/>
  </w:style>
  <w:style w:type="character" w:styleId="131">
    <w:name w:val="HTML Variable"/>
    <w:autoRedefine/>
    <w:semiHidden/>
    <w:qFormat/>
    <w:uiPriority w:val="0"/>
    <w:rPr>
      <w:i/>
      <w:iCs/>
    </w:rPr>
  </w:style>
  <w:style w:type="character" w:styleId="132">
    <w:name w:val="Hyperlink"/>
    <w:autoRedefine/>
    <w:qFormat/>
    <w:uiPriority w:val="99"/>
    <w:rPr>
      <w:color w:val="0000FF"/>
      <w:u w:val="single"/>
    </w:rPr>
  </w:style>
  <w:style w:type="character" w:styleId="133">
    <w:name w:val="HTML Code"/>
    <w:autoRedefine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34">
    <w:name w:val="annotation reference"/>
    <w:autoRedefine/>
    <w:unhideWhenUsed/>
    <w:qFormat/>
    <w:uiPriority w:val="0"/>
    <w:rPr>
      <w:sz w:val="21"/>
      <w:szCs w:val="21"/>
    </w:rPr>
  </w:style>
  <w:style w:type="character" w:styleId="135">
    <w:name w:val="HTML Cite"/>
    <w:autoRedefine/>
    <w:semiHidden/>
    <w:qFormat/>
    <w:uiPriority w:val="0"/>
    <w:rPr>
      <w:i/>
      <w:iCs/>
    </w:rPr>
  </w:style>
  <w:style w:type="character" w:styleId="136">
    <w:name w:val="footnote reference"/>
    <w:autoRedefine/>
    <w:qFormat/>
    <w:uiPriority w:val="0"/>
    <w:rPr>
      <w:sz w:val="20"/>
      <w:vertAlign w:val="superscript"/>
    </w:rPr>
  </w:style>
  <w:style w:type="character" w:styleId="137">
    <w:name w:val="HTML Keyboard"/>
    <w:autoRedefine/>
    <w:semiHidden/>
    <w:qFormat/>
    <w:uiPriority w:val="0"/>
    <w:rPr>
      <w:rFonts w:ascii="Courier New" w:hAnsi="Courier New" w:cs="Courier New"/>
      <w:sz w:val="20"/>
      <w:szCs w:val="20"/>
    </w:rPr>
  </w:style>
  <w:style w:type="character" w:styleId="138">
    <w:name w:val="HTML Sample"/>
    <w:autoRedefine/>
    <w:semiHidden/>
    <w:qFormat/>
    <w:uiPriority w:val="0"/>
    <w:rPr>
      <w:rFonts w:ascii="Courier New" w:hAnsi="Courier New" w:cs="Courier New"/>
    </w:rPr>
  </w:style>
  <w:style w:type="character" w:customStyle="1" w:styleId="139">
    <w:name w:val="页眉 Char"/>
    <w:link w:val="49"/>
    <w:autoRedefine/>
    <w:qFormat/>
    <w:uiPriority w:val="99"/>
    <w:rPr>
      <w:sz w:val="18"/>
      <w:szCs w:val="18"/>
    </w:rPr>
  </w:style>
  <w:style w:type="character" w:customStyle="1" w:styleId="140">
    <w:name w:val="页脚 Char"/>
    <w:link w:val="47"/>
    <w:autoRedefine/>
    <w:qFormat/>
    <w:uiPriority w:val="99"/>
    <w:rPr>
      <w:sz w:val="18"/>
      <w:szCs w:val="18"/>
    </w:rPr>
  </w:style>
  <w:style w:type="character" w:customStyle="1" w:styleId="141">
    <w:name w:val="批注框文本 Char"/>
    <w:link w:val="46"/>
    <w:autoRedefine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142">
    <w:name w:val="标题 1 Char"/>
    <w:link w:val="2"/>
    <w:autoRedefine/>
    <w:qFormat/>
    <w:uiPriority w:val="0"/>
    <w:rPr>
      <w:rFonts w:ascii="Cambria" w:hAnsi="Cambria"/>
      <w:b/>
      <w:bCs/>
      <w:kern w:val="32"/>
      <w:sz w:val="32"/>
      <w:szCs w:val="32"/>
    </w:rPr>
  </w:style>
  <w:style w:type="character" w:customStyle="1" w:styleId="143">
    <w:name w:val="标题 2 Char"/>
    <w:link w:val="3"/>
    <w:autoRedefine/>
    <w:qFormat/>
    <w:uiPriority w:val="0"/>
    <w:rPr>
      <w:rFonts w:ascii="Cambria" w:hAnsi="Cambria"/>
      <w:b/>
      <w:bCs/>
      <w:iCs/>
      <w:kern w:val="2"/>
      <w:sz w:val="30"/>
      <w:szCs w:val="28"/>
    </w:rPr>
  </w:style>
  <w:style w:type="character" w:customStyle="1" w:styleId="144">
    <w:name w:val="标题 3 Char"/>
    <w:link w:val="4"/>
    <w:autoRedefine/>
    <w:qFormat/>
    <w:uiPriority w:val="0"/>
    <w:rPr>
      <w:rFonts w:ascii="Cambria" w:hAnsi="Cambria"/>
      <w:b/>
      <w:bCs/>
      <w:kern w:val="2"/>
      <w:sz w:val="28"/>
      <w:szCs w:val="26"/>
    </w:rPr>
  </w:style>
  <w:style w:type="character" w:customStyle="1" w:styleId="145">
    <w:name w:val="标题 4 Char"/>
    <w:link w:val="5"/>
    <w:autoRedefine/>
    <w:qFormat/>
    <w:uiPriority w:val="0"/>
    <w:rPr>
      <w:rFonts w:ascii="Times New Roman" w:hAnsi="Times New Roman"/>
      <w:b/>
      <w:bCs/>
      <w:kern w:val="2"/>
      <w:sz w:val="24"/>
      <w:szCs w:val="28"/>
    </w:rPr>
  </w:style>
  <w:style w:type="character" w:customStyle="1" w:styleId="146">
    <w:name w:val="文档结构图 Char"/>
    <w:link w:val="22"/>
    <w:autoRedefine/>
    <w:qFormat/>
    <w:uiPriority w:val="0"/>
    <w:rPr>
      <w:rFonts w:ascii="宋体" w:hAnsi="Times New Roman" w:eastAsia="宋体" w:cs="Times New Roman"/>
      <w:sz w:val="18"/>
      <w:szCs w:val="18"/>
    </w:rPr>
  </w:style>
  <w:style w:type="character" w:customStyle="1" w:styleId="147">
    <w:name w:val="标题 5 Char"/>
    <w:link w:val="6"/>
    <w:autoRedefine/>
    <w:qFormat/>
    <w:uiPriority w:val="0"/>
    <w:rPr>
      <w:rFonts w:ascii="Times New Roman" w:hAnsi="Times New Roman"/>
      <w:b/>
      <w:bCs/>
      <w:i/>
      <w:iCs/>
      <w:kern w:val="2"/>
      <w:sz w:val="26"/>
      <w:szCs w:val="26"/>
    </w:rPr>
  </w:style>
  <w:style w:type="character" w:customStyle="1" w:styleId="148">
    <w:name w:val="标题 6 Char"/>
    <w:link w:val="7"/>
    <w:autoRedefine/>
    <w:qFormat/>
    <w:uiPriority w:val="0"/>
    <w:rPr>
      <w:rFonts w:ascii="Times New Roman" w:hAnsi="Times New Roman"/>
      <w:b/>
      <w:bCs/>
      <w:kern w:val="2"/>
      <w:sz w:val="22"/>
      <w:szCs w:val="22"/>
    </w:rPr>
  </w:style>
  <w:style w:type="character" w:customStyle="1" w:styleId="149">
    <w:name w:val="标题 7 Char"/>
    <w:link w:val="8"/>
    <w:autoRedefine/>
    <w:qFormat/>
    <w:uiPriority w:val="0"/>
    <w:rPr>
      <w:rFonts w:ascii="Times New Roman" w:hAnsi="Times New Roman"/>
      <w:kern w:val="2"/>
      <w:sz w:val="24"/>
      <w:szCs w:val="24"/>
    </w:rPr>
  </w:style>
  <w:style w:type="character" w:customStyle="1" w:styleId="150">
    <w:name w:val="标题 8 Char"/>
    <w:link w:val="9"/>
    <w:autoRedefine/>
    <w:qFormat/>
    <w:uiPriority w:val="0"/>
    <w:rPr>
      <w:rFonts w:ascii="Times New Roman" w:hAnsi="Times New Roman"/>
      <w:i/>
      <w:iCs/>
      <w:kern w:val="2"/>
      <w:sz w:val="24"/>
      <w:szCs w:val="24"/>
    </w:rPr>
  </w:style>
  <w:style w:type="character" w:customStyle="1" w:styleId="151">
    <w:name w:val="标题 9 Char"/>
    <w:link w:val="10"/>
    <w:autoRedefine/>
    <w:qFormat/>
    <w:uiPriority w:val="0"/>
    <w:rPr>
      <w:rFonts w:ascii="Cambria" w:hAnsi="Cambria"/>
      <w:kern w:val="2"/>
      <w:sz w:val="22"/>
      <w:szCs w:val="22"/>
    </w:rPr>
  </w:style>
  <w:style w:type="character" w:customStyle="1" w:styleId="152">
    <w:name w:val="已访问的超链接1"/>
    <w:autoRedefine/>
    <w:qFormat/>
    <w:uiPriority w:val="0"/>
    <w:rPr>
      <w:color w:val="800080"/>
      <w:u w:val="single"/>
    </w:rPr>
  </w:style>
  <w:style w:type="character" w:customStyle="1" w:styleId="153">
    <w:name w:val="标题 Char"/>
    <w:link w:val="72"/>
    <w:autoRedefine/>
    <w:qFormat/>
    <w:uiPriority w:val="0"/>
    <w:rPr>
      <w:rFonts w:ascii="Cambria" w:hAnsi="Cambria"/>
      <w:b/>
      <w:bCs/>
      <w:kern w:val="28"/>
      <w:sz w:val="32"/>
      <w:szCs w:val="32"/>
    </w:rPr>
  </w:style>
  <w:style w:type="character" w:customStyle="1" w:styleId="154">
    <w:name w:val="副标题 Char"/>
    <w:link w:val="56"/>
    <w:autoRedefine/>
    <w:qFormat/>
    <w:uiPriority w:val="0"/>
    <w:rPr>
      <w:rFonts w:ascii="Cambria" w:hAnsi="Cambria"/>
      <w:kern w:val="2"/>
      <w:sz w:val="21"/>
      <w:szCs w:val="24"/>
    </w:rPr>
  </w:style>
  <w:style w:type="paragraph" w:styleId="155">
    <w:name w:val="No Spacing"/>
    <w:basedOn w:val="1"/>
    <w:link w:val="223"/>
    <w:autoRedefine/>
    <w:qFormat/>
    <w:uiPriority w:val="1"/>
    <w:pPr>
      <w:spacing w:line="300" w:lineRule="exact"/>
    </w:pPr>
    <w:rPr>
      <w:sz w:val="21"/>
      <w:szCs w:val="32"/>
    </w:rPr>
  </w:style>
  <w:style w:type="paragraph" w:styleId="156">
    <w:name w:val="List Paragraph"/>
    <w:basedOn w:val="1"/>
    <w:autoRedefine/>
    <w:qFormat/>
    <w:uiPriority w:val="34"/>
    <w:pPr>
      <w:spacing w:line="360" w:lineRule="auto"/>
      <w:ind w:firstLine="425" w:firstLineChars="177"/>
      <w:jc w:val="left"/>
    </w:pPr>
    <w:rPr>
      <w:rFonts w:ascii="宋体" w:hAnsi="宋体"/>
    </w:rPr>
  </w:style>
  <w:style w:type="paragraph" w:styleId="157">
    <w:name w:val="Quote"/>
    <w:basedOn w:val="1"/>
    <w:next w:val="1"/>
    <w:link w:val="158"/>
    <w:autoRedefine/>
    <w:qFormat/>
    <w:uiPriority w:val="29"/>
    <w:rPr>
      <w:i/>
      <w:sz w:val="21"/>
    </w:rPr>
  </w:style>
  <w:style w:type="character" w:customStyle="1" w:styleId="158">
    <w:name w:val="引用 Char"/>
    <w:link w:val="157"/>
    <w:autoRedefine/>
    <w:qFormat/>
    <w:uiPriority w:val="29"/>
    <w:rPr>
      <w:rFonts w:ascii="Times New Roman" w:hAnsi="Times New Roman"/>
      <w:i/>
      <w:kern w:val="2"/>
      <w:sz w:val="21"/>
      <w:szCs w:val="24"/>
    </w:rPr>
  </w:style>
  <w:style w:type="paragraph" w:styleId="159">
    <w:name w:val="Intense Quote"/>
    <w:basedOn w:val="1"/>
    <w:next w:val="1"/>
    <w:link w:val="160"/>
    <w:autoRedefine/>
    <w:qFormat/>
    <w:uiPriority w:val="30"/>
    <w:pPr>
      <w:ind w:left="720" w:right="720"/>
    </w:pPr>
    <w:rPr>
      <w:b/>
      <w:i/>
      <w:sz w:val="21"/>
      <w:szCs w:val="22"/>
    </w:rPr>
  </w:style>
  <w:style w:type="character" w:customStyle="1" w:styleId="160">
    <w:name w:val="明显引用 Char"/>
    <w:link w:val="159"/>
    <w:autoRedefine/>
    <w:qFormat/>
    <w:uiPriority w:val="30"/>
    <w:rPr>
      <w:rFonts w:ascii="Times New Roman" w:hAnsi="Times New Roman"/>
      <w:b/>
      <w:i/>
      <w:kern w:val="2"/>
      <w:sz w:val="21"/>
      <w:szCs w:val="22"/>
    </w:rPr>
  </w:style>
  <w:style w:type="character" w:customStyle="1" w:styleId="161">
    <w:name w:val="_Style 160"/>
    <w:autoRedefine/>
    <w:qFormat/>
    <w:uiPriority w:val="19"/>
    <w:rPr>
      <w:i/>
      <w:color w:val="5A5A5A"/>
    </w:rPr>
  </w:style>
  <w:style w:type="character" w:customStyle="1" w:styleId="162">
    <w:name w:val="_Style 161"/>
    <w:autoRedefine/>
    <w:qFormat/>
    <w:uiPriority w:val="21"/>
    <w:rPr>
      <w:b/>
      <w:i/>
      <w:sz w:val="24"/>
      <w:szCs w:val="24"/>
      <w:u w:val="single"/>
    </w:rPr>
  </w:style>
  <w:style w:type="character" w:customStyle="1" w:styleId="163">
    <w:name w:val="_Style 162"/>
    <w:autoRedefine/>
    <w:qFormat/>
    <w:uiPriority w:val="31"/>
    <w:rPr>
      <w:sz w:val="24"/>
      <w:szCs w:val="24"/>
      <w:u w:val="single"/>
    </w:rPr>
  </w:style>
  <w:style w:type="character" w:customStyle="1" w:styleId="164">
    <w:name w:val="_Style 163"/>
    <w:autoRedefine/>
    <w:qFormat/>
    <w:uiPriority w:val="32"/>
    <w:rPr>
      <w:b/>
      <w:sz w:val="24"/>
      <w:u w:val="single"/>
    </w:rPr>
  </w:style>
  <w:style w:type="character" w:customStyle="1" w:styleId="165">
    <w:name w:val="_Style 164"/>
    <w:autoRedefine/>
    <w:qFormat/>
    <w:uiPriority w:val="33"/>
    <w:rPr>
      <w:rFonts w:ascii="Cambria" w:hAnsi="Cambria" w:eastAsia="宋体"/>
      <w:b/>
      <w:i/>
      <w:sz w:val="24"/>
      <w:szCs w:val="24"/>
    </w:rPr>
  </w:style>
  <w:style w:type="paragraph" w:customStyle="1" w:styleId="166">
    <w:name w:val="_Style 165"/>
    <w:basedOn w:val="2"/>
    <w:next w:val="1"/>
    <w:autoRedefine/>
    <w:qFormat/>
    <w:uiPriority w:val="39"/>
    <w:pPr>
      <w:outlineLvl w:val="9"/>
    </w:pPr>
  </w:style>
  <w:style w:type="paragraph" w:customStyle="1" w:styleId="167">
    <w:name w:val="Paragraph2"/>
    <w:basedOn w:val="1"/>
    <w:autoRedefine/>
    <w:qFormat/>
    <w:uiPriority w:val="0"/>
    <w:pPr>
      <w:spacing w:before="80" w:line="240" w:lineRule="atLeast"/>
      <w:ind w:left="720"/>
    </w:pPr>
    <w:rPr>
      <w:color w:val="000000"/>
      <w:kern w:val="0"/>
      <w:sz w:val="20"/>
      <w:szCs w:val="20"/>
      <w:lang w:val="en-AU" w:eastAsia="en-US"/>
    </w:rPr>
  </w:style>
  <w:style w:type="paragraph" w:customStyle="1" w:styleId="168">
    <w:name w:val="Bullet2"/>
    <w:basedOn w:val="1"/>
    <w:autoRedefine/>
    <w:qFormat/>
    <w:uiPriority w:val="0"/>
    <w:pPr>
      <w:spacing w:line="240" w:lineRule="atLeast"/>
      <w:ind w:left="1440" w:hanging="360"/>
      <w:jc w:val="left"/>
    </w:pPr>
    <w:rPr>
      <w:color w:val="000080"/>
      <w:kern w:val="0"/>
      <w:sz w:val="20"/>
      <w:szCs w:val="20"/>
      <w:lang w:eastAsia="en-US"/>
    </w:rPr>
  </w:style>
  <w:style w:type="paragraph" w:customStyle="1" w:styleId="169">
    <w:name w:val="Paragraph1"/>
    <w:basedOn w:val="1"/>
    <w:autoRedefine/>
    <w:qFormat/>
    <w:uiPriority w:val="0"/>
    <w:pPr>
      <w:spacing w:before="80"/>
    </w:pPr>
    <w:rPr>
      <w:kern w:val="0"/>
      <w:sz w:val="20"/>
      <w:szCs w:val="20"/>
      <w:lang w:eastAsia="en-US"/>
    </w:rPr>
  </w:style>
  <w:style w:type="paragraph" w:customStyle="1" w:styleId="170">
    <w:name w:val="Tabletext"/>
    <w:basedOn w:val="1"/>
    <w:autoRedefine/>
    <w:qFormat/>
    <w:uiPriority w:val="0"/>
    <w:pPr>
      <w:keepLines/>
      <w:spacing w:after="120" w:line="240" w:lineRule="atLeast"/>
      <w:jc w:val="left"/>
    </w:pPr>
    <w:rPr>
      <w:kern w:val="0"/>
      <w:sz w:val="20"/>
      <w:szCs w:val="20"/>
      <w:lang w:eastAsia="en-US"/>
    </w:rPr>
  </w:style>
  <w:style w:type="character" w:customStyle="1" w:styleId="171">
    <w:name w:val="正文文本 Char"/>
    <w:link w:val="28"/>
    <w:autoRedefine/>
    <w:qFormat/>
    <w:uiPriority w:val="0"/>
    <w:rPr>
      <w:rFonts w:ascii="Times New Roman" w:hAnsi="Times New Roman"/>
      <w:lang w:eastAsia="en-US"/>
    </w:rPr>
  </w:style>
  <w:style w:type="paragraph" w:customStyle="1" w:styleId="172">
    <w:name w:val="Paragraph3"/>
    <w:basedOn w:val="1"/>
    <w:autoRedefine/>
    <w:qFormat/>
    <w:uiPriority w:val="0"/>
    <w:pPr>
      <w:spacing w:before="80"/>
      <w:ind w:left="1530"/>
    </w:pPr>
    <w:rPr>
      <w:kern w:val="0"/>
      <w:sz w:val="20"/>
      <w:szCs w:val="20"/>
      <w:lang w:eastAsia="en-US"/>
    </w:rPr>
  </w:style>
  <w:style w:type="paragraph" w:customStyle="1" w:styleId="173">
    <w:name w:val="Bullet1"/>
    <w:basedOn w:val="1"/>
    <w:autoRedefine/>
    <w:qFormat/>
    <w:uiPriority w:val="0"/>
    <w:pPr>
      <w:spacing w:line="240" w:lineRule="atLeast"/>
      <w:ind w:left="720" w:hanging="432"/>
      <w:jc w:val="left"/>
    </w:pPr>
    <w:rPr>
      <w:kern w:val="0"/>
      <w:sz w:val="20"/>
      <w:szCs w:val="20"/>
      <w:lang w:eastAsia="en-US"/>
    </w:rPr>
  </w:style>
  <w:style w:type="character" w:customStyle="1" w:styleId="174">
    <w:name w:val="脚注文本 Char"/>
    <w:link w:val="59"/>
    <w:autoRedefine/>
    <w:qFormat/>
    <w:uiPriority w:val="0"/>
    <w:rPr>
      <w:rFonts w:ascii="Helvetica" w:hAnsi="Helvetica"/>
      <w:sz w:val="16"/>
      <w:lang w:eastAsia="en-US"/>
    </w:rPr>
  </w:style>
  <w:style w:type="paragraph" w:customStyle="1" w:styleId="175">
    <w:name w:val="Paragraph4"/>
    <w:basedOn w:val="1"/>
    <w:autoRedefine/>
    <w:qFormat/>
    <w:uiPriority w:val="0"/>
    <w:pPr>
      <w:spacing w:before="80"/>
      <w:ind w:left="2250"/>
    </w:pPr>
    <w:rPr>
      <w:kern w:val="0"/>
      <w:sz w:val="20"/>
      <w:szCs w:val="20"/>
      <w:lang w:eastAsia="en-US"/>
    </w:rPr>
  </w:style>
  <w:style w:type="paragraph" w:customStyle="1" w:styleId="176">
    <w:name w:val="Main Title"/>
    <w:basedOn w:val="1"/>
    <w:autoRedefine/>
    <w:qFormat/>
    <w:uiPriority w:val="0"/>
    <w:pPr>
      <w:spacing w:before="480" w:after="60"/>
      <w:jc w:val="center"/>
    </w:pPr>
    <w:rPr>
      <w:rFonts w:ascii="Arial" w:hAnsi="Arial"/>
      <w:b/>
      <w:kern w:val="28"/>
      <w:sz w:val="32"/>
      <w:szCs w:val="20"/>
      <w:lang w:eastAsia="en-US"/>
    </w:rPr>
  </w:style>
  <w:style w:type="character" w:customStyle="1" w:styleId="177">
    <w:name w:val="正文文本 2 Char"/>
    <w:link w:val="65"/>
    <w:autoRedefine/>
    <w:qFormat/>
    <w:uiPriority w:val="0"/>
    <w:rPr>
      <w:rFonts w:ascii="Times New Roman" w:hAnsi="Times New Roman"/>
      <w:i/>
      <w:color w:val="0000FF"/>
      <w:u w:val="single"/>
      <w:lang w:eastAsia="en-US"/>
    </w:rPr>
  </w:style>
  <w:style w:type="paragraph" w:customStyle="1" w:styleId="178">
    <w:name w:val="Body"/>
    <w:basedOn w:val="1"/>
    <w:autoRedefine/>
    <w:qFormat/>
    <w:uiPriority w:val="0"/>
    <w:pPr>
      <w:widowControl/>
      <w:spacing w:before="120"/>
    </w:pPr>
    <w:rPr>
      <w:rFonts w:ascii="Book Antiqua" w:hAnsi="Book Antiqua"/>
      <w:kern w:val="0"/>
      <w:sz w:val="20"/>
      <w:szCs w:val="20"/>
      <w:lang w:eastAsia="en-US"/>
    </w:rPr>
  </w:style>
  <w:style w:type="paragraph" w:customStyle="1" w:styleId="179">
    <w:name w:val="Bullet"/>
    <w:basedOn w:val="1"/>
    <w:autoRedefine/>
    <w:qFormat/>
    <w:uiPriority w:val="0"/>
    <w:pPr>
      <w:widowControl/>
      <w:tabs>
        <w:tab w:val="left" w:pos="360"/>
        <w:tab w:val="left" w:pos="720"/>
      </w:tabs>
      <w:spacing w:before="120"/>
      <w:ind w:left="720" w:right="360"/>
    </w:pPr>
    <w:rPr>
      <w:rFonts w:ascii="Book Antiqua" w:hAnsi="Book Antiqua"/>
      <w:kern w:val="0"/>
      <w:sz w:val="20"/>
      <w:szCs w:val="20"/>
      <w:lang w:eastAsia="en-US"/>
    </w:rPr>
  </w:style>
  <w:style w:type="paragraph" w:customStyle="1" w:styleId="180">
    <w:name w:val="InfoBlue"/>
    <w:basedOn w:val="1"/>
    <w:next w:val="28"/>
    <w:autoRedefine/>
    <w:qFormat/>
    <w:uiPriority w:val="0"/>
    <w:pPr>
      <w:spacing w:after="120" w:line="240" w:lineRule="atLeast"/>
      <w:ind w:left="720"/>
      <w:jc w:val="left"/>
    </w:pPr>
    <w:rPr>
      <w:i/>
      <w:color w:val="0000FF"/>
      <w:kern w:val="0"/>
      <w:sz w:val="20"/>
      <w:szCs w:val="20"/>
      <w:lang w:eastAsia="en-US"/>
    </w:rPr>
  </w:style>
  <w:style w:type="paragraph" w:customStyle="1" w:styleId="181">
    <w:name w:val="样式 左  3.6 字符"/>
    <w:basedOn w:val="1"/>
    <w:autoRedefine/>
    <w:qFormat/>
    <w:uiPriority w:val="0"/>
    <w:pPr>
      <w:spacing w:line="340" w:lineRule="exact"/>
      <w:ind w:left="360" w:leftChars="360" w:firstLine="200" w:firstLineChars="200"/>
      <w:jc w:val="left"/>
    </w:pPr>
    <w:rPr>
      <w:rFonts w:cs="宋体"/>
      <w:kern w:val="0"/>
      <w:sz w:val="20"/>
      <w:szCs w:val="20"/>
      <w:lang w:eastAsia="en-US"/>
    </w:rPr>
  </w:style>
  <w:style w:type="paragraph" w:customStyle="1" w:styleId="182">
    <w:name w:val="样式 左侧:  1.27 厘米"/>
    <w:basedOn w:val="1"/>
    <w:autoRedefine/>
    <w:qFormat/>
    <w:uiPriority w:val="0"/>
    <w:pPr>
      <w:spacing w:line="340" w:lineRule="exact"/>
      <w:ind w:left="720"/>
      <w:jc w:val="left"/>
    </w:pPr>
    <w:rPr>
      <w:rFonts w:cs="宋体"/>
      <w:kern w:val="0"/>
      <w:sz w:val="20"/>
      <w:szCs w:val="20"/>
      <w:lang w:eastAsia="en-US"/>
    </w:rPr>
  </w:style>
  <w:style w:type="paragraph" w:customStyle="1" w:styleId="183">
    <w:name w:val="样式 左侧:  1.27 厘米1"/>
    <w:basedOn w:val="1"/>
    <w:autoRedefine/>
    <w:qFormat/>
    <w:uiPriority w:val="0"/>
    <w:pPr>
      <w:spacing w:line="340" w:lineRule="exact"/>
      <w:ind w:left="720"/>
      <w:jc w:val="left"/>
    </w:pPr>
    <w:rPr>
      <w:rFonts w:cs="宋体"/>
      <w:kern w:val="0"/>
      <w:sz w:val="20"/>
      <w:szCs w:val="20"/>
      <w:lang w:eastAsia="en-US"/>
    </w:rPr>
  </w:style>
  <w:style w:type="paragraph" w:customStyle="1" w:styleId="184">
    <w:name w:val="Default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185">
    <w:name w:val="日期 Char"/>
    <w:link w:val="42"/>
    <w:autoRedefine/>
    <w:qFormat/>
    <w:uiPriority w:val="0"/>
    <w:rPr>
      <w:rFonts w:ascii="Times New Roman" w:hAnsi="Times New Roman"/>
      <w:lang w:eastAsia="en-US"/>
    </w:rPr>
  </w:style>
  <w:style w:type="character" w:customStyle="1" w:styleId="186">
    <w:name w:val="small"/>
    <w:basedOn w:val="121"/>
    <w:autoRedefine/>
    <w:qFormat/>
    <w:uiPriority w:val="0"/>
  </w:style>
  <w:style w:type="character" w:customStyle="1" w:styleId="187">
    <w:name w:val="正文文本缩进 3 Char"/>
    <w:link w:val="62"/>
    <w:autoRedefine/>
    <w:qFormat/>
    <w:uiPriority w:val="0"/>
    <w:rPr>
      <w:rFonts w:ascii="Times New Roman" w:hAnsi="Times New Roman"/>
      <w:kern w:val="2"/>
      <w:sz w:val="16"/>
      <w:szCs w:val="16"/>
    </w:rPr>
  </w:style>
  <w:style w:type="paragraph" w:customStyle="1" w:styleId="188">
    <w:name w:val="列出段落1"/>
    <w:basedOn w:val="1"/>
    <w:autoRedefine/>
    <w:qFormat/>
    <w:uiPriority w:val="0"/>
    <w:pPr>
      <w:ind w:firstLine="420" w:firstLineChars="200"/>
    </w:pPr>
    <w:rPr>
      <w:rFonts w:ascii="Calibri" w:hAnsi="Calibri"/>
      <w:szCs w:val="20"/>
    </w:rPr>
  </w:style>
  <w:style w:type="character" w:customStyle="1" w:styleId="189">
    <w:name w:val="批注文字 Char"/>
    <w:link w:val="23"/>
    <w:autoRedefine/>
    <w:qFormat/>
    <w:uiPriority w:val="0"/>
    <w:rPr>
      <w:rFonts w:ascii="Times New Roman" w:hAnsi="Times New Roman"/>
      <w:kern w:val="2"/>
      <w:sz w:val="21"/>
      <w:szCs w:val="24"/>
    </w:rPr>
  </w:style>
  <w:style w:type="character" w:customStyle="1" w:styleId="190">
    <w:name w:val="批注主题 Char"/>
    <w:link w:val="73"/>
    <w:autoRedefine/>
    <w:qFormat/>
    <w:uiPriority w:val="0"/>
    <w:rPr>
      <w:rFonts w:ascii="Times New Roman" w:hAnsi="Times New Roman"/>
      <w:b/>
      <w:bCs/>
      <w:kern w:val="2"/>
      <w:sz w:val="21"/>
      <w:szCs w:val="24"/>
    </w:rPr>
  </w:style>
  <w:style w:type="character" w:customStyle="1" w:styleId="191">
    <w:name w:val="apple-style-span"/>
    <w:autoRedefine/>
    <w:qFormat/>
    <w:uiPriority w:val="0"/>
  </w:style>
  <w:style w:type="paragraph" w:customStyle="1" w:styleId="192">
    <w:name w:val="列出段落11"/>
    <w:basedOn w:val="1"/>
    <w:autoRedefine/>
    <w:qFormat/>
    <w:uiPriority w:val="0"/>
    <w:pPr>
      <w:spacing w:line="240" w:lineRule="auto"/>
      <w:ind w:firstLine="420" w:firstLineChars="200"/>
    </w:pPr>
    <w:rPr>
      <w:rFonts w:ascii="Calibri" w:hAnsi="Calibri"/>
      <w:sz w:val="21"/>
      <w:szCs w:val="20"/>
    </w:rPr>
  </w:style>
  <w:style w:type="character" w:customStyle="1" w:styleId="193">
    <w:name w:val="HTML 预设格式 Char"/>
    <w:link w:val="69"/>
    <w:autoRedefine/>
    <w:qFormat/>
    <w:uiPriority w:val="0"/>
    <w:rPr>
      <w:rFonts w:ascii="宋体" w:hAnsi="宋体" w:cs="宋体"/>
      <w:sz w:val="24"/>
      <w:szCs w:val="24"/>
    </w:rPr>
  </w:style>
  <w:style w:type="character" w:customStyle="1" w:styleId="194">
    <w:name w:val="m1"/>
    <w:autoRedefine/>
    <w:qFormat/>
    <w:uiPriority w:val="0"/>
    <w:rPr>
      <w:color w:val="0000FF"/>
    </w:rPr>
  </w:style>
  <w:style w:type="character" w:customStyle="1" w:styleId="195">
    <w:name w:val="t1"/>
    <w:autoRedefine/>
    <w:qFormat/>
    <w:uiPriority w:val="0"/>
    <w:rPr>
      <w:color w:val="990000"/>
    </w:rPr>
  </w:style>
  <w:style w:type="character" w:customStyle="1" w:styleId="196">
    <w:name w:val="tx1"/>
    <w:autoRedefine/>
    <w:qFormat/>
    <w:uiPriority w:val="0"/>
    <w:rPr>
      <w:b/>
      <w:bCs/>
    </w:rPr>
  </w:style>
  <w:style w:type="character" w:customStyle="1" w:styleId="197">
    <w:name w:val="style91"/>
    <w:autoRedefine/>
    <w:qFormat/>
    <w:uiPriority w:val="0"/>
    <w:rPr>
      <w:rFonts w:hint="default" w:ascii="Arial" w:hAnsi="Arial" w:cs="Arial"/>
    </w:rPr>
  </w:style>
  <w:style w:type="character" w:customStyle="1" w:styleId="198">
    <w:name w:val="目录标题"/>
    <w:autoRedefine/>
    <w:qFormat/>
    <w:uiPriority w:val="0"/>
    <w:rPr>
      <w:b/>
      <w:bCs/>
      <w:sz w:val="44"/>
    </w:rPr>
  </w:style>
  <w:style w:type="character" w:customStyle="1" w:styleId="199">
    <w:name w:val="headline-content"/>
    <w:autoRedefine/>
    <w:qFormat/>
    <w:uiPriority w:val="0"/>
  </w:style>
  <w:style w:type="paragraph" w:customStyle="1" w:styleId="200">
    <w:name w:val="列出段落2"/>
    <w:basedOn w:val="1"/>
    <w:autoRedefine/>
    <w:qFormat/>
    <w:uiPriority w:val="0"/>
    <w:pPr>
      <w:ind w:firstLine="420" w:firstLineChars="200"/>
    </w:pPr>
    <w:rPr>
      <w:rFonts w:ascii="Calibri" w:hAnsi="Calibri"/>
      <w:szCs w:val="20"/>
    </w:rPr>
  </w:style>
  <w:style w:type="paragraph" w:customStyle="1" w:styleId="201">
    <w:name w:val="List Paragraph1"/>
    <w:basedOn w:val="1"/>
    <w:autoRedefine/>
    <w:qFormat/>
    <w:uiPriority w:val="0"/>
    <w:pPr>
      <w:spacing w:line="240" w:lineRule="auto"/>
      <w:ind w:firstLine="420" w:firstLineChars="200"/>
    </w:pPr>
    <w:rPr>
      <w:sz w:val="21"/>
    </w:rPr>
  </w:style>
  <w:style w:type="paragraph" w:customStyle="1" w:styleId="202">
    <w:name w:val="_Style 201"/>
    <w:autoRedefine/>
    <w:hidden/>
    <w:semiHidden/>
    <w:qFormat/>
    <w:uiPriority w:val="99"/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03">
    <w:name w:val="正文首行缩进2字"/>
    <w:basedOn w:val="1"/>
    <w:link w:val="204"/>
    <w:autoRedefine/>
    <w:qFormat/>
    <w:uiPriority w:val="0"/>
    <w:pPr>
      <w:spacing w:line="240" w:lineRule="auto"/>
      <w:ind w:firstLine="560" w:firstLineChars="200"/>
    </w:pPr>
    <w:rPr>
      <w:rFonts w:eastAsia="楷体_GB2312"/>
      <w:kern w:val="0"/>
      <w:sz w:val="28"/>
    </w:rPr>
  </w:style>
  <w:style w:type="character" w:customStyle="1" w:styleId="204">
    <w:name w:val="正文首行缩进2字 Char"/>
    <w:link w:val="203"/>
    <w:autoRedefine/>
    <w:qFormat/>
    <w:uiPriority w:val="0"/>
    <w:rPr>
      <w:rFonts w:ascii="Times New Roman" w:hAnsi="Times New Roman" w:eastAsia="楷体_GB2312"/>
      <w:sz w:val="28"/>
      <w:szCs w:val="24"/>
    </w:rPr>
  </w:style>
  <w:style w:type="paragraph" w:customStyle="1" w:styleId="205">
    <w:name w:val="正文加重首行缩进2字"/>
    <w:basedOn w:val="203"/>
    <w:link w:val="206"/>
    <w:autoRedefine/>
    <w:qFormat/>
    <w:uiPriority w:val="0"/>
    <w:rPr>
      <w:b/>
      <w:bCs/>
    </w:rPr>
  </w:style>
  <w:style w:type="character" w:customStyle="1" w:styleId="206">
    <w:name w:val="正文加重首行缩进2字 Char"/>
    <w:link w:val="205"/>
    <w:autoRedefine/>
    <w:qFormat/>
    <w:uiPriority w:val="0"/>
    <w:rPr>
      <w:rFonts w:ascii="Times New Roman" w:hAnsi="Times New Roman" w:eastAsia="楷体_GB2312"/>
      <w:b/>
      <w:bCs/>
      <w:sz w:val="28"/>
      <w:szCs w:val="24"/>
    </w:rPr>
  </w:style>
  <w:style w:type="paragraph" w:customStyle="1" w:styleId="207">
    <w:name w:val="正文符号1"/>
    <w:basedOn w:val="203"/>
    <w:link w:val="208"/>
    <w:autoRedefine/>
    <w:qFormat/>
    <w:uiPriority w:val="0"/>
    <w:pPr>
      <w:tabs>
        <w:tab w:val="left" w:pos="960"/>
        <w:tab w:val="left" w:pos="1080"/>
      </w:tabs>
      <w:ind w:left="960" w:firstLine="0" w:firstLineChars="0"/>
    </w:pPr>
  </w:style>
  <w:style w:type="character" w:customStyle="1" w:styleId="208">
    <w:name w:val="正文符号1 Char"/>
    <w:link w:val="207"/>
    <w:autoRedefine/>
    <w:qFormat/>
    <w:uiPriority w:val="0"/>
    <w:rPr>
      <w:rFonts w:ascii="Times New Roman" w:hAnsi="Times New Roman" w:eastAsia="楷体_GB2312"/>
      <w:sz w:val="28"/>
      <w:szCs w:val="24"/>
    </w:rPr>
  </w:style>
  <w:style w:type="paragraph" w:customStyle="1" w:styleId="209">
    <w:name w:val="正文 首行缩进:  2 字符"/>
    <w:basedOn w:val="1"/>
    <w:link w:val="210"/>
    <w:autoRedefine/>
    <w:qFormat/>
    <w:uiPriority w:val="0"/>
    <w:pPr>
      <w:spacing w:line="240" w:lineRule="auto"/>
      <w:ind w:firstLine="560" w:firstLineChars="200"/>
    </w:pPr>
    <w:rPr>
      <w:rFonts w:ascii="Arial" w:hAnsi="Arial" w:eastAsia="楷体_GB2312"/>
      <w:sz w:val="28"/>
      <w:szCs w:val="20"/>
    </w:rPr>
  </w:style>
  <w:style w:type="character" w:customStyle="1" w:styleId="210">
    <w:name w:val="正文 首行缩进:  2 字符 Char1"/>
    <w:link w:val="209"/>
    <w:autoRedefine/>
    <w:qFormat/>
    <w:uiPriority w:val="0"/>
    <w:rPr>
      <w:rFonts w:ascii="Arial" w:hAnsi="Arial" w:eastAsia="楷体_GB2312"/>
      <w:kern w:val="2"/>
      <w:sz w:val="28"/>
    </w:rPr>
  </w:style>
  <w:style w:type="paragraph" w:customStyle="1" w:styleId="211">
    <w:name w:val="Char1"/>
    <w:basedOn w:val="1"/>
    <w:autoRedefine/>
    <w:qFormat/>
    <w:uiPriority w:val="0"/>
    <w:pPr>
      <w:spacing w:line="240" w:lineRule="atLeast"/>
      <w:ind w:left="420" w:firstLine="420"/>
    </w:pPr>
    <w:rPr>
      <w:kern w:val="0"/>
      <w:sz w:val="21"/>
      <w:szCs w:val="21"/>
    </w:rPr>
  </w:style>
  <w:style w:type="character" w:customStyle="1" w:styleId="212">
    <w:name w:val="正文文本缩进 Char"/>
    <w:link w:val="29"/>
    <w:autoRedefine/>
    <w:qFormat/>
    <w:uiPriority w:val="0"/>
    <w:rPr>
      <w:rFonts w:ascii="Times New Roman" w:hAnsi="Times New Roman" w:eastAsia="方正书宋简体"/>
      <w:kern w:val="2"/>
      <w:sz w:val="24"/>
    </w:rPr>
  </w:style>
  <w:style w:type="character" w:customStyle="1" w:styleId="213">
    <w:name w:val="linktext3"/>
    <w:autoRedefine/>
    <w:qFormat/>
    <w:uiPriority w:val="0"/>
    <w:rPr>
      <w:rFonts w:hint="default" w:ascii="ˎ̥" w:hAnsi="ˎ̥"/>
      <w:color w:val="0000FF"/>
      <w:sz w:val="18"/>
      <w:szCs w:val="18"/>
      <w:u w:val="single"/>
    </w:rPr>
  </w:style>
  <w:style w:type="character" w:customStyle="1" w:styleId="214">
    <w:name w:val="hui"/>
    <w:basedOn w:val="121"/>
    <w:autoRedefine/>
    <w:qFormat/>
    <w:uiPriority w:val="0"/>
  </w:style>
  <w:style w:type="character" w:customStyle="1" w:styleId="215">
    <w:name w:val="正文首行缩进 Char"/>
    <w:link w:val="74"/>
    <w:autoRedefine/>
    <w:qFormat/>
    <w:uiPriority w:val="0"/>
    <w:rPr>
      <w:rFonts w:ascii="Times New Roman" w:hAnsi="Times New Roman"/>
      <w:kern w:val="2"/>
      <w:sz w:val="21"/>
      <w:lang w:eastAsia="en-US"/>
    </w:rPr>
  </w:style>
  <w:style w:type="character" w:customStyle="1" w:styleId="216">
    <w:name w:val="f14"/>
    <w:basedOn w:val="121"/>
    <w:autoRedefine/>
    <w:qFormat/>
    <w:uiPriority w:val="0"/>
  </w:style>
  <w:style w:type="character" w:customStyle="1" w:styleId="217">
    <w:name w:val="纯文本 Char"/>
    <w:link w:val="38"/>
    <w:autoRedefine/>
    <w:qFormat/>
    <w:uiPriority w:val="0"/>
    <w:rPr>
      <w:rFonts w:ascii="宋体" w:hAnsi="Courier New"/>
      <w:kern w:val="2"/>
      <w:sz w:val="21"/>
    </w:rPr>
  </w:style>
  <w:style w:type="paragraph" w:customStyle="1" w:styleId="218">
    <w:name w:val="Char Char1"/>
    <w:basedOn w:val="1"/>
    <w:autoRedefine/>
    <w:qFormat/>
    <w:uiPriority w:val="0"/>
    <w:pPr>
      <w:widowControl/>
      <w:spacing w:after="160" w:line="240" w:lineRule="exact"/>
      <w:jc w:val="left"/>
    </w:pPr>
    <w:rPr>
      <w:rFonts w:ascii="Verdana" w:hAnsi="Verdana" w:eastAsia="楷体_GB2312"/>
      <w:b/>
      <w:i/>
      <w:iCs/>
      <w:color w:val="000000"/>
      <w:kern w:val="0"/>
      <w:sz w:val="20"/>
      <w:szCs w:val="20"/>
      <w:lang w:eastAsia="en-US"/>
    </w:rPr>
  </w:style>
  <w:style w:type="character" w:customStyle="1" w:styleId="219">
    <w:name w:val="rob1"/>
    <w:autoRedefine/>
    <w:qFormat/>
    <w:uiPriority w:val="0"/>
  </w:style>
  <w:style w:type="paragraph" w:customStyle="1" w:styleId="220">
    <w:name w:val="Char Char Char Char Char Char Char Char Char Char Char Char Char Char Char Char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paragraph" w:customStyle="1" w:styleId="221">
    <w:name w:val="Char"/>
    <w:basedOn w:val="1"/>
    <w:autoRedefine/>
    <w:qFormat/>
    <w:uiPriority w:val="0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222">
    <w:name w:val="Char Char Char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character" w:customStyle="1" w:styleId="223">
    <w:name w:val="无间隔 Char"/>
    <w:link w:val="155"/>
    <w:autoRedefine/>
    <w:qFormat/>
    <w:uiPriority w:val="1"/>
    <w:rPr>
      <w:rFonts w:ascii="Times New Roman" w:hAnsi="Times New Roman"/>
      <w:kern w:val="2"/>
      <w:sz w:val="21"/>
      <w:szCs w:val="32"/>
    </w:rPr>
  </w:style>
  <w:style w:type="paragraph" w:customStyle="1" w:styleId="224">
    <w:name w:val="样式 标题"/>
    <w:basedOn w:val="2"/>
    <w:autoRedefine/>
    <w:qFormat/>
    <w:uiPriority w:val="0"/>
    <w:pPr>
      <w:keepLines/>
      <w:numPr>
        <w:numId w:val="0"/>
      </w:numPr>
      <w:spacing w:before="340" w:after="330"/>
    </w:pPr>
    <w:rPr>
      <w:rFonts w:ascii="Times New Roman" w:hAnsi="Times New Roman" w:cs="宋体"/>
      <w:kern w:val="44"/>
      <w:sz w:val="44"/>
      <w:szCs w:val="20"/>
    </w:rPr>
  </w:style>
  <w:style w:type="paragraph" w:customStyle="1" w:styleId="225">
    <w:name w:val="标题 jkk"/>
    <w:basedOn w:val="1"/>
    <w:next w:val="1"/>
    <w:autoRedefine/>
    <w:qFormat/>
    <w:uiPriority w:val="0"/>
    <w:pPr>
      <w:spacing w:line="240" w:lineRule="auto"/>
      <w:jc w:val="center"/>
    </w:pPr>
    <w:rPr>
      <w:rFonts w:cs="宋体"/>
      <w:sz w:val="21"/>
      <w:szCs w:val="20"/>
    </w:rPr>
  </w:style>
  <w:style w:type="character" w:customStyle="1" w:styleId="226">
    <w:name w:val="正文文本缩进 2 Char"/>
    <w:link w:val="43"/>
    <w:autoRedefine/>
    <w:qFormat/>
    <w:uiPriority w:val="0"/>
    <w:rPr>
      <w:rFonts w:ascii="Times New Roman" w:hAnsi="Times New Roman"/>
      <w:kern w:val="2"/>
      <w:sz w:val="21"/>
    </w:rPr>
  </w:style>
  <w:style w:type="paragraph" w:customStyle="1" w:styleId="227">
    <w:name w:val="Char Char8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228">
    <w:name w:val="Char Char Char Char Char Char Char Char Char Char1 Char Char Char Char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229">
    <w:name w:val="标准文本"/>
    <w:basedOn w:val="1"/>
    <w:link w:val="230"/>
    <w:autoRedefine/>
    <w:qFormat/>
    <w:uiPriority w:val="0"/>
    <w:pPr>
      <w:spacing w:line="360" w:lineRule="auto"/>
      <w:ind w:firstLine="480" w:firstLineChars="200"/>
    </w:pPr>
    <w:rPr>
      <w:rFonts w:eastAsia="仿宋_GB2312"/>
      <w:kern w:val="0"/>
      <w:sz w:val="20"/>
      <w:szCs w:val="20"/>
    </w:rPr>
  </w:style>
  <w:style w:type="character" w:customStyle="1" w:styleId="230">
    <w:name w:val="标准文本 Char"/>
    <w:link w:val="229"/>
    <w:autoRedefine/>
    <w:qFormat/>
    <w:locked/>
    <w:uiPriority w:val="0"/>
    <w:rPr>
      <w:rFonts w:ascii="Times New Roman" w:hAnsi="Times New Roman" w:eastAsia="仿宋_GB2312"/>
    </w:rPr>
  </w:style>
  <w:style w:type="character" w:customStyle="1" w:styleId="231">
    <w:name w:val="已访问的超链接11"/>
    <w:autoRedefine/>
    <w:qFormat/>
    <w:uiPriority w:val="0"/>
    <w:rPr>
      <w:color w:val="800080"/>
      <w:u w:val="single"/>
    </w:rPr>
  </w:style>
  <w:style w:type="character" w:customStyle="1" w:styleId="232">
    <w:name w:val="已访问的超链接2"/>
    <w:autoRedefine/>
    <w:qFormat/>
    <w:uiPriority w:val="0"/>
    <w:rPr>
      <w:color w:val="800080"/>
      <w:u w:val="single"/>
    </w:rPr>
  </w:style>
  <w:style w:type="paragraph" w:customStyle="1" w:styleId="233">
    <w:name w:val="GW-列表样式"/>
    <w:basedOn w:val="1"/>
    <w:autoRedefine/>
    <w:qFormat/>
    <w:uiPriority w:val="0"/>
    <w:pPr>
      <w:widowControl/>
      <w:jc w:val="left"/>
    </w:pPr>
    <w:rPr>
      <w:rFonts w:ascii="仿宋_GB2312" w:hAnsi="宋体" w:eastAsia="仿宋_GB2312"/>
      <w:sz w:val="21"/>
    </w:rPr>
  </w:style>
  <w:style w:type="character" w:customStyle="1" w:styleId="234">
    <w:name w:val="批注文字 Char1"/>
    <w:autoRedefine/>
    <w:qFormat/>
    <w:uiPriority w:val="99"/>
    <w:rPr>
      <w:rFonts w:ascii="Times New Roman" w:hAnsi="Times New Roman" w:eastAsia="宋体" w:cs="Times New Roman"/>
      <w:sz w:val="24"/>
      <w:szCs w:val="24"/>
    </w:rPr>
  </w:style>
  <w:style w:type="character" w:customStyle="1" w:styleId="235">
    <w:name w:val="！正文 Char Char"/>
    <w:link w:val="236"/>
    <w:autoRedefine/>
    <w:qFormat/>
    <w:uiPriority w:val="0"/>
    <w:rPr>
      <w:rFonts w:ascii="华文细黑" w:hAnsi="华文细黑" w:eastAsia="华文细黑"/>
      <w:sz w:val="24"/>
    </w:rPr>
  </w:style>
  <w:style w:type="paragraph" w:customStyle="1" w:styleId="236">
    <w:name w:val="！正文"/>
    <w:basedOn w:val="1"/>
    <w:link w:val="235"/>
    <w:autoRedefine/>
    <w:qFormat/>
    <w:uiPriority w:val="0"/>
    <w:pPr>
      <w:spacing w:line="360" w:lineRule="auto"/>
      <w:ind w:firstLine="200" w:firstLineChars="200"/>
    </w:pPr>
    <w:rPr>
      <w:rFonts w:ascii="华文细黑" w:hAnsi="华文细黑" w:eastAsia="华文细黑"/>
      <w:kern w:val="0"/>
      <w:szCs w:val="20"/>
    </w:rPr>
  </w:style>
  <w:style w:type="character" w:customStyle="1" w:styleId="237">
    <w:name w:val="正文文本缩进 Char1"/>
    <w:autoRedefine/>
    <w:qFormat/>
    <w:uiPriority w:val="0"/>
    <w:rPr>
      <w:rFonts w:ascii="Times New Roman" w:hAnsi="Times New Roman" w:eastAsia="宋体" w:cs="Times New Roman"/>
      <w:sz w:val="24"/>
      <w:szCs w:val="24"/>
    </w:rPr>
  </w:style>
  <w:style w:type="character" w:customStyle="1" w:styleId="238">
    <w:name w:val="正文文本 3 Char"/>
    <w:link w:val="25"/>
    <w:autoRedefine/>
    <w:qFormat/>
    <w:uiPriority w:val="0"/>
    <w:rPr>
      <w:rFonts w:ascii="Times New Roman" w:hAnsi="Times New Roman"/>
      <w:kern w:val="2"/>
      <w:sz w:val="16"/>
      <w:szCs w:val="16"/>
    </w:rPr>
  </w:style>
  <w:style w:type="paragraph" w:customStyle="1" w:styleId="239">
    <w:name w:val="Char Char2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paragraph" w:customStyle="1" w:styleId="240">
    <w:name w:val="CI_DOC正文"/>
    <w:basedOn w:val="1"/>
    <w:autoRedefine/>
    <w:qFormat/>
    <w:uiPriority w:val="0"/>
    <w:pPr>
      <w:widowControl/>
      <w:spacing w:line="240" w:lineRule="auto"/>
      <w:jc w:val="center"/>
    </w:pPr>
    <w:rPr>
      <w:kern w:val="0"/>
      <w:sz w:val="21"/>
      <w:szCs w:val="21"/>
    </w:rPr>
  </w:style>
  <w:style w:type="paragraph" w:customStyle="1" w:styleId="241">
    <w:name w:val="Char Char21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character" w:customStyle="1" w:styleId="242">
    <w:name w:val="列出段落 Char"/>
    <w:link w:val="243"/>
    <w:autoRedefine/>
    <w:qFormat/>
    <w:uiPriority w:val="34"/>
    <w:rPr>
      <w:kern w:val="2"/>
      <w:sz w:val="21"/>
    </w:rPr>
  </w:style>
  <w:style w:type="paragraph" w:customStyle="1" w:styleId="243">
    <w:name w:val="列出段落3"/>
    <w:basedOn w:val="1"/>
    <w:link w:val="242"/>
    <w:autoRedefine/>
    <w:qFormat/>
    <w:uiPriority w:val="34"/>
    <w:pPr>
      <w:spacing w:line="240" w:lineRule="auto"/>
      <w:ind w:firstLine="420" w:firstLineChars="200"/>
    </w:pPr>
    <w:rPr>
      <w:rFonts w:ascii="Calibri" w:hAnsi="Calibri"/>
      <w:sz w:val="21"/>
      <w:szCs w:val="20"/>
    </w:rPr>
  </w:style>
  <w:style w:type="paragraph" w:customStyle="1" w:styleId="244">
    <w:name w:val="op_mapdots_left"/>
    <w:basedOn w:val="1"/>
    <w:autoRedefine/>
    <w:qFormat/>
    <w:uiPriority w:val="0"/>
    <w:pPr>
      <w:widowControl/>
      <w:spacing w:line="240" w:lineRule="auto"/>
      <w:jc w:val="left"/>
    </w:pPr>
    <w:rPr>
      <w:rFonts w:ascii="宋体" w:hAnsi="宋体" w:cs="宋体"/>
      <w:kern w:val="0"/>
    </w:rPr>
  </w:style>
  <w:style w:type="character" w:customStyle="1" w:styleId="245">
    <w:name w:val="rightcss1"/>
    <w:autoRedefine/>
    <w:qFormat/>
    <w:uiPriority w:val="0"/>
    <w:rPr>
      <w:rFonts w:hint="default" w:ascii="ˎ̥" w:hAnsi="ˎ̥"/>
      <w:color w:val="FFFFFF"/>
      <w:sz w:val="18"/>
      <w:szCs w:val="18"/>
      <w:u w:val="none"/>
    </w:rPr>
  </w:style>
  <w:style w:type="character" w:customStyle="1" w:styleId="246">
    <w:name w:val="text1"/>
    <w:autoRedefine/>
    <w:qFormat/>
    <w:uiPriority w:val="0"/>
    <w:rPr>
      <w:rFonts w:hint="eastAsia" w:ascii="新宋体" w:hAnsi="新宋体" w:eastAsia="新宋体"/>
      <w:color w:val="7A8079"/>
      <w:sz w:val="18"/>
      <w:szCs w:val="18"/>
      <w:u w:val="none"/>
    </w:rPr>
  </w:style>
  <w:style w:type="character" w:customStyle="1" w:styleId="247">
    <w:name w:val="n-grey"/>
    <w:basedOn w:val="121"/>
    <w:autoRedefine/>
    <w:qFormat/>
    <w:uiPriority w:val="0"/>
  </w:style>
  <w:style w:type="character" w:customStyle="1" w:styleId="248">
    <w:name w:val="页码1"/>
    <w:basedOn w:val="121"/>
    <w:autoRedefine/>
    <w:qFormat/>
    <w:uiPriority w:val="0"/>
  </w:style>
  <w:style w:type="character" w:customStyle="1" w:styleId="249">
    <w:name w:val="正文加重首行缩进2字 Char Char"/>
    <w:autoRedefine/>
    <w:qFormat/>
    <w:uiPriority w:val="0"/>
    <w:rPr>
      <w:rFonts w:eastAsia="楷体_GB2312"/>
      <w:b/>
      <w:bCs/>
      <w:sz w:val="28"/>
      <w:szCs w:val="24"/>
    </w:rPr>
  </w:style>
  <w:style w:type="character" w:customStyle="1" w:styleId="250">
    <w:name w:val="称呼 Char"/>
    <w:link w:val="251"/>
    <w:autoRedefine/>
    <w:qFormat/>
    <w:uiPriority w:val="0"/>
    <w:rPr>
      <w:kern w:val="2"/>
      <w:sz w:val="28"/>
    </w:rPr>
  </w:style>
  <w:style w:type="paragraph" w:customStyle="1" w:styleId="251">
    <w:name w:val="称呼1"/>
    <w:basedOn w:val="1"/>
    <w:next w:val="1"/>
    <w:link w:val="250"/>
    <w:autoRedefine/>
    <w:qFormat/>
    <w:uiPriority w:val="0"/>
    <w:pPr>
      <w:spacing w:line="240" w:lineRule="auto"/>
    </w:pPr>
    <w:rPr>
      <w:rFonts w:ascii="Calibri" w:hAnsi="Calibri"/>
      <w:sz w:val="28"/>
      <w:szCs w:val="20"/>
    </w:rPr>
  </w:style>
  <w:style w:type="character" w:customStyle="1" w:styleId="252">
    <w:name w:val="文本块 Char"/>
    <w:link w:val="33"/>
    <w:autoRedefine/>
    <w:qFormat/>
    <w:uiPriority w:val="0"/>
    <w:rPr>
      <w:i/>
      <w:kern w:val="2"/>
      <w:sz w:val="21"/>
      <w:szCs w:val="24"/>
    </w:rPr>
  </w:style>
  <w:style w:type="character" w:customStyle="1" w:styleId="253">
    <w:name w:val="不明显参考1"/>
    <w:autoRedefine/>
    <w:qFormat/>
    <w:uiPriority w:val="0"/>
    <w:rPr>
      <w:sz w:val="24"/>
      <w:szCs w:val="24"/>
      <w:u w:val="single"/>
    </w:rPr>
  </w:style>
  <w:style w:type="character" w:customStyle="1" w:styleId="254">
    <w:name w:val="明显参考1"/>
    <w:autoRedefine/>
    <w:qFormat/>
    <w:uiPriority w:val="0"/>
    <w:rPr>
      <w:b/>
      <w:sz w:val="24"/>
      <w:u w:val="single"/>
    </w:rPr>
  </w:style>
  <w:style w:type="character" w:customStyle="1" w:styleId="255">
    <w:name w:val="标准文本 Char Char"/>
    <w:autoRedefine/>
    <w:qFormat/>
    <w:uiPriority w:val="0"/>
    <w:rPr>
      <w:rFonts w:cs="宋体"/>
      <w:kern w:val="2"/>
      <w:sz w:val="24"/>
    </w:rPr>
  </w:style>
  <w:style w:type="character" w:customStyle="1" w:styleId="256">
    <w:name w:val="批注引用1"/>
    <w:autoRedefine/>
    <w:qFormat/>
    <w:uiPriority w:val="0"/>
    <w:rPr>
      <w:sz w:val="21"/>
      <w:szCs w:val="21"/>
    </w:rPr>
  </w:style>
  <w:style w:type="character" w:customStyle="1" w:styleId="257">
    <w:name w:val="不明显强调1"/>
    <w:autoRedefine/>
    <w:qFormat/>
    <w:uiPriority w:val="0"/>
    <w:rPr>
      <w:i/>
      <w:color w:val="5A5A5A"/>
    </w:rPr>
  </w:style>
  <w:style w:type="character" w:customStyle="1" w:styleId="258">
    <w:name w:val="正文首行缩进2字 Char Char"/>
    <w:autoRedefine/>
    <w:qFormat/>
    <w:uiPriority w:val="0"/>
    <w:rPr>
      <w:rFonts w:eastAsia="楷体_GB2312"/>
      <w:sz w:val="28"/>
      <w:szCs w:val="24"/>
    </w:rPr>
  </w:style>
  <w:style w:type="character" w:customStyle="1" w:styleId="259">
    <w:name w:val="明显强调1"/>
    <w:autoRedefine/>
    <w:qFormat/>
    <w:uiPriority w:val="0"/>
    <w:rPr>
      <w:b/>
      <w:i/>
      <w:sz w:val="24"/>
      <w:szCs w:val="24"/>
      <w:u w:val="single"/>
    </w:rPr>
  </w:style>
  <w:style w:type="character" w:customStyle="1" w:styleId="260">
    <w:name w:val="书籍标题1"/>
    <w:autoRedefine/>
    <w:qFormat/>
    <w:uiPriority w:val="0"/>
    <w:rPr>
      <w:b/>
      <w:bCs/>
      <w:smallCaps/>
      <w:spacing w:val="5"/>
    </w:rPr>
  </w:style>
  <w:style w:type="character" w:customStyle="1" w:styleId="261">
    <w:name w:val="标题 2 Char Char"/>
    <w:autoRedefine/>
    <w:qFormat/>
    <w:uiPriority w:val="0"/>
    <w:rPr>
      <w:rFonts w:ascii="Arial" w:hAnsi="Arial" w:eastAsia="黑体"/>
      <w:b/>
      <w:bCs/>
      <w:kern w:val="2"/>
      <w:sz w:val="32"/>
      <w:szCs w:val="32"/>
    </w:rPr>
  </w:style>
  <w:style w:type="character" w:customStyle="1" w:styleId="262">
    <w:name w:val="正文符号1 Char Char"/>
    <w:autoRedefine/>
    <w:qFormat/>
    <w:uiPriority w:val="0"/>
    <w:rPr>
      <w:rFonts w:eastAsia="楷体_GB2312"/>
      <w:sz w:val="28"/>
      <w:szCs w:val="24"/>
    </w:rPr>
  </w:style>
  <w:style w:type="paragraph" w:customStyle="1" w:styleId="263">
    <w:name w:val="批注主题1"/>
    <w:basedOn w:val="23"/>
    <w:next w:val="23"/>
    <w:autoRedefine/>
    <w:qFormat/>
    <w:uiPriority w:val="99"/>
    <w:pPr>
      <w:spacing w:line="240" w:lineRule="auto"/>
    </w:pPr>
    <w:rPr>
      <w:b/>
      <w:bCs/>
      <w:szCs w:val="20"/>
    </w:rPr>
  </w:style>
  <w:style w:type="paragraph" w:customStyle="1" w:styleId="264">
    <w:name w:val="日期1"/>
    <w:basedOn w:val="1"/>
    <w:next w:val="1"/>
    <w:autoRedefine/>
    <w:qFormat/>
    <w:uiPriority w:val="0"/>
    <w:pPr>
      <w:spacing w:line="240" w:lineRule="auto"/>
      <w:ind w:left="100" w:leftChars="2500"/>
    </w:pPr>
    <w:rPr>
      <w:sz w:val="21"/>
    </w:rPr>
  </w:style>
  <w:style w:type="character" w:customStyle="1" w:styleId="265">
    <w:name w:val="正文文本缩进 3 Char1"/>
    <w:autoRedefine/>
    <w:semiHidden/>
    <w:qFormat/>
    <w:uiPriority w:val="99"/>
    <w:rPr>
      <w:kern w:val="2"/>
      <w:sz w:val="16"/>
      <w:szCs w:val="16"/>
    </w:rPr>
  </w:style>
  <w:style w:type="paragraph" w:customStyle="1" w:styleId="266">
    <w:name w:val="文档结构图1"/>
    <w:basedOn w:val="1"/>
    <w:autoRedefine/>
    <w:qFormat/>
    <w:uiPriority w:val="99"/>
    <w:pPr>
      <w:spacing w:line="240" w:lineRule="auto"/>
    </w:pPr>
    <w:rPr>
      <w:rFonts w:ascii="宋体"/>
      <w:sz w:val="18"/>
      <w:szCs w:val="18"/>
    </w:rPr>
  </w:style>
  <w:style w:type="paragraph" w:customStyle="1" w:styleId="267">
    <w:name w:val="正文文本缩进 21"/>
    <w:basedOn w:val="1"/>
    <w:autoRedefine/>
    <w:qFormat/>
    <w:uiPriority w:val="0"/>
    <w:pPr>
      <w:spacing w:after="120" w:line="480" w:lineRule="auto"/>
      <w:ind w:left="420" w:leftChars="200"/>
    </w:pPr>
    <w:rPr>
      <w:sz w:val="21"/>
      <w:szCs w:val="20"/>
    </w:rPr>
  </w:style>
  <w:style w:type="paragraph" w:customStyle="1" w:styleId="268">
    <w:name w:val="正文文本 21"/>
    <w:basedOn w:val="1"/>
    <w:autoRedefine/>
    <w:qFormat/>
    <w:uiPriority w:val="0"/>
    <w:pPr>
      <w:spacing w:line="240" w:lineRule="atLeast"/>
      <w:ind w:left="720"/>
      <w:jc w:val="left"/>
    </w:pPr>
    <w:rPr>
      <w:i/>
      <w:color w:val="0000FF"/>
      <w:kern w:val="0"/>
      <w:sz w:val="20"/>
      <w:szCs w:val="20"/>
      <w:u w:val="single"/>
      <w:lang w:eastAsia="en-US"/>
    </w:rPr>
  </w:style>
  <w:style w:type="character" w:customStyle="1" w:styleId="269">
    <w:name w:val="正文文本 Char1"/>
    <w:autoRedefine/>
    <w:semiHidden/>
    <w:qFormat/>
    <w:uiPriority w:val="99"/>
    <w:rPr>
      <w:kern w:val="2"/>
      <w:sz w:val="21"/>
    </w:rPr>
  </w:style>
  <w:style w:type="character" w:customStyle="1" w:styleId="270">
    <w:name w:val="纯文本 Char2"/>
    <w:autoRedefine/>
    <w:qFormat/>
    <w:uiPriority w:val="0"/>
    <w:rPr>
      <w:rFonts w:ascii="宋体" w:hAnsi="Courier New" w:cs="Courier New"/>
      <w:kern w:val="2"/>
      <w:sz w:val="21"/>
      <w:szCs w:val="21"/>
    </w:rPr>
  </w:style>
  <w:style w:type="character" w:customStyle="1" w:styleId="271">
    <w:name w:val="页脚 Char1"/>
    <w:autoRedefine/>
    <w:semiHidden/>
    <w:qFormat/>
    <w:uiPriority w:val="99"/>
    <w:rPr>
      <w:kern w:val="2"/>
      <w:sz w:val="18"/>
      <w:szCs w:val="18"/>
    </w:rPr>
  </w:style>
  <w:style w:type="character" w:customStyle="1" w:styleId="272">
    <w:name w:val="批注框文本 Char1"/>
    <w:autoRedefine/>
    <w:semiHidden/>
    <w:qFormat/>
    <w:uiPriority w:val="99"/>
    <w:rPr>
      <w:kern w:val="2"/>
      <w:sz w:val="18"/>
      <w:szCs w:val="18"/>
    </w:rPr>
  </w:style>
  <w:style w:type="character" w:customStyle="1" w:styleId="273">
    <w:name w:val="页眉 Char1"/>
    <w:autoRedefine/>
    <w:semiHidden/>
    <w:qFormat/>
    <w:uiPriority w:val="99"/>
    <w:rPr>
      <w:kern w:val="2"/>
      <w:sz w:val="18"/>
      <w:szCs w:val="18"/>
    </w:rPr>
  </w:style>
  <w:style w:type="character" w:customStyle="1" w:styleId="274">
    <w:name w:val="副标题 Char1"/>
    <w:autoRedefine/>
    <w:qFormat/>
    <w:uiPriority w:val="0"/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275">
    <w:name w:val="脚注文本 Char1"/>
    <w:autoRedefine/>
    <w:semiHidden/>
    <w:qFormat/>
    <w:uiPriority w:val="99"/>
    <w:rPr>
      <w:kern w:val="2"/>
      <w:sz w:val="18"/>
      <w:szCs w:val="18"/>
    </w:rPr>
  </w:style>
  <w:style w:type="paragraph" w:customStyle="1" w:styleId="276">
    <w:name w:val="正文文本缩进 31"/>
    <w:basedOn w:val="1"/>
    <w:autoRedefine/>
    <w:qFormat/>
    <w:uiPriority w:val="0"/>
    <w:pPr>
      <w:spacing w:after="120" w:line="240" w:lineRule="auto"/>
      <w:ind w:left="420" w:leftChars="200"/>
    </w:pPr>
    <w:rPr>
      <w:sz w:val="16"/>
      <w:szCs w:val="16"/>
    </w:rPr>
  </w:style>
  <w:style w:type="paragraph" w:customStyle="1" w:styleId="277">
    <w:name w:val="列表 41"/>
    <w:basedOn w:val="1"/>
    <w:autoRedefine/>
    <w:qFormat/>
    <w:uiPriority w:val="0"/>
    <w:pPr>
      <w:adjustRightInd w:val="0"/>
      <w:spacing w:line="312" w:lineRule="atLeast"/>
      <w:ind w:left="100" w:leftChars="600" w:hanging="200" w:hangingChars="200"/>
      <w:textAlignment w:val="baseline"/>
    </w:pPr>
    <w:rPr>
      <w:kern w:val="0"/>
      <w:sz w:val="21"/>
      <w:szCs w:val="20"/>
    </w:rPr>
  </w:style>
  <w:style w:type="paragraph" w:customStyle="1" w:styleId="278">
    <w:name w:val="正文首行缩进1"/>
    <w:basedOn w:val="28"/>
    <w:autoRedefine/>
    <w:qFormat/>
    <w:uiPriority w:val="0"/>
    <w:pPr>
      <w:keepLines w:val="0"/>
      <w:spacing w:line="240" w:lineRule="auto"/>
      <w:ind w:left="0" w:firstLine="420" w:firstLineChars="100"/>
      <w:jc w:val="both"/>
    </w:pPr>
    <w:rPr>
      <w:kern w:val="2"/>
      <w:sz w:val="21"/>
    </w:rPr>
  </w:style>
  <w:style w:type="paragraph" w:customStyle="1" w:styleId="279">
    <w:name w:val="正文缩进1"/>
    <w:basedOn w:val="1"/>
    <w:autoRedefine/>
    <w:qFormat/>
    <w:uiPriority w:val="0"/>
    <w:pPr>
      <w:spacing w:line="360" w:lineRule="auto"/>
      <w:ind w:firstLine="420"/>
    </w:pPr>
    <w:rPr>
      <w:szCs w:val="21"/>
    </w:rPr>
  </w:style>
  <w:style w:type="paragraph" w:customStyle="1" w:styleId="280">
    <w:name w:val="TOC 标题1"/>
    <w:basedOn w:val="2"/>
    <w:next w:val="1"/>
    <w:autoRedefine/>
    <w:qFormat/>
    <w:uiPriority w:val="0"/>
    <w:pPr>
      <w:keepLines/>
      <w:widowControl/>
      <w:numPr>
        <w:numId w:val="0"/>
      </w:numPr>
      <w:spacing w:before="480" w:line="276" w:lineRule="auto"/>
      <w:outlineLvl w:val="9"/>
    </w:pPr>
    <w:rPr>
      <w:color w:val="365F91"/>
      <w:kern w:val="0"/>
      <w:sz w:val="28"/>
      <w:szCs w:val="28"/>
    </w:rPr>
  </w:style>
  <w:style w:type="paragraph" w:customStyle="1" w:styleId="281">
    <w:name w:val="正文文本缩进1"/>
    <w:basedOn w:val="1"/>
    <w:autoRedefine/>
    <w:qFormat/>
    <w:uiPriority w:val="0"/>
    <w:pPr>
      <w:spacing w:line="380" w:lineRule="exact"/>
      <w:ind w:firstLine="480"/>
    </w:pPr>
    <w:rPr>
      <w:rFonts w:eastAsia="方正书宋简体"/>
      <w:szCs w:val="20"/>
    </w:rPr>
  </w:style>
  <w:style w:type="paragraph" w:customStyle="1" w:styleId="282">
    <w:name w:val="纯文本1"/>
    <w:basedOn w:val="1"/>
    <w:autoRedefine/>
    <w:qFormat/>
    <w:uiPriority w:val="0"/>
    <w:pPr>
      <w:spacing w:line="240" w:lineRule="auto"/>
    </w:pPr>
    <w:rPr>
      <w:rFonts w:ascii="宋体" w:hAnsi="Courier New"/>
      <w:sz w:val="21"/>
      <w:szCs w:val="20"/>
    </w:rPr>
  </w:style>
  <w:style w:type="paragraph" w:customStyle="1" w:styleId="283">
    <w:name w:val="列表 21"/>
    <w:basedOn w:val="1"/>
    <w:autoRedefine/>
    <w:qFormat/>
    <w:uiPriority w:val="0"/>
    <w:pPr>
      <w:spacing w:line="240" w:lineRule="auto"/>
      <w:ind w:left="100" w:leftChars="200" w:hanging="200" w:hangingChars="200"/>
    </w:pPr>
    <w:rPr>
      <w:sz w:val="21"/>
    </w:rPr>
  </w:style>
  <w:style w:type="paragraph" w:customStyle="1" w:styleId="284">
    <w:name w:val="普通(网站)1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color w:val="000000"/>
      <w:kern w:val="0"/>
    </w:rPr>
  </w:style>
  <w:style w:type="paragraph" w:customStyle="1" w:styleId="285">
    <w:name w:val="明显引用1"/>
    <w:basedOn w:val="1"/>
    <w:next w:val="1"/>
    <w:autoRedefine/>
    <w:qFormat/>
    <w:uiPriority w:val="30"/>
    <w:pPr>
      <w:spacing w:line="240" w:lineRule="auto"/>
      <w:ind w:left="720" w:right="720"/>
    </w:pPr>
    <w:rPr>
      <w:b/>
      <w:i/>
      <w:sz w:val="21"/>
      <w:szCs w:val="22"/>
    </w:rPr>
  </w:style>
  <w:style w:type="paragraph" w:customStyle="1" w:styleId="286">
    <w:name w:val="无间隔1"/>
    <w:autoRedefine/>
    <w:qFormat/>
    <w:uiPriority w:val="0"/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287">
    <w:name w:val="Char2 Char Char"/>
    <w:basedOn w:val="1"/>
    <w:autoRedefine/>
    <w:qFormat/>
    <w:uiPriority w:val="0"/>
    <w:pPr>
      <w:tabs>
        <w:tab w:val="left" w:pos="425"/>
      </w:tabs>
      <w:spacing w:line="240" w:lineRule="auto"/>
      <w:ind w:left="425" w:hanging="425"/>
    </w:pPr>
  </w:style>
  <w:style w:type="paragraph" w:customStyle="1" w:styleId="288">
    <w:name w:val="引文目录标题1"/>
    <w:basedOn w:val="1"/>
    <w:next w:val="1"/>
    <w:autoRedefine/>
    <w:qFormat/>
    <w:uiPriority w:val="0"/>
    <w:pPr>
      <w:adjustRightInd w:val="0"/>
      <w:snapToGrid w:val="0"/>
      <w:spacing w:before="120" w:line="440" w:lineRule="exact"/>
    </w:pPr>
    <w:rPr>
      <w:rFonts w:ascii="Arial" w:hAnsi="Arial" w:cs="Arial"/>
    </w:rPr>
  </w:style>
  <w:style w:type="paragraph" w:customStyle="1" w:styleId="289">
    <w:name w:val="Char11"/>
    <w:basedOn w:val="1"/>
    <w:autoRedefine/>
    <w:qFormat/>
    <w:uiPriority w:val="0"/>
    <w:pPr>
      <w:spacing w:line="240" w:lineRule="atLeast"/>
      <w:ind w:left="420" w:firstLine="420"/>
    </w:pPr>
    <w:rPr>
      <w:kern w:val="0"/>
      <w:sz w:val="21"/>
      <w:szCs w:val="21"/>
    </w:rPr>
  </w:style>
  <w:style w:type="character" w:customStyle="1" w:styleId="290">
    <w:name w:val="文档结构图 Char1"/>
    <w:autoRedefine/>
    <w:qFormat/>
    <w:uiPriority w:val="99"/>
    <w:rPr>
      <w:rFonts w:ascii="宋体"/>
      <w:kern w:val="2"/>
      <w:sz w:val="18"/>
      <w:szCs w:val="18"/>
    </w:rPr>
  </w:style>
  <w:style w:type="paragraph" w:customStyle="1" w:styleId="291">
    <w:name w:val="Char Char11"/>
    <w:basedOn w:val="1"/>
    <w:autoRedefine/>
    <w:qFormat/>
    <w:uiPriority w:val="0"/>
    <w:pPr>
      <w:widowControl/>
      <w:spacing w:after="160" w:line="240" w:lineRule="exact"/>
      <w:jc w:val="left"/>
    </w:pPr>
    <w:rPr>
      <w:rFonts w:ascii="Verdana" w:hAnsi="Verdana" w:eastAsia="楷体_GB2312"/>
      <w:b/>
      <w:i/>
      <w:iCs/>
      <w:color w:val="000000"/>
      <w:kern w:val="0"/>
      <w:sz w:val="20"/>
      <w:szCs w:val="20"/>
      <w:lang w:eastAsia="en-US"/>
    </w:rPr>
  </w:style>
  <w:style w:type="paragraph" w:customStyle="1" w:styleId="292">
    <w:name w:val="Char Char Char Char Char Char Char Char Char Char Char Char Char Char Char Char1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character" w:customStyle="1" w:styleId="293">
    <w:name w:val="日期 Char1"/>
    <w:autoRedefine/>
    <w:qFormat/>
    <w:uiPriority w:val="0"/>
    <w:rPr>
      <w:kern w:val="2"/>
      <w:sz w:val="21"/>
      <w:szCs w:val="24"/>
    </w:rPr>
  </w:style>
  <w:style w:type="paragraph" w:customStyle="1" w:styleId="294">
    <w:name w:val="Char2"/>
    <w:basedOn w:val="1"/>
    <w:autoRedefine/>
    <w:qFormat/>
    <w:uiPriority w:val="0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295">
    <w:name w:val="Char Char Char2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character" w:customStyle="1" w:styleId="296">
    <w:name w:val="批注主题 Char1"/>
    <w:autoRedefine/>
    <w:qFormat/>
    <w:uiPriority w:val="99"/>
    <w:rPr>
      <w:rFonts w:ascii="Times New Roman" w:hAnsi="Times New Roman" w:eastAsia="宋体" w:cs="Times New Roman"/>
      <w:b/>
      <w:bCs/>
      <w:kern w:val="2"/>
      <w:sz w:val="21"/>
      <w:szCs w:val="24"/>
    </w:rPr>
  </w:style>
  <w:style w:type="paragraph" w:customStyle="1" w:styleId="297">
    <w:name w:val="Char Char81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298">
    <w:name w:val="Char Char Char Char Char Char Char Char Char Char1 Char Char Char Char1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299">
    <w:name w:val="Char2 Char Char1"/>
    <w:basedOn w:val="1"/>
    <w:autoRedefine/>
    <w:qFormat/>
    <w:uiPriority w:val="0"/>
    <w:pPr>
      <w:tabs>
        <w:tab w:val="left" w:pos="425"/>
      </w:tabs>
      <w:spacing w:line="240" w:lineRule="auto"/>
      <w:ind w:left="425" w:hanging="425"/>
    </w:pPr>
  </w:style>
  <w:style w:type="character" w:customStyle="1" w:styleId="300">
    <w:name w:val="普通文字1 Char Char"/>
    <w:autoRedefine/>
    <w:qFormat/>
    <w:uiPriority w:val="0"/>
    <w:rPr>
      <w:rFonts w:ascii="宋体" w:hAnsi="Courier New" w:eastAsia="宋体"/>
      <w:kern w:val="2"/>
      <w:sz w:val="21"/>
      <w:lang w:bidi="ar-SA"/>
    </w:rPr>
  </w:style>
  <w:style w:type="paragraph" w:customStyle="1" w:styleId="301">
    <w:name w:val="È±Ê¡ÎÄ±¾"/>
    <w:basedOn w:val="1"/>
    <w:autoRedefine/>
    <w:qFormat/>
    <w:uiPriority w:val="0"/>
    <w:pPr>
      <w:widowControl/>
      <w:overflowPunct w:val="0"/>
      <w:autoSpaceDE w:val="0"/>
      <w:autoSpaceDN w:val="0"/>
      <w:adjustRightInd w:val="0"/>
      <w:spacing w:line="240" w:lineRule="auto"/>
      <w:jc w:val="left"/>
      <w:textAlignment w:val="baseline"/>
    </w:pPr>
    <w:rPr>
      <w:kern w:val="0"/>
      <w:szCs w:val="20"/>
    </w:rPr>
  </w:style>
  <w:style w:type="paragraph" w:customStyle="1" w:styleId="302">
    <w:name w:val="Char Char Char Char"/>
    <w:basedOn w:val="1"/>
    <w:autoRedefine/>
    <w:qFormat/>
    <w:uiPriority w:val="0"/>
    <w:pPr>
      <w:adjustRightInd w:val="0"/>
      <w:spacing w:line="360" w:lineRule="auto"/>
    </w:pPr>
    <w:rPr>
      <w:kern w:val="0"/>
      <w:szCs w:val="20"/>
    </w:rPr>
  </w:style>
  <w:style w:type="paragraph" w:customStyle="1" w:styleId="303">
    <w:name w:val="样式"/>
    <w:basedOn w:val="1"/>
    <w:next w:val="38"/>
    <w:autoRedefine/>
    <w:qFormat/>
    <w:uiPriority w:val="0"/>
    <w:pPr>
      <w:spacing w:line="240" w:lineRule="auto"/>
    </w:pPr>
    <w:rPr>
      <w:rFonts w:ascii="宋体" w:hAnsi="Courier New"/>
      <w:sz w:val="21"/>
      <w:szCs w:val="21"/>
    </w:rPr>
  </w:style>
  <w:style w:type="character" w:customStyle="1" w:styleId="304">
    <w:name w:val="注释标题 Char"/>
    <w:link w:val="14"/>
    <w:autoRedefine/>
    <w:qFormat/>
    <w:uiPriority w:val="0"/>
    <w:rPr>
      <w:rFonts w:ascii="Times New Roman" w:hAnsi="Times New Roman"/>
      <w:kern w:val="2"/>
      <w:sz w:val="21"/>
      <w:szCs w:val="24"/>
    </w:rPr>
  </w:style>
  <w:style w:type="character" w:customStyle="1" w:styleId="305">
    <w:name w:val="正文首行缩进 2 Char"/>
    <w:basedOn w:val="212"/>
    <w:link w:val="75"/>
    <w:autoRedefine/>
    <w:qFormat/>
    <w:uiPriority w:val="0"/>
  </w:style>
  <w:style w:type="character" w:customStyle="1" w:styleId="306">
    <w:name w:val="正文首行缩进 2 Char1"/>
    <w:link w:val="75"/>
    <w:autoRedefine/>
    <w:qFormat/>
    <w:uiPriority w:val="99"/>
    <w:rPr>
      <w:rFonts w:ascii="Times New Roman" w:hAnsi="Times New Roman" w:eastAsia="方正书宋简体"/>
      <w:kern w:val="2"/>
      <w:sz w:val="24"/>
      <w:szCs w:val="24"/>
    </w:rPr>
  </w:style>
  <w:style w:type="paragraph" w:customStyle="1" w:styleId="307">
    <w:name w:val="标准"/>
    <w:basedOn w:val="1"/>
    <w:link w:val="420"/>
    <w:autoRedefine/>
    <w:qFormat/>
    <w:uiPriority w:val="0"/>
    <w:pPr>
      <w:adjustRightInd w:val="0"/>
      <w:spacing w:line="312" w:lineRule="atLeast"/>
      <w:jc w:val="center"/>
      <w:textAlignment w:val="baseline"/>
    </w:pPr>
    <w:rPr>
      <w:kern w:val="24"/>
    </w:rPr>
  </w:style>
  <w:style w:type="character" w:customStyle="1" w:styleId="308">
    <w:name w:val="opr-jigou-danpoi-address-l"/>
    <w:basedOn w:val="121"/>
    <w:autoRedefine/>
    <w:qFormat/>
    <w:uiPriority w:val="0"/>
  </w:style>
  <w:style w:type="character" w:customStyle="1" w:styleId="309">
    <w:name w:val="opr-jigou-danpoi-address-s"/>
    <w:basedOn w:val="121"/>
    <w:autoRedefine/>
    <w:qFormat/>
    <w:uiPriority w:val="0"/>
  </w:style>
  <w:style w:type="paragraph" w:customStyle="1" w:styleId="310">
    <w:name w:val="GW-正文"/>
    <w:link w:val="311"/>
    <w:autoRedefine/>
    <w:qFormat/>
    <w:uiPriority w:val="0"/>
    <w:pPr>
      <w:spacing w:line="360" w:lineRule="auto"/>
      <w:ind w:firstLine="200" w:firstLineChars="200"/>
    </w:pPr>
    <w:rPr>
      <w:rFonts w:ascii="Times New Roman" w:hAnsi="Times New Roman" w:eastAsia="仿宋_GB2312" w:cs="Times New Roman"/>
      <w:kern w:val="2"/>
      <w:sz w:val="24"/>
      <w:szCs w:val="24"/>
      <w:lang w:val="en-US" w:eastAsia="zh-CN" w:bidi="ar-SA"/>
    </w:rPr>
  </w:style>
  <w:style w:type="character" w:customStyle="1" w:styleId="311">
    <w:name w:val="GW-正文 Char"/>
    <w:link w:val="310"/>
    <w:autoRedefine/>
    <w:qFormat/>
    <w:uiPriority w:val="0"/>
    <w:rPr>
      <w:rFonts w:ascii="Times New Roman" w:hAnsi="Times New Roman" w:eastAsia="仿宋_GB2312"/>
      <w:kern w:val="2"/>
      <w:sz w:val="24"/>
      <w:szCs w:val="24"/>
      <w:lang w:val="en-US" w:eastAsia="zh-CN" w:bidi="ar-SA"/>
    </w:rPr>
  </w:style>
  <w:style w:type="paragraph" w:customStyle="1" w:styleId="312">
    <w:name w:val="自定义正文"/>
    <w:basedOn w:val="1"/>
    <w:link w:val="313"/>
    <w:autoRedefine/>
    <w:qFormat/>
    <w:uiPriority w:val="0"/>
    <w:pPr>
      <w:spacing w:afterLines="50" w:line="360" w:lineRule="auto"/>
      <w:ind w:firstLine="200" w:firstLineChars="200"/>
      <w:jc w:val="left"/>
    </w:pPr>
  </w:style>
  <w:style w:type="character" w:customStyle="1" w:styleId="313">
    <w:name w:val="自定义正文 Char"/>
    <w:link w:val="312"/>
    <w:autoRedefine/>
    <w:qFormat/>
    <w:uiPriority w:val="0"/>
    <w:rPr>
      <w:rFonts w:ascii="Times New Roman" w:hAnsi="Times New Roman"/>
      <w:kern w:val="2"/>
      <w:sz w:val="24"/>
      <w:szCs w:val="24"/>
    </w:rPr>
  </w:style>
  <w:style w:type="paragraph" w:customStyle="1" w:styleId="314">
    <w:name w:val="自定义表格文字"/>
    <w:basedOn w:val="1"/>
    <w:autoRedefine/>
    <w:qFormat/>
    <w:uiPriority w:val="0"/>
    <w:pPr>
      <w:spacing w:before="60" w:after="60" w:line="400" w:lineRule="exact"/>
      <w:jc w:val="left"/>
    </w:pPr>
    <w:rPr>
      <w:sz w:val="21"/>
    </w:rPr>
  </w:style>
  <w:style w:type="character" w:customStyle="1" w:styleId="315">
    <w:name w:val="正文缩进 Char"/>
    <w:link w:val="18"/>
    <w:autoRedefine/>
    <w:qFormat/>
    <w:uiPriority w:val="0"/>
    <w:rPr>
      <w:rFonts w:ascii="Times New Roman" w:hAnsi="Times New Roman"/>
      <w:lang w:eastAsia="en-US"/>
    </w:rPr>
  </w:style>
  <w:style w:type="character" w:customStyle="1" w:styleId="316">
    <w:name w:val="明显引用 Char1"/>
    <w:autoRedefine/>
    <w:qFormat/>
    <w:uiPriority w:val="30"/>
    <w:rPr>
      <w:b/>
      <w:i/>
      <w:kern w:val="2"/>
      <w:sz w:val="24"/>
      <w:szCs w:val="22"/>
    </w:rPr>
  </w:style>
  <w:style w:type="character" w:customStyle="1" w:styleId="317">
    <w:name w:val="正文文本 2 Char1"/>
    <w:autoRedefine/>
    <w:qFormat/>
    <w:uiPriority w:val="0"/>
    <w:rPr>
      <w:i/>
      <w:color w:val="0000FF"/>
      <w:u w:val="single"/>
      <w:lang w:eastAsia="en-US"/>
    </w:rPr>
  </w:style>
  <w:style w:type="paragraph" w:customStyle="1" w:styleId="318">
    <w:name w:val="Char3"/>
    <w:basedOn w:val="1"/>
    <w:autoRedefine/>
    <w:qFormat/>
    <w:uiPriority w:val="0"/>
    <w:pPr>
      <w:widowControl/>
      <w:spacing w:after="160" w:line="240" w:lineRule="exact"/>
      <w:ind w:left="-62" w:right="15" w:rightChars="15"/>
      <w:jc w:val="left"/>
    </w:pPr>
    <w:rPr>
      <w:sz w:val="21"/>
      <w:szCs w:val="20"/>
    </w:rPr>
  </w:style>
  <w:style w:type="paragraph" w:customStyle="1" w:styleId="319">
    <w:name w:val="Char4"/>
    <w:basedOn w:val="1"/>
    <w:autoRedefine/>
    <w:qFormat/>
    <w:uiPriority w:val="0"/>
    <w:pPr>
      <w:widowControl/>
      <w:spacing w:after="160" w:line="240" w:lineRule="exact"/>
      <w:ind w:left="-62" w:right="15" w:rightChars="15"/>
      <w:jc w:val="left"/>
    </w:pPr>
    <w:rPr>
      <w:sz w:val="21"/>
      <w:szCs w:val="20"/>
    </w:rPr>
  </w:style>
  <w:style w:type="character" w:customStyle="1" w:styleId="320">
    <w:name w:val="页码2"/>
    <w:basedOn w:val="121"/>
    <w:autoRedefine/>
    <w:qFormat/>
    <w:uiPriority w:val="0"/>
  </w:style>
  <w:style w:type="character" w:customStyle="1" w:styleId="321">
    <w:name w:val="不明显参考2"/>
    <w:autoRedefine/>
    <w:qFormat/>
    <w:uiPriority w:val="0"/>
    <w:rPr>
      <w:sz w:val="24"/>
      <w:szCs w:val="24"/>
      <w:u w:val="single"/>
    </w:rPr>
  </w:style>
  <w:style w:type="character" w:customStyle="1" w:styleId="322">
    <w:name w:val="明显参考2"/>
    <w:autoRedefine/>
    <w:qFormat/>
    <w:uiPriority w:val="0"/>
    <w:rPr>
      <w:b/>
      <w:sz w:val="24"/>
      <w:u w:val="single"/>
    </w:rPr>
  </w:style>
  <w:style w:type="character" w:customStyle="1" w:styleId="323">
    <w:name w:val="批注引用2"/>
    <w:autoRedefine/>
    <w:qFormat/>
    <w:uiPriority w:val="0"/>
    <w:rPr>
      <w:sz w:val="21"/>
      <w:szCs w:val="21"/>
    </w:rPr>
  </w:style>
  <w:style w:type="character" w:customStyle="1" w:styleId="324">
    <w:name w:val="不明显强调2"/>
    <w:autoRedefine/>
    <w:qFormat/>
    <w:uiPriority w:val="0"/>
    <w:rPr>
      <w:i/>
      <w:color w:val="5A5A5A"/>
    </w:rPr>
  </w:style>
  <w:style w:type="character" w:customStyle="1" w:styleId="325">
    <w:name w:val="明显强调2"/>
    <w:autoRedefine/>
    <w:qFormat/>
    <w:uiPriority w:val="0"/>
    <w:rPr>
      <w:b/>
      <w:i/>
      <w:sz w:val="24"/>
      <w:szCs w:val="24"/>
      <w:u w:val="single"/>
    </w:rPr>
  </w:style>
  <w:style w:type="character" w:customStyle="1" w:styleId="326">
    <w:name w:val="书籍标题2"/>
    <w:autoRedefine/>
    <w:qFormat/>
    <w:uiPriority w:val="0"/>
    <w:rPr>
      <w:b/>
      <w:bCs/>
      <w:smallCaps/>
      <w:spacing w:val="5"/>
    </w:rPr>
  </w:style>
  <w:style w:type="paragraph" w:customStyle="1" w:styleId="327">
    <w:name w:val="批注主题2"/>
    <w:basedOn w:val="23"/>
    <w:next w:val="23"/>
    <w:autoRedefine/>
    <w:qFormat/>
    <w:uiPriority w:val="99"/>
    <w:pPr>
      <w:spacing w:line="240" w:lineRule="auto"/>
    </w:pPr>
    <w:rPr>
      <w:b/>
      <w:bCs/>
      <w:szCs w:val="20"/>
    </w:rPr>
  </w:style>
  <w:style w:type="paragraph" w:customStyle="1" w:styleId="328">
    <w:name w:val="日期2"/>
    <w:basedOn w:val="1"/>
    <w:next w:val="1"/>
    <w:autoRedefine/>
    <w:qFormat/>
    <w:uiPriority w:val="0"/>
    <w:pPr>
      <w:spacing w:line="240" w:lineRule="auto"/>
      <w:ind w:left="100" w:leftChars="2500"/>
    </w:pPr>
    <w:rPr>
      <w:sz w:val="21"/>
    </w:rPr>
  </w:style>
  <w:style w:type="paragraph" w:customStyle="1" w:styleId="329">
    <w:name w:val="文档结构图2"/>
    <w:basedOn w:val="1"/>
    <w:autoRedefine/>
    <w:qFormat/>
    <w:uiPriority w:val="99"/>
    <w:pPr>
      <w:spacing w:line="240" w:lineRule="auto"/>
    </w:pPr>
    <w:rPr>
      <w:rFonts w:ascii="宋体"/>
      <w:sz w:val="18"/>
      <w:szCs w:val="18"/>
    </w:rPr>
  </w:style>
  <w:style w:type="paragraph" w:customStyle="1" w:styleId="330">
    <w:name w:val="正文文本缩进 22"/>
    <w:basedOn w:val="1"/>
    <w:autoRedefine/>
    <w:qFormat/>
    <w:uiPriority w:val="0"/>
    <w:pPr>
      <w:spacing w:after="120" w:line="480" w:lineRule="auto"/>
      <w:ind w:left="420" w:leftChars="200"/>
    </w:pPr>
    <w:rPr>
      <w:sz w:val="21"/>
      <w:szCs w:val="20"/>
    </w:rPr>
  </w:style>
  <w:style w:type="paragraph" w:customStyle="1" w:styleId="331">
    <w:name w:val="正文文本 22"/>
    <w:basedOn w:val="1"/>
    <w:autoRedefine/>
    <w:qFormat/>
    <w:uiPriority w:val="0"/>
    <w:pPr>
      <w:spacing w:line="240" w:lineRule="atLeast"/>
      <w:ind w:left="720"/>
      <w:jc w:val="left"/>
    </w:pPr>
    <w:rPr>
      <w:i/>
      <w:color w:val="0000FF"/>
      <w:sz w:val="21"/>
      <w:szCs w:val="20"/>
      <w:u w:val="single"/>
      <w:lang w:eastAsia="en-US"/>
    </w:rPr>
  </w:style>
  <w:style w:type="paragraph" w:customStyle="1" w:styleId="332">
    <w:name w:val="称呼2"/>
    <w:basedOn w:val="1"/>
    <w:next w:val="1"/>
    <w:autoRedefine/>
    <w:qFormat/>
    <w:uiPriority w:val="0"/>
    <w:pPr>
      <w:spacing w:line="240" w:lineRule="auto"/>
    </w:pPr>
    <w:rPr>
      <w:sz w:val="28"/>
      <w:szCs w:val="20"/>
    </w:rPr>
  </w:style>
  <w:style w:type="paragraph" w:customStyle="1" w:styleId="333">
    <w:name w:val="正文文本缩进 32"/>
    <w:basedOn w:val="1"/>
    <w:autoRedefine/>
    <w:qFormat/>
    <w:uiPriority w:val="0"/>
    <w:pPr>
      <w:spacing w:after="120" w:line="240" w:lineRule="auto"/>
      <w:ind w:left="420" w:leftChars="200"/>
    </w:pPr>
    <w:rPr>
      <w:sz w:val="16"/>
      <w:szCs w:val="16"/>
    </w:rPr>
  </w:style>
  <w:style w:type="paragraph" w:customStyle="1" w:styleId="334">
    <w:name w:val="列表 42"/>
    <w:basedOn w:val="1"/>
    <w:autoRedefine/>
    <w:qFormat/>
    <w:uiPriority w:val="0"/>
    <w:pPr>
      <w:adjustRightInd w:val="0"/>
      <w:spacing w:line="312" w:lineRule="atLeast"/>
      <w:ind w:left="100" w:leftChars="600" w:hanging="200" w:hangingChars="200"/>
      <w:textAlignment w:val="baseline"/>
    </w:pPr>
    <w:rPr>
      <w:kern w:val="0"/>
      <w:sz w:val="21"/>
      <w:szCs w:val="20"/>
    </w:rPr>
  </w:style>
  <w:style w:type="paragraph" w:customStyle="1" w:styleId="335">
    <w:name w:val="正文首行缩进2"/>
    <w:basedOn w:val="28"/>
    <w:autoRedefine/>
    <w:qFormat/>
    <w:uiPriority w:val="0"/>
    <w:pPr>
      <w:keepLines w:val="0"/>
      <w:spacing w:line="240" w:lineRule="auto"/>
      <w:ind w:left="0" w:firstLine="420" w:firstLineChars="100"/>
      <w:jc w:val="both"/>
    </w:pPr>
    <w:rPr>
      <w:kern w:val="2"/>
      <w:sz w:val="21"/>
    </w:rPr>
  </w:style>
  <w:style w:type="paragraph" w:customStyle="1" w:styleId="336">
    <w:name w:val="正文缩进2"/>
    <w:basedOn w:val="1"/>
    <w:qFormat/>
    <w:uiPriority w:val="0"/>
    <w:pPr>
      <w:spacing w:line="360" w:lineRule="auto"/>
      <w:ind w:firstLine="420"/>
    </w:pPr>
    <w:rPr>
      <w:szCs w:val="21"/>
    </w:rPr>
  </w:style>
  <w:style w:type="paragraph" w:customStyle="1" w:styleId="337">
    <w:name w:val="TOC 标题2"/>
    <w:basedOn w:val="2"/>
    <w:next w:val="1"/>
    <w:autoRedefine/>
    <w:qFormat/>
    <w:uiPriority w:val="0"/>
    <w:pPr>
      <w:keepLines/>
      <w:widowControl/>
      <w:numPr>
        <w:numId w:val="0"/>
      </w:numPr>
      <w:spacing w:before="480" w:line="276" w:lineRule="auto"/>
      <w:outlineLvl w:val="9"/>
    </w:pPr>
    <w:rPr>
      <w:color w:val="365F91"/>
      <w:kern w:val="0"/>
      <w:sz w:val="28"/>
      <w:szCs w:val="28"/>
    </w:rPr>
  </w:style>
  <w:style w:type="paragraph" w:customStyle="1" w:styleId="338">
    <w:name w:val="正文文本缩进2"/>
    <w:basedOn w:val="1"/>
    <w:autoRedefine/>
    <w:qFormat/>
    <w:uiPriority w:val="0"/>
    <w:pPr>
      <w:spacing w:line="380" w:lineRule="exact"/>
      <w:ind w:firstLine="480"/>
    </w:pPr>
    <w:rPr>
      <w:rFonts w:eastAsia="方正书宋简体"/>
      <w:szCs w:val="20"/>
    </w:rPr>
  </w:style>
  <w:style w:type="paragraph" w:customStyle="1" w:styleId="339">
    <w:name w:val="纯文本2"/>
    <w:basedOn w:val="1"/>
    <w:qFormat/>
    <w:uiPriority w:val="0"/>
    <w:pPr>
      <w:spacing w:line="240" w:lineRule="auto"/>
    </w:pPr>
    <w:rPr>
      <w:rFonts w:ascii="宋体" w:hAnsi="Courier New"/>
      <w:sz w:val="21"/>
      <w:szCs w:val="20"/>
    </w:rPr>
  </w:style>
  <w:style w:type="paragraph" w:customStyle="1" w:styleId="340">
    <w:name w:val="列表 22"/>
    <w:basedOn w:val="1"/>
    <w:autoRedefine/>
    <w:qFormat/>
    <w:uiPriority w:val="0"/>
    <w:pPr>
      <w:spacing w:line="240" w:lineRule="auto"/>
      <w:ind w:left="100" w:leftChars="200" w:hanging="200" w:hangingChars="200"/>
    </w:pPr>
    <w:rPr>
      <w:sz w:val="21"/>
    </w:rPr>
  </w:style>
  <w:style w:type="paragraph" w:customStyle="1" w:styleId="341">
    <w:name w:val="普通(网站)2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color w:val="000000"/>
      <w:kern w:val="0"/>
    </w:rPr>
  </w:style>
  <w:style w:type="paragraph" w:customStyle="1" w:styleId="342">
    <w:name w:val="明显引用2"/>
    <w:basedOn w:val="1"/>
    <w:next w:val="1"/>
    <w:autoRedefine/>
    <w:qFormat/>
    <w:uiPriority w:val="0"/>
    <w:pPr>
      <w:spacing w:line="240" w:lineRule="auto"/>
      <w:ind w:left="720" w:right="720"/>
    </w:pPr>
    <w:rPr>
      <w:b/>
      <w:i/>
      <w:sz w:val="21"/>
      <w:szCs w:val="22"/>
    </w:rPr>
  </w:style>
  <w:style w:type="paragraph" w:customStyle="1" w:styleId="343">
    <w:name w:val="无间隔2"/>
    <w:autoRedefine/>
    <w:qFormat/>
    <w:uiPriority w:val="0"/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344">
    <w:name w:val="引文目录标题2"/>
    <w:basedOn w:val="1"/>
    <w:next w:val="1"/>
    <w:autoRedefine/>
    <w:qFormat/>
    <w:uiPriority w:val="0"/>
    <w:pPr>
      <w:adjustRightInd w:val="0"/>
      <w:snapToGrid w:val="0"/>
      <w:spacing w:before="120" w:line="440" w:lineRule="exact"/>
    </w:pPr>
    <w:rPr>
      <w:rFonts w:ascii="Arial" w:hAnsi="Arial" w:cs="Arial"/>
    </w:rPr>
  </w:style>
  <w:style w:type="paragraph" w:customStyle="1" w:styleId="345">
    <w:name w:val="Char12"/>
    <w:basedOn w:val="1"/>
    <w:qFormat/>
    <w:uiPriority w:val="0"/>
    <w:pPr>
      <w:spacing w:line="240" w:lineRule="atLeast"/>
      <w:ind w:left="420" w:firstLine="420"/>
    </w:pPr>
    <w:rPr>
      <w:kern w:val="0"/>
      <w:sz w:val="21"/>
      <w:szCs w:val="21"/>
    </w:rPr>
  </w:style>
  <w:style w:type="paragraph" w:customStyle="1" w:styleId="346">
    <w:name w:val="Char Char12"/>
    <w:basedOn w:val="1"/>
    <w:autoRedefine/>
    <w:qFormat/>
    <w:uiPriority w:val="0"/>
    <w:pPr>
      <w:widowControl/>
      <w:spacing w:after="160" w:line="240" w:lineRule="exact"/>
      <w:jc w:val="left"/>
    </w:pPr>
    <w:rPr>
      <w:rFonts w:ascii="Verdana" w:hAnsi="Verdana" w:eastAsia="楷体_GB2312"/>
      <w:b/>
      <w:i/>
      <w:iCs/>
      <w:color w:val="000000"/>
      <w:kern w:val="0"/>
      <w:sz w:val="20"/>
      <w:szCs w:val="20"/>
      <w:lang w:eastAsia="en-US"/>
    </w:rPr>
  </w:style>
  <w:style w:type="paragraph" w:customStyle="1" w:styleId="347">
    <w:name w:val="Char Char Char Char Char Char Char Char Char Char Char Char Char Char Char Char2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paragraph" w:customStyle="1" w:styleId="348">
    <w:name w:val="Char Char Char3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paragraph" w:customStyle="1" w:styleId="349">
    <w:name w:val="Char Char82"/>
    <w:basedOn w:val="1"/>
    <w:qFormat/>
    <w:uiPriority w:val="0"/>
    <w:pPr>
      <w:spacing w:line="240" w:lineRule="auto"/>
    </w:pPr>
    <w:rPr>
      <w:sz w:val="21"/>
    </w:rPr>
  </w:style>
  <w:style w:type="paragraph" w:customStyle="1" w:styleId="350">
    <w:name w:val="Char Char Char Char Char Char Char Char Char Char1 Char Char Char Char2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351">
    <w:name w:val="Char2 Char Char2"/>
    <w:basedOn w:val="1"/>
    <w:autoRedefine/>
    <w:qFormat/>
    <w:uiPriority w:val="0"/>
    <w:pPr>
      <w:tabs>
        <w:tab w:val="left" w:pos="425"/>
      </w:tabs>
      <w:spacing w:line="240" w:lineRule="auto"/>
      <w:ind w:left="425" w:hanging="425"/>
    </w:pPr>
  </w:style>
  <w:style w:type="paragraph" w:customStyle="1" w:styleId="352">
    <w:name w:val="样式 标题 2 + 段后: 0.5 行1"/>
    <w:basedOn w:val="3"/>
    <w:autoRedefine/>
    <w:qFormat/>
    <w:uiPriority w:val="0"/>
    <w:pPr>
      <w:widowControl/>
      <w:numPr>
        <w:ilvl w:val="1"/>
        <w:numId w:val="11"/>
      </w:numPr>
      <w:tabs>
        <w:tab w:val="left" w:pos="729"/>
      </w:tabs>
      <w:spacing w:before="260" w:after="120" w:line="480" w:lineRule="exact"/>
      <w:ind w:left="0" w:right="100" w:rightChars="100" w:firstLine="0"/>
    </w:pPr>
    <w:rPr>
      <w:rFonts w:ascii="宋体" w:hAnsi="宋体" w:eastAsia="黑体" w:cs="Calibri"/>
      <w:bCs w:val="0"/>
      <w:iCs w:val="0"/>
      <w:szCs w:val="20"/>
    </w:rPr>
  </w:style>
  <w:style w:type="paragraph" w:customStyle="1" w:styleId="353">
    <w:name w:val="TableCell"/>
    <w:basedOn w:val="1"/>
    <w:autoRedefine/>
    <w:qFormat/>
    <w:uiPriority w:val="0"/>
    <w:pPr>
      <w:widowControl/>
      <w:spacing w:before="60" w:after="60" w:line="400" w:lineRule="exact"/>
      <w:ind w:firstLine="420"/>
      <w:jc w:val="left"/>
    </w:pPr>
    <w:rPr>
      <w:rFonts w:ascii="Garamond" w:hAnsi="Garamond"/>
      <w:kern w:val="0"/>
      <w:sz w:val="20"/>
      <w:szCs w:val="20"/>
    </w:rPr>
  </w:style>
  <w:style w:type="paragraph" w:customStyle="1" w:styleId="354">
    <w:name w:val="样式1"/>
    <w:basedOn w:val="1"/>
    <w:autoRedefine/>
    <w:qFormat/>
    <w:uiPriority w:val="0"/>
    <w:pPr>
      <w:adjustRightInd w:val="0"/>
      <w:spacing w:line="240" w:lineRule="auto"/>
      <w:textAlignment w:val="baseline"/>
    </w:pPr>
    <w:rPr>
      <w:rFonts w:ascii="宋体"/>
      <w:kern w:val="0"/>
      <w:sz w:val="21"/>
      <w:szCs w:val="21"/>
    </w:rPr>
  </w:style>
  <w:style w:type="character" w:customStyle="1" w:styleId="355">
    <w:name w:val="op-map-singlepoint-info-right1"/>
    <w:basedOn w:val="121"/>
    <w:autoRedefine/>
    <w:qFormat/>
    <w:uiPriority w:val="0"/>
  </w:style>
  <w:style w:type="paragraph" w:customStyle="1" w:styleId="356">
    <w:name w:val="样式 样式 样式 样式 标题 2 + 宋体 五号 非加粗 黑色 + 段前: 6 磅 段后: 0 磅 行距: 单倍行距 + 段前:..."/>
    <w:basedOn w:val="1"/>
    <w:autoRedefine/>
    <w:qFormat/>
    <w:uiPriority w:val="0"/>
    <w:pPr>
      <w:keepNext/>
      <w:keepLines/>
      <w:adjustRightInd w:val="0"/>
      <w:spacing w:before="240" w:line="240" w:lineRule="auto"/>
      <w:ind w:left="1260" w:hanging="420"/>
      <w:jc w:val="left"/>
      <w:textAlignment w:val="baseline"/>
      <w:outlineLvl w:val="1"/>
    </w:pPr>
    <w:rPr>
      <w:rFonts w:ascii="宋体" w:hAnsi="宋体" w:cs="宋体"/>
      <w:b/>
      <w:bCs/>
      <w:color w:val="000000"/>
      <w:kern w:val="0"/>
      <w:sz w:val="21"/>
      <w:szCs w:val="20"/>
    </w:rPr>
  </w:style>
  <w:style w:type="character" w:customStyle="1" w:styleId="357">
    <w:name w:val="标题 Char1"/>
    <w:autoRedefine/>
    <w:qFormat/>
    <w:uiPriority w:val="10"/>
    <w:rPr>
      <w:rFonts w:ascii="Cambria" w:hAnsi="Cambria" w:eastAsia="宋体" w:cs="Times New Roman"/>
      <w:b/>
      <w:bCs/>
      <w:sz w:val="32"/>
      <w:szCs w:val="32"/>
    </w:rPr>
  </w:style>
  <w:style w:type="paragraph" w:customStyle="1" w:styleId="358">
    <w:name w:val="p0"/>
    <w:basedOn w:val="1"/>
    <w:qFormat/>
    <w:uiPriority w:val="0"/>
    <w:pPr>
      <w:widowControl/>
      <w:spacing w:line="240" w:lineRule="auto"/>
    </w:pPr>
    <w:rPr>
      <w:rFonts w:ascii="宋体" w:hAnsi="宋体" w:cs="宋体"/>
      <w:kern w:val="0"/>
      <w:sz w:val="28"/>
      <w:szCs w:val="28"/>
    </w:rPr>
  </w:style>
  <w:style w:type="paragraph" w:customStyle="1" w:styleId="359">
    <w:name w:val="Table Paragraph"/>
    <w:basedOn w:val="1"/>
    <w:qFormat/>
    <w:uiPriority w:val="0"/>
    <w:pPr>
      <w:spacing w:line="240" w:lineRule="auto"/>
    </w:pPr>
    <w:rPr>
      <w:rFonts w:ascii="宋体" w:hAnsi="宋体"/>
      <w:kern w:val="0"/>
      <w:sz w:val="28"/>
      <w:szCs w:val="28"/>
    </w:rPr>
  </w:style>
  <w:style w:type="paragraph" w:customStyle="1" w:styleId="360">
    <w:name w:val="默认"/>
    <w:qFormat/>
    <w:uiPriority w:val="0"/>
    <w:pPr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</w:pPr>
    <w:rPr>
      <w:rFonts w:hint="eastAsia" w:ascii="Arial Unicode MS" w:hAnsi="Arial Unicode MS" w:eastAsia="Helvetica" w:cs="Arial Unicode MS"/>
      <w:color w:val="000000"/>
      <w:sz w:val="22"/>
      <w:szCs w:val="22"/>
      <w:lang w:val="zh-CN" w:eastAsia="zh-CN" w:bidi="ar-SA"/>
    </w:rPr>
  </w:style>
  <w:style w:type="paragraph" w:customStyle="1" w:styleId="361">
    <w:name w:val="项目正文0"/>
    <w:basedOn w:val="1"/>
    <w:autoRedefine/>
    <w:qFormat/>
    <w:uiPriority w:val="0"/>
    <w:pPr>
      <w:adjustRightInd w:val="0"/>
      <w:snapToGrid w:val="0"/>
      <w:spacing w:beforeLines="50" w:line="240" w:lineRule="auto"/>
      <w:ind w:firstLine="600" w:firstLineChars="200"/>
    </w:pPr>
    <w:rPr>
      <w:rFonts w:ascii="宋体" w:hAnsi="宋体"/>
      <w:sz w:val="30"/>
      <w:szCs w:val="30"/>
    </w:rPr>
  </w:style>
  <w:style w:type="paragraph" w:customStyle="1" w:styleId="362">
    <w:name w:val="一级条标题"/>
    <w:next w:val="1"/>
    <w:autoRedefine/>
    <w:uiPriority w:val="0"/>
    <w:pPr>
      <w:numPr>
        <w:ilvl w:val="2"/>
        <w:numId w:val="12"/>
      </w:numPr>
      <w:outlineLvl w:val="2"/>
    </w:pPr>
    <w:rPr>
      <w:rFonts w:ascii="Times New Roman" w:hAnsi="Times New Roman" w:eastAsia="黑体" w:cs="Times New Roman"/>
      <w:sz w:val="21"/>
      <w:lang w:val="en-US" w:eastAsia="zh-CN" w:bidi="ar-SA"/>
    </w:rPr>
  </w:style>
  <w:style w:type="paragraph" w:customStyle="1" w:styleId="363">
    <w:name w:val="正文2"/>
    <w:autoRedefine/>
    <w:uiPriority w:val="0"/>
    <w:pPr>
      <w:spacing w:line="360" w:lineRule="auto"/>
      <w:ind w:firstLine="425"/>
    </w:pPr>
    <w:rPr>
      <w:rFonts w:ascii="Times New Roman" w:hAnsi="Times New Roman" w:eastAsia="宋体" w:cs="Times New Roman"/>
      <w:lang w:val="en-US" w:eastAsia="zh-CN" w:bidi="ar-SA"/>
    </w:rPr>
  </w:style>
  <w:style w:type="character" w:customStyle="1" w:styleId="364">
    <w:name w:val="huei12b1"/>
    <w:autoRedefine/>
    <w:qFormat/>
    <w:uiPriority w:val="0"/>
    <w:rPr>
      <w:b/>
      <w:bCs/>
      <w:color w:val="333333"/>
      <w:sz w:val="18"/>
      <w:szCs w:val="18"/>
    </w:rPr>
  </w:style>
  <w:style w:type="character" w:customStyle="1" w:styleId="365">
    <w:name w:val="lh131"/>
    <w:basedOn w:val="121"/>
    <w:autoRedefine/>
    <w:qFormat/>
    <w:uiPriority w:val="0"/>
  </w:style>
  <w:style w:type="character" w:customStyle="1" w:styleId="366">
    <w:name w:val="样式11"/>
    <w:autoRedefine/>
    <w:qFormat/>
    <w:uiPriority w:val="0"/>
    <w:rPr>
      <w:b/>
      <w:bCs/>
    </w:rPr>
  </w:style>
  <w:style w:type="character" w:customStyle="1" w:styleId="367">
    <w:name w:val="blue3"/>
    <w:qFormat/>
    <w:uiPriority w:val="0"/>
    <w:rPr>
      <w:color w:val="0000FF"/>
      <w:u w:val="none"/>
    </w:rPr>
  </w:style>
  <w:style w:type="character" w:customStyle="1" w:styleId="368">
    <w:name w:val="font12-blue-bold1"/>
    <w:autoRedefine/>
    <w:qFormat/>
    <w:uiPriority w:val="0"/>
    <w:rPr>
      <w:b/>
      <w:bCs/>
      <w:color w:val="0249A5"/>
      <w:sz w:val="18"/>
      <w:szCs w:val="18"/>
      <w:u w:val="none"/>
    </w:rPr>
  </w:style>
  <w:style w:type="character" w:customStyle="1" w:styleId="369">
    <w:name w:val="称呼 Char1"/>
    <w:link w:val="24"/>
    <w:autoRedefine/>
    <w:qFormat/>
    <w:uiPriority w:val="0"/>
    <w:rPr>
      <w:rFonts w:ascii="Times New Roman" w:hAnsi="Times New Roman"/>
      <w:kern w:val="2"/>
      <w:sz w:val="28"/>
    </w:rPr>
  </w:style>
  <w:style w:type="paragraph" w:customStyle="1" w:styleId="370">
    <w:name w:val="样式 标题 3h3H3sect1.2.3 + 五号 段前: 6 磅 段后: 6 磅 行距: 单倍行距"/>
    <w:basedOn w:val="4"/>
    <w:autoRedefine/>
    <w:qFormat/>
    <w:uiPriority w:val="0"/>
    <w:pPr>
      <w:keepLines/>
      <w:numPr>
        <w:ilvl w:val="0"/>
        <w:numId w:val="0"/>
      </w:numPr>
      <w:adjustRightInd w:val="0"/>
      <w:spacing w:before="120" w:after="120"/>
      <w:textAlignment w:val="baseline"/>
    </w:pPr>
    <w:rPr>
      <w:rFonts w:ascii="Times New Roman" w:hAnsi="Times New Roman" w:cs="黑体"/>
      <w:kern w:val="0"/>
      <w:sz w:val="21"/>
      <w:szCs w:val="20"/>
    </w:rPr>
  </w:style>
  <w:style w:type="paragraph" w:customStyle="1" w:styleId="371">
    <w:name w:val="样式 标题 2 + 宋体 五号 非加粗 黑色"/>
    <w:basedOn w:val="3"/>
    <w:autoRedefine/>
    <w:qFormat/>
    <w:uiPriority w:val="0"/>
    <w:pPr>
      <w:keepLines/>
      <w:numPr>
        <w:ilvl w:val="0"/>
        <w:numId w:val="0"/>
      </w:numPr>
      <w:adjustRightInd w:val="0"/>
      <w:spacing w:before="260" w:after="260" w:line="416" w:lineRule="atLeast"/>
      <w:textAlignment w:val="baseline"/>
    </w:pPr>
    <w:rPr>
      <w:rFonts w:ascii="宋体" w:hAnsi="宋体"/>
      <w:b w:val="0"/>
      <w:bCs w:val="0"/>
      <w:iCs w:val="0"/>
      <w:color w:val="000000"/>
      <w:kern w:val="0"/>
      <w:sz w:val="21"/>
      <w:szCs w:val="32"/>
    </w:rPr>
  </w:style>
  <w:style w:type="paragraph" w:customStyle="1" w:styleId="372">
    <w:name w:val="样式 标题 4 + 段前: 5 磅 段后: 5 磅 行距: 单倍行距"/>
    <w:basedOn w:val="5"/>
    <w:autoRedefine/>
    <w:qFormat/>
    <w:uiPriority w:val="0"/>
    <w:pPr>
      <w:keepLines/>
      <w:numPr>
        <w:ilvl w:val="0"/>
        <w:numId w:val="0"/>
      </w:numPr>
      <w:adjustRightInd w:val="0"/>
      <w:spacing w:before="100" w:after="100"/>
      <w:jc w:val="left"/>
      <w:textAlignment w:val="baseline"/>
    </w:pPr>
    <w:rPr>
      <w:rFonts w:ascii="Arial" w:hAnsi="Arial" w:cs="黑体"/>
      <w:kern w:val="0"/>
      <w:sz w:val="28"/>
      <w:szCs w:val="20"/>
    </w:rPr>
  </w:style>
  <w:style w:type="paragraph" w:customStyle="1" w:styleId="373">
    <w:name w:val="标书（正文）"/>
    <w:basedOn w:val="1"/>
    <w:autoRedefine/>
    <w:qFormat/>
    <w:uiPriority w:val="0"/>
    <w:pPr>
      <w:spacing w:line="240" w:lineRule="auto"/>
      <w:ind w:firstLine="210" w:firstLineChars="100"/>
    </w:pPr>
    <w:rPr>
      <w:rFonts w:ascii="宋体" w:hAnsi="宋体"/>
      <w:sz w:val="21"/>
      <w:szCs w:val="21"/>
    </w:rPr>
  </w:style>
  <w:style w:type="paragraph" w:customStyle="1" w:styleId="374">
    <w:name w:val="默认段落字体 Para Char Char Char Char Char Char Char Char Char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paragraph" w:customStyle="1" w:styleId="375">
    <w:name w:val="默认段落字体 Para Char Char Char Char Char Char Char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376">
    <w:name w:val="Char Char Char Char Char Char1 Char Char Char Char"/>
    <w:basedOn w:val="22"/>
    <w:autoRedefine/>
    <w:qFormat/>
    <w:uiPriority w:val="0"/>
    <w:pPr>
      <w:shd w:val="clear" w:color="auto" w:fill="000080"/>
      <w:spacing w:line="240" w:lineRule="auto"/>
    </w:pPr>
    <w:rPr>
      <w:rFonts w:ascii="Tahoma" w:hAnsi="Tahoma"/>
      <w:kern w:val="2"/>
      <w:sz w:val="24"/>
      <w:szCs w:val="24"/>
    </w:rPr>
  </w:style>
  <w:style w:type="paragraph" w:customStyle="1" w:styleId="377">
    <w:name w:val="font7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hint="eastAsia" w:ascii="宋体" w:hAnsi="宋体" w:cs="Arial Unicode MS"/>
      <w:kern w:val="0"/>
      <w:sz w:val="22"/>
      <w:szCs w:val="22"/>
    </w:rPr>
  </w:style>
  <w:style w:type="paragraph" w:customStyle="1" w:styleId="378">
    <w:name w:val="xl26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center"/>
    </w:pPr>
    <w:rPr>
      <w:rFonts w:eastAsia="Arial Unicode MS"/>
      <w:kern w:val="0"/>
      <w:sz w:val="22"/>
      <w:szCs w:val="22"/>
    </w:rPr>
  </w:style>
  <w:style w:type="paragraph" w:customStyle="1" w:styleId="379">
    <w:name w:val="xl28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center"/>
    </w:pPr>
    <w:rPr>
      <w:rFonts w:eastAsia="Arial Unicode MS"/>
      <w:kern w:val="0"/>
      <w:sz w:val="22"/>
      <w:szCs w:val="22"/>
    </w:rPr>
  </w:style>
  <w:style w:type="paragraph" w:customStyle="1" w:styleId="380">
    <w:name w:val="xl25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center"/>
    </w:pPr>
    <w:rPr>
      <w:rFonts w:ascii="Arial Unicode MS" w:hAnsi="Arial Unicode MS" w:eastAsia="Arial Unicode MS" w:cs="Arial Unicode MS"/>
      <w:kern w:val="0"/>
      <w:sz w:val="22"/>
      <w:szCs w:val="22"/>
    </w:rPr>
  </w:style>
  <w:style w:type="paragraph" w:customStyle="1" w:styleId="381">
    <w:name w:val="xl27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hAnsi="Arial Unicode MS" w:eastAsia="Arial Unicode MS" w:cs="Arial Unicode MS"/>
      <w:b/>
      <w:bCs/>
      <w:kern w:val="0"/>
      <w:sz w:val="22"/>
      <w:szCs w:val="22"/>
    </w:rPr>
  </w:style>
  <w:style w:type="paragraph" w:customStyle="1" w:styleId="382">
    <w:name w:val="xl29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Arial Unicode MS" w:hAnsi="Arial Unicode MS" w:eastAsia="Arial Unicode MS" w:cs="Arial Unicode MS"/>
      <w:kern w:val="0"/>
    </w:rPr>
  </w:style>
  <w:style w:type="paragraph" w:customStyle="1" w:styleId="383">
    <w:name w:val="Char1 Char Char Char Char Char Char"/>
    <w:basedOn w:val="1"/>
    <w:autoRedefine/>
    <w:qFormat/>
    <w:uiPriority w:val="0"/>
    <w:pPr>
      <w:spacing w:line="240" w:lineRule="auto"/>
    </w:pPr>
    <w:rPr>
      <w:rFonts w:ascii="Tahoma" w:hAnsi="Tahoma"/>
      <w:szCs w:val="20"/>
    </w:rPr>
  </w:style>
  <w:style w:type="paragraph" w:customStyle="1" w:styleId="384">
    <w:name w:val="正文3"/>
    <w:basedOn w:val="1"/>
    <w:autoRedefine/>
    <w:qFormat/>
    <w:uiPriority w:val="0"/>
    <w:pPr>
      <w:spacing w:line="240" w:lineRule="auto"/>
    </w:pPr>
    <w:rPr>
      <w:kern w:val="0"/>
      <w:sz w:val="21"/>
      <w:szCs w:val="21"/>
    </w:rPr>
  </w:style>
  <w:style w:type="paragraph" w:customStyle="1" w:styleId="385">
    <w:name w:val="font5"/>
    <w:basedOn w:val="1"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hint="eastAsia" w:ascii="宋体" w:hAnsi="宋体" w:cs="Arial Unicode MS"/>
      <w:kern w:val="0"/>
      <w:sz w:val="18"/>
      <w:szCs w:val="18"/>
    </w:rPr>
  </w:style>
  <w:style w:type="paragraph" w:customStyle="1" w:styleId="386">
    <w:name w:val="正文1"/>
    <w:basedOn w:val="1"/>
    <w:autoRedefine/>
    <w:qFormat/>
    <w:uiPriority w:val="0"/>
    <w:pPr>
      <w:spacing w:line="360" w:lineRule="auto"/>
      <w:ind w:firstLine="460"/>
    </w:pPr>
    <w:rPr>
      <w:szCs w:val="20"/>
    </w:rPr>
  </w:style>
  <w:style w:type="paragraph" w:customStyle="1" w:styleId="387">
    <w:name w:val="xl24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center"/>
    </w:pPr>
    <w:rPr>
      <w:rFonts w:ascii="Arial Unicode MS" w:hAnsi="Arial Unicode MS" w:eastAsia="Arial Unicode MS" w:cs="Arial Unicode MS"/>
      <w:b/>
      <w:bCs/>
      <w:kern w:val="0"/>
    </w:rPr>
  </w:style>
  <w:style w:type="paragraph" w:customStyle="1" w:styleId="388">
    <w:name w:val="font6"/>
    <w:basedOn w:val="1"/>
    <w:autoRedefine/>
    <w:uiPriority w:val="0"/>
    <w:pPr>
      <w:widowControl/>
      <w:spacing w:before="100" w:beforeAutospacing="1" w:after="100" w:afterAutospacing="1" w:line="240" w:lineRule="auto"/>
      <w:jc w:val="left"/>
    </w:pPr>
    <w:rPr>
      <w:rFonts w:hint="eastAsia" w:ascii="宋体" w:hAnsi="宋体" w:cs="Arial Unicode MS"/>
      <w:kern w:val="0"/>
      <w:sz w:val="22"/>
      <w:szCs w:val="22"/>
    </w:rPr>
  </w:style>
  <w:style w:type="paragraph" w:customStyle="1" w:styleId="389">
    <w:name w:val="n_p_lineheight"/>
    <w:basedOn w:val="1"/>
    <w:autoRedefine/>
    <w:uiPriority w:val="0"/>
    <w:pPr>
      <w:widowControl/>
      <w:spacing w:line="240" w:lineRule="auto"/>
      <w:jc w:val="left"/>
    </w:pPr>
    <w:rPr>
      <w:rFonts w:ascii="宋体" w:hAnsi="宋体" w:cs="宋体"/>
      <w:kern w:val="0"/>
    </w:rPr>
  </w:style>
  <w:style w:type="paragraph" w:customStyle="1" w:styleId="390">
    <w:name w:val="纯文本3"/>
    <w:basedOn w:val="1"/>
    <w:autoRedefine/>
    <w:qFormat/>
    <w:uiPriority w:val="0"/>
    <w:pPr>
      <w:adjustRightInd w:val="0"/>
      <w:spacing w:line="240" w:lineRule="auto"/>
      <w:textAlignment w:val="baseline"/>
    </w:pPr>
    <w:rPr>
      <w:rFonts w:ascii="宋体" w:hAnsi="Courier New" w:eastAsia="楷体_GB2312"/>
      <w:sz w:val="26"/>
      <w:szCs w:val="20"/>
    </w:rPr>
  </w:style>
  <w:style w:type="character" w:customStyle="1" w:styleId="391">
    <w:name w:val="标题 1 Char1"/>
    <w:autoRedefine/>
    <w:qFormat/>
    <w:uiPriority w:val="0"/>
    <w:rPr>
      <w:rFonts w:eastAsia="黑体"/>
      <w:b/>
      <w:kern w:val="44"/>
      <w:sz w:val="36"/>
    </w:rPr>
  </w:style>
  <w:style w:type="character" w:customStyle="1" w:styleId="392">
    <w:name w:val="明显强调21"/>
    <w:autoRedefine/>
    <w:qFormat/>
    <w:uiPriority w:val="0"/>
    <w:rPr>
      <w:b/>
      <w:i/>
      <w:sz w:val="24"/>
      <w:szCs w:val="24"/>
      <w:u w:val="single"/>
    </w:rPr>
  </w:style>
  <w:style w:type="character" w:customStyle="1" w:styleId="393">
    <w:name w:val="不明显强调21"/>
    <w:autoRedefine/>
    <w:qFormat/>
    <w:uiPriority w:val="0"/>
    <w:rPr>
      <w:i/>
      <w:color w:val="5A5A5A"/>
    </w:rPr>
  </w:style>
  <w:style w:type="character" w:customStyle="1" w:styleId="394">
    <w:name w:val="MSG_EN_FONT_STYLE_NAME_TEMPLATE_ROLE_NUMBER MSG_EN_FONT_STYLE_NAME_BY_ROLE_TEXT 3_"/>
    <w:link w:val="395"/>
    <w:autoRedefine/>
    <w:qFormat/>
    <w:uiPriority w:val="0"/>
    <w:rPr>
      <w:rFonts w:ascii="PMingLiU" w:hAnsi="PMingLiU" w:eastAsia="PMingLiU" w:cs="PMingLiU"/>
      <w:sz w:val="28"/>
      <w:szCs w:val="28"/>
      <w:shd w:val="clear" w:color="auto" w:fill="FFFFFF"/>
    </w:rPr>
  </w:style>
  <w:style w:type="paragraph" w:customStyle="1" w:styleId="395">
    <w:name w:val="MSG_EN_FONT_STYLE_NAME_TEMPLATE_ROLE_NUMBER MSG_EN_FONT_STYLE_NAME_BY_ROLE_TEXT 3"/>
    <w:basedOn w:val="1"/>
    <w:link w:val="394"/>
    <w:autoRedefine/>
    <w:qFormat/>
    <w:uiPriority w:val="0"/>
    <w:pPr>
      <w:shd w:val="clear" w:color="auto" w:fill="FFFFFF"/>
      <w:spacing w:before="1480" w:after="3680" w:line="353" w:lineRule="exact"/>
      <w:jc w:val="left"/>
    </w:pPr>
    <w:rPr>
      <w:rFonts w:ascii="PMingLiU" w:hAnsi="PMingLiU" w:eastAsia="PMingLiU" w:cs="PMingLiU"/>
      <w:kern w:val="0"/>
      <w:sz w:val="28"/>
      <w:szCs w:val="28"/>
    </w:rPr>
  </w:style>
  <w:style w:type="character" w:customStyle="1" w:styleId="396">
    <w:name w:val="MSG_EN_FONT_STYLE_NAME_TEMPLATE_ROLE_NUMBER MSG_EN_FONT_STYLE_NAME_BY_ROLE_TEXT 3 + MSG_EN_FONT_STYLE_MODIFER_NAME Times New Roman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8"/>
      <w:szCs w:val="28"/>
      <w:u w:val="none"/>
      <w:shd w:val="clear" w:color="auto" w:fill="FFFFFF"/>
      <w:lang w:val="en-US" w:eastAsia="en-US" w:bidi="en-US"/>
    </w:rPr>
  </w:style>
  <w:style w:type="character" w:customStyle="1" w:styleId="397">
    <w:name w:val="MSG_EN_FONT_STYLE_NAME_TEMPLATE_ROLE MSG_EN_FONT_STYLE_NAME_BY_ROLE_RUNNING_TITLE + MSG_EN_FONT_STYLE_MODIFER_NAME Times New Roman"/>
    <w:qFormat/>
    <w:uiPriority w:val="0"/>
    <w:rPr>
      <w:rFonts w:ascii="Times New Roman" w:hAnsi="Times New Roman" w:eastAsia="Times New Roman" w:cs="Times New Roman"/>
      <w:color w:val="000000"/>
      <w:spacing w:val="0"/>
      <w:w w:val="100"/>
      <w:position w:val="0"/>
      <w:sz w:val="20"/>
      <w:szCs w:val="20"/>
      <w:shd w:val="clear" w:color="auto" w:fill="FFFFFF"/>
      <w:lang w:val="en-US" w:eastAsia="en-US" w:bidi="en-US"/>
    </w:rPr>
  </w:style>
  <w:style w:type="character" w:customStyle="1" w:styleId="398">
    <w:name w:val="MSG_EN_FONT_STYLE_NAME_TEMPLATE_ROLE MSG_EN_FONT_STYLE_NAME_BY_ROLE_RUNNING_TITLE_"/>
    <w:link w:val="399"/>
    <w:autoRedefine/>
    <w:uiPriority w:val="0"/>
    <w:rPr>
      <w:rFonts w:ascii="PMingLiU" w:hAnsi="PMingLiU" w:eastAsia="PMingLiU" w:cs="PMingLiU"/>
      <w:spacing w:val="10"/>
      <w:sz w:val="18"/>
      <w:szCs w:val="18"/>
      <w:shd w:val="clear" w:color="auto" w:fill="FFFFFF"/>
    </w:rPr>
  </w:style>
  <w:style w:type="paragraph" w:customStyle="1" w:styleId="399">
    <w:name w:val="MSG_EN_FONT_STYLE_NAME_TEMPLATE_ROLE MSG_EN_FONT_STYLE_NAME_BY_ROLE_RUNNING_TITLE"/>
    <w:basedOn w:val="1"/>
    <w:link w:val="398"/>
    <w:autoRedefine/>
    <w:qFormat/>
    <w:uiPriority w:val="0"/>
    <w:pPr>
      <w:shd w:val="clear" w:color="auto" w:fill="FFFFFF"/>
      <w:spacing w:line="180" w:lineRule="exact"/>
      <w:jc w:val="left"/>
    </w:pPr>
    <w:rPr>
      <w:rFonts w:ascii="PMingLiU" w:hAnsi="PMingLiU" w:eastAsia="PMingLiU" w:cs="PMingLiU"/>
      <w:spacing w:val="10"/>
      <w:kern w:val="0"/>
      <w:sz w:val="18"/>
      <w:szCs w:val="18"/>
    </w:rPr>
  </w:style>
  <w:style w:type="character" w:customStyle="1" w:styleId="400">
    <w:name w:val="MSG_EN_FONT_STYLE_NAME_TEMPLATE_ROLE_NUMBER MSG_EN_FONT_STYLE_NAME_BY_ROLE_TEXT 2_"/>
    <w:link w:val="401"/>
    <w:autoRedefine/>
    <w:uiPriority w:val="0"/>
    <w:rPr>
      <w:rFonts w:ascii="PMingLiU" w:hAnsi="PMingLiU" w:eastAsia="PMingLiU" w:cs="PMingLiU"/>
      <w:sz w:val="22"/>
      <w:szCs w:val="22"/>
      <w:shd w:val="clear" w:color="auto" w:fill="FFFFFF"/>
    </w:rPr>
  </w:style>
  <w:style w:type="paragraph" w:customStyle="1" w:styleId="401">
    <w:name w:val="MSG_EN_FONT_STYLE_NAME_TEMPLATE_ROLE_NUMBER MSG_EN_FONT_STYLE_NAME_BY_ROLE_TEXT 2"/>
    <w:basedOn w:val="1"/>
    <w:link w:val="400"/>
    <w:autoRedefine/>
    <w:qFormat/>
    <w:uiPriority w:val="0"/>
    <w:pPr>
      <w:shd w:val="clear" w:color="auto" w:fill="FFFFFF"/>
      <w:spacing w:line="468" w:lineRule="exact"/>
      <w:jc w:val="distribute"/>
    </w:pPr>
    <w:rPr>
      <w:rFonts w:ascii="PMingLiU" w:hAnsi="PMingLiU" w:eastAsia="PMingLiU" w:cs="PMingLiU"/>
      <w:kern w:val="0"/>
      <w:sz w:val="22"/>
      <w:szCs w:val="22"/>
    </w:rPr>
  </w:style>
  <w:style w:type="character" w:customStyle="1" w:styleId="402">
    <w:name w:val="页码21"/>
    <w:basedOn w:val="121"/>
    <w:autoRedefine/>
    <w:qFormat/>
    <w:uiPriority w:val="0"/>
  </w:style>
  <w:style w:type="character" w:customStyle="1" w:styleId="403">
    <w:name w:val="MSG_EN_FONT_STYLE_NAME_TEMPLATE_ROLE_NUMBER MSG_EN_FONT_STYLE_NAME_BY_ROLE_TEXT 9_"/>
    <w:link w:val="404"/>
    <w:autoRedefine/>
    <w:qFormat/>
    <w:uiPriority w:val="0"/>
    <w:rPr>
      <w:rFonts w:ascii="PMingLiU" w:hAnsi="PMingLiU" w:eastAsia="PMingLiU" w:cs="PMingLiU"/>
      <w:sz w:val="28"/>
      <w:szCs w:val="28"/>
      <w:shd w:val="clear" w:color="auto" w:fill="FFFFFF"/>
    </w:rPr>
  </w:style>
  <w:style w:type="paragraph" w:customStyle="1" w:styleId="404">
    <w:name w:val="MSG_EN_FONT_STYLE_NAME_TEMPLATE_ROLE_NUMBER MSG_EN_FONT_STYLE_NAME_BY_ROLE_TEXT 9"/>
    <w:basedOn w:val="1"/>
    <w:link w:val="403"/>
    <w:autoRedefine/>
    <w:qFormat/>
    <w:uiPriority w:val="0"/>
    <w:pPr>
      <w:shd w:val="clear" w:color="auto" w:fill="FFFFFF"/>
      <w:spacing w:before="660" w:line="439" w:lineRule="exact"/>
      <w:jc w:val="left"/>
    </w:pPr>
    <w:rPr>
      <w:rFonts w:ascii="PMingLiU" w:hAnsi="PMingLiU" w:eastAsia="PMingLiU" w:cs="PMingLiU"/>
      <w:kern w:val="0"/>
      <w:sz w:val="28"/>
      <w:szCs w:val="28"/>
    </w:rPr>
  </w:style>
  <w:style w:type="character" w:customStyle="1" w:styleId="405">
    <w:name w:val="不明显参考21"/>
    <w:autoRedefine/>
    <w:qFormat/>
    <w:uiPriority w:val="0"/>
    <w:rPr>
      <w:sz w:val="24"/>
      <w:szCs w:val="24"/>
      <w:u w:val="single"/>
    </w:rPr>
  </w:style>
  <w:style w:type="character" w:customStyle="1" w:styleId="406">
    <w:name w:val="明显参考21"/>
    <w:autoRedefine/>
    <w:qFormat/>
    <w:uiPriority w:val="0"/>
    <w:rPr>
      <w:b/>
      <w:sz w:val="24"/>
      <w:u w:val="single"/>
    </w:rPr>
  </w:style>
  <w:style w:type="character" w:customStyle="1" w:styleId="407">
    <w:name w:val="批注引用21"/>
    <w:qFormat/>
    <w:uiPriority w:val="0"/>
    <w:rPr>
      <w:sz w:val="21"/>
      <w:szCs w:val="21"/>
    </w:rPr>
  </w:style>
  <w:style w:type="character" w:customStyle="1" w:styleId="408">
    <w:name w:val="书籍标题21"/>
    <w:qFormat/>
    <w:uiPriority w:val="0"/>
    <w:rPr>
      <w:b/>
      <w:bCs/>
      <w:smallCaps/>
      <w:spacing w:val="5"/>
    </w:rPr>
  </w:style>
  <w:style w:type="character" w:customStyle="1" w:styleId="409">
    <w:name w:val="普通(网站) Char"/>
    <w:link w:val="70"/>
    <w:autoRedefine/>
    <w:qFormat/>
    <w:uiPriority w:val="0"/>
    <w:rPr>
      <w:rFonts w:ascii="宋体" w:hAnsi="宋体" w:cs="宋体"/>
      <w:sz w:val="24"/>
      <w:szCs w:val="24"/>
    </w:rPr>
  </w:style>
  <w:style w:type="paragraph" w:customStyle="1" w:styleId="410">
    <w:name w:val="批注主题21"/>
    <w:basedOn w:val="23"/>
    <w:next w:val="23"/>
    <w:autoRedefine/>
    <w:uiPriority w:val="99"/>
    <w:pPr>
      <w:spacing w:line="240" w:lineRule="auto"/>
    </w:pPr>
    <w:rPr>
      <w:b/>
      <w:bCs/>
      <w:szCs w:val="20"/>
    </w:rPr>
  </w:style>
  <w:style w:type="paragraph" w:customStyle="1" w:styleId="411">
    <w:name w:val="正文文本缩进 321"/>
    <w:basedOn w:val="1"/>
    <w:autoRedefine/>
    <w:qFormat/>
    <w:uiPriority w:val="0"/>
    <w:pPr>
      <w:spacing w:after="120" w:line="240" w:lineRule="auto"/>
      <w:ind w:left="420" w:leftChars="200"/>
    </w:pPr>
    <w:rPr>
      <w:sz w:val="16"/>
      <w:szCs w:val="16"/>
    </w:rPr>
  </w:style>
  <w:style w:type="paragraph" w:customStyle="1" w:styleId="412">
    <w:name w:val="正文文本缩进21"/>
    <w:basedOn w:val="1"/>
    <w:autoRedefine/>
    <w:qFormat/>
    <w:uiPriority w:val="0"/>
    <w:pPr>
      <w:spacing w:line="380" w:lineRule="exact"/>
      <w:ind w:firstLine="480"/>
    </w:pPr>
    <w:rPr>
      <w:rFonts w:eastAsia="方正书宋简体"/>
      <w:szCs w:val="20"/>
    </w:rPr>
  </w:style>
  <w:style w:type="paragraph" w:customStyle="1" w:styleId="413">
    <w:name w:val="列出段落31"/>
    <w:basedOn w:val="1"/>
    <w:autoRedefine/>
    <w:qFormat/>
    <w:uiPriority w:val="34"/>
    <w:pPr>
      <w:spacing w:line="240" w:lineRule="auto"/>
      <w:ind w:firstLine="420" w:firstLineChars="200"/>
    </w:pPr>
    <w:rPr>
      <w:rFonts w:ascii="Calibri" w:hAnsi="Calibri"/>
      <w:sz w:val="21"/>
      <w:szCs w:val="20"/>
    </w:rPr>
  </w:style>
  <w:style w:type="paragraph" w:customStyle="1" w:styleId="414">
    <w:name w:val="TOC 标题21"/>
    <w:basedOn w:val="2"/>
    <w:next w:val="1"/>
    <w:autoRedefine/>
    <w:qFormat/>
    <w:uiPriority w:val="0"/>
    <w:pPr>
      <w:keepLines/>
      <w:widowControl/>
      <w:numPr>
        <w:numId w:val="0"/>
      </w:numPr>
      <w:spacing w:before="480" w:line="276" w:lineRule="auto"/>
      <w:outlineLvl w:val="9"/>
    </w:pPr>
    <w:rPr>
      <w:color w:val="365F91"/>
      <w:kern w:val="0"/>
      <w:sz w:val="28"/>
      <w:szCs w:val="28"/>
    </w:rPr>
  </w:style>
  <w:style w:type="paragraph" w:customStyle="1" w:styleId="415">
    <w:name w:val="普通(网站)21"/>
    <w:basedOn w:val="1"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color w:val="000000"/>
      <w:kern w:val="0"/>
    </w:rPr>
  </w:style>
  <w:style w:type="paragraph" w:customStyle="1" w:styleId="416">
    <w:name w:val="正文_2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417">
    <w:name w:val="日期21"/>
    <w:basedOn w:val="1"/>
    <w:next w:val="1"/>
    <w:autoRedefine/>
    <w:uiPriority w:val="0"/>
    <w:pPr>
      <w:spacing w:line="240" w:lineRule="auto"/>
      <w:ind w:left="100" w:leftChars="2500"/>
    </w:pPr>
    <w:rPr>
      <w:sz w:val="21"/>
    </w:rPr>
  </w:style>
  <w:style w:type="paragraph" w:customStyle="1" w:styleId="418">
    <w:name w:val="无间隔21"/>
    <w:autoRedefine/>
    <w:qFormat/>
    <w:uiPriority w:val="0"/>
    <w:rPr>
      <w:rFonts w:ascii="Calibri" w:hAnsi="Calibri" w:eastAsia="宋体" w:cs="Times New Roman"/>
      <w:sz w:val="22"/>
      <w:szCs w:val="22"/>
      <w:lang w:val="en-US" w:eastAsia="zh-CN" w:bidi="ar-SA"/>
    </w:rPr>
  </w:style>
  <w:style w:type="paragraph" w:customStyle="1" w:styleId="419">
    <w:name w:val="正文文本 221"/>
    <w:basedOn w:val="1"/>
    <w:autoRedefine/>
    <w:qFormat/>
    <w:uiPriority w:val="0"/>
    <w:pPr>
      <w:spacing w:line="240" w:lineRule="atLeast"/>
      <w:ind w:left="720"/>
      <w:jc w:val="left"/>
    </w:pPr>
    <w:rPr>
      <w:i/>
      <w:color w:val="0000FF"/>
      <w:sz w:val="21"/>
      <w:szCs w:val="20"/>
      <w:u w:val="single"/>
      <w:lang w:eastAsia="en-US"/>
    </w:rPr>
  </w:style>
  <w:style w:type="character" w:customStyle="1" w:styleId="420">
    <w:name w:val="标准 Char"/>
    <w:link w:val="307"/>
    <w:autoRedefine/>
    <w:qFormat/>
    <w:uiPriority w:val="0"/>
    <w:rPr>
      <w:rFonts w:ascii="Times New Roman" w:hAnsi="Times New Roman"/>
      <w:kern w:val="24"/>
      <w:sz w:val="24"/>
      <w:szCs w:val="24"/>
    </w:rPr>
  </w:style>
  <w:style w:type="paragraph" w:customStyle="1" w:styleId="421">
    <w:name w:val="称呼21"/>
    <w:basedOn w:val="1"/>
    <w:next w:val="1"/>
    <w:autoRedefine/>
    <w:qFormat/>
    <w:uiPriority w:val="0"/>
    <w:pPr>
      <w:spacing w:line="240" w:lineRule="auto"/>
    </w:pPr>
    <w:rPr>
      <w:sz w:val="28"/>
      <w:szCs w:val="20"/>
    </w:rPr>
  </w:style>
  <w:style w:type="paragraph" w:customStyle="1" w:styleId="422">
    <w:name w:val="引文目录标题21"/>
    <w:basedOn w:val="1"/>
    <w:next w:val="1"/>
    <w:autoRedefine/>
    <w:qFormat/>
    <w:uiPriority w:val="0"/>
    <w:pPr>
      <w:adjustRightInd w:val="0"/>
      <w:snapToGrid w:val="0"/>
      <w:spacing w:before="120" w:line="440" w:lineRule="exact"/>
    </w:pPr>
    <w:rPr>
      <w:rFonts w:ascii="Arial" w:hAnsi="Arial" w:cs="Arial"/>
    </w:rPr>
  </w:style>
  <w:style w:type="paragraph" w:customStyle="1" w:styleId="423">
    <w:name w:val="列表 221"/>
    <w:basedOn w:val="1"/>
    <w:autoRedefine/>
    <w:uiPriority w:val="0"/>
    <w:pPr>
      <w:spacing w:line="240" w:lineRule="auto"/>
      <w:ind w:left="100" w:leftChars="200" w:hanging="200" w:hangingChars="200"/>
    </w:pPr>
    <w:rPr>
      <w:sz w:val="21"/>
    </w:rPr>
  </w:style>
  <w:style w:type="paragraph" w:customStyle="1" w:styleId="424">
    <w:name w:val="文档结构图21"/>
    <w:basedOn w:val="1"/>
    <w:qFormat/>
    <w:uiPriority w:val="0"/>
    <w:pPr>
      <w:spacing w:line="240" w:lineRule="auto"/>
    </w:pPr>
    <w:rPr>
      <w:rFonts w:ascii="宋体"/>
      <w:sz w:val="18"/>
      <w:szCs w:val="18"/>
    </w:rPr>
  </w:style>
  <w:style w:type="paragraph" w:customStyle="1" w:styleId="425">
    <w:name w:val="列表 421"/>
    <w:basedOn w:val="1"/>
    <w:autoRedefine/>
    <w:uiPriority w:val="0"/>
    <w:pPr>
      <w:adjustRightInd w:val="0"/>
      <w:spacing w:line="312" w:lineRule="atLeast"/>
      <w:ind w:left="100" w:leftChars="600" w:hanging="200" w:hangingChars="200"/>
      <w:textAlignment w:val="baseline"/>
    </w:pPr>
    <w:rPr>
      <w:kern w:val="0"/>
      <w:sz w:val="21"/>
      <w:szCs w:val="20"/>
    </w:rPr>
  </w:style>
  <w:style w:type="paragraph" w:customStyle="1" w:styleId="426">
    <w:name w:val="正文缩进21"/>
    <w:basedOn w:val="1"/>
    <w:autoRedefine/>
    <w:qFormat/>
    <w:uiPriority w:val="0"/>
    <w:pPr>
      <w:spacing w:line="360" w:lineRule="auto"/>
      <w:ind w:firstLine="420"/>
    </w:pPr>
    <w:rPr>
      <w:szCs w:val="21"/>
    </w:rPr>
  </w:style>
  <w:style w:type="paragraph" w:customStyle="1" w:styleId="427">
    <w:name w:val="正文_1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428">
    <w:name w:val="Char Char Char Char Char Char Char1 Char Char Char Char Char Char Char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429">
    <w:name w:val="样式 2级目录 + 段前: 0.5 行"/>
    <w:basedOn w:val="3"/>
    <w:autoRedefine/>
    <w:uiPriority w:val="0"/>
    <w:pPr>
      <w:numPr>
        <w:numId w:val="0"/>
      </w:numPr>
      <w:spacing w:before="10" w:line="360" w:lineRule="auto"/>
    </w:pPr>
    <w:rPr>
      <w:rFonts w:ascii="Calibri" w:hAnsi="Calibri" w:cs="宋体"/>
      <w:bCs w:val="0"/>
      <w:iCs w:val="0"/>
      <w:sz w:val="21"/>
      <w:szCs w:val="22"/>
    </w:rPr>
  </w:style>
  <w:style w:type="paragraph" w:customStyle="1" w:styleId="430">
    <w:name w:val="Sub Bullets"/>
    <w:basedOn w:val="1"/>
    <w:autoRedefine/>
    <w:qFormat/>
    <w:uiPriority w:val="0"/>
    <w:pPr>
      <w:widowControl/>
      <w:tabs>
        <w:tab w:val="left" w:pos="643"/>
        <w:tab w:val="left" w:pos="1440"/>
        <w:tab w:val="left" w:pos="3240"/>
      </w:tabs>
      <w:spacing w:line="240" w:lineRule="auto"/>
      <w:ind w:left="2880" w:hanging="360"/>
      <w:jc w:val="left"/>
    </w:pPr>
    <w:rPr>
      <w:rFonts w:ascii="Palatino Linotype" w:hAnsi="Palatino Linotype"/>
      <w:kern w:val="0"/>
      <w:sz w:val="20"/>
      <w:lang w:eastAsia="en-US"/>
    </w:rPr>
  </w:style>
  <w:style w:type="paragraph" w:customStyle="1" w:styleId="431">
    <w:name w:val="正文首行缩进21"/>
    <w:basedOn w:val="28"/>
    <w:autoRedefine/>
    <w:qFormat/>
    <w:uiPriority w:val="0"/>
    <w:pPr>
      <w:keepLines w:val="0"/>
      <w:spacing w:line="240" w:lineRule="auto"/>
      <w:ind w:left="0" w:firstLine="420" w:firstLineChars="100"/>
      <w:jc w:val="both"/>
    </w:pPr>
    <w:rPr>
      <w:kern w:val="2"/>
      <w:sz w:val="21"/>
    </w:rPr>
  </w:style>
  <w:style w:type="paragraph" w:customStyle="1" w:styleId="432">
    <w:name w:val="正文文本缩进 221"/>
    <w:basedOn w:val="1"/>
    <w:autoRedefine/>
    <w:qFormat/>
    <w:uiPriority w:val="0"/>
    <w:pPr>
      <w:spacing w:after="120" w:line="480" w:lineRule="auto"/>
      <w:ind w:left="420" w:leftChars="200"/>
    </w:pPr>
    <w:rPr>
      <w:sz w:val="21"/>
      <w:szCs w:val="20"/>
    </w:rPr>
  </w:style>
  <w:style w:type="paragraph" w:customStyle="1" w:styleId="433">
    <w:name w:val="纯文本21"/>
    <w:basedOn w:val="1"/>
    <w:autoRedefine/>
    <w:uiPriority w:val="0"/>
    <w:pPr>
      <w:spacing w:line="240" w:lineRule="auto"/>
    </w:pPr>
    <w:rPr>
      <w:rFonts w:ascii="宋体" w:hAnsi="Courier New"/>
      <w:sz w:val="21"/>
      <w:szCs w:val="20"/>
    </w:rPr>
  </w:style>
  <w:style w:type="paragraph" w:customStyle="1" w:styleId="434">
    <w:name w:val="明显引用21"/>
    <w:basedOn w:val="1"/>
    <w:next w:val="1"/>
    <w:qFormat/>
    <w:uiPriority w:val="0"/>
    <w:pPr>
      <w:spacing w:line="240" w:lineRule="auto"/>
      <w:ind w:left="720" w:right="720"/>
    </w:pPr>
    <w:rPr>
      <w:b/>
      <w:i/>
      <w:sz w:val="21"/>
      <w:szCs w:val="22"/>
    </w:rPr>
  </w:style>
  <w:style w:type="paragraph" w:customStyle="1" w:styleId="435">
    <w:name w:val="正文_6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436">
    <w:name w:val="正文_1_0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437">
    <w:name w:val="xl31"/>
    <w:basedOn w:val="1"/>
    <w:autoRedefine/>
    <w:uiPriority w:val="0"/>
    <w:pPr>
      <w:widowControl/>
      <w:pBdr>
        <w:left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center"/>
    </w:pPr>
    <w:rPr>
      <w:rFonts w:ascii="宋体" w:hAnsi="宋体"/>
      <w:kern w:val="0"/>
    </w:rPr>
  </w:style>
  <w:style w:type="paragraph" w:customStyle="1" w:styleId="438">
    <w:name w:val="(符号)五标题1.1.1"/>
    <w:basedOn w:val="1"/>
    <w:autoRedefine/>
    <w:qFormat/>
    <w:uiPriority w:val="0"/>
    <w:pPr>
      <w:tabs>
        <w:tab w:val="left" w:pos="1000"/>
      </w:tabs>
      <w:spacing w:line="500" w:lineRule="exact"/>
      <w:ind w:left="1000" w:hanging="1000"/>
    </w:pPr>
    <w:rPr>
      <w:rFonts w:ascii="宋体" w:hAnsi="宋体" w:cs="宋体"/>
      <w:color w:val="000000"/>
      <w:szCs w:val="20"/>
    </w:rPr>
  </w:style>
  <w:style w:type="paragraph" w:customStyle="1" w:styleId="439">
    <w:name w:val="正文.表格"/>
    <w:basedOn w:val="1"/>
    <w:next w:val="1"/>
    <w:autoRedefine/>
    <w:qFormat/>
    <w:uiPriority w:val="0"/>
    <w:pPr>
      <w:widowControl/>
      <w:spacing w:line="240" w:lineRule="auto"/>
      <w:jc w:val="center"/>
    </w:pPr>
    <w:rPr>
      <w:kern w:val="21"/>
      <w:sz w:val="21"/>
      <w:szCs w:val="20"/>
    </w:rPr>
  </w:style>
  <w:style w:type="paragraph" w:customStyle="1" w:styleId="440">
    <w:name w:val="引用1"/>
    <w:basedOn w:val="1"/>
    <w:next w:val="1"/>
    <w:autoRedefine/>
    <w:qFormat/>
    <w:uiPriority w:val="29"/>
    <w:rPr>
      <w:i/>
      <w:sz w:val="21"/>
    </w:rPr>
  </w:style>
  <w:style w:type="paragraph" w:customStyle="1" w:styleId="441">
    <w:name w:val="表文"/>
    <w:basedOn w:val="1"/>
    <w:autoRedefine/>
    <w:qFormat/>
    <w:uiPriority w:val="0"/>
    <w:pPr>
      <w:spacing w:line="420" w:lineRule="exact"/>
      <w:jc w:val="center"/>
    </w:pPr>
    <w:rPr>
      <w:rFonts w:ascii="仿宋_GB2312" w:hAnsi="宋体" w:eastAsia="仿宋_GB2312"/>
      <w:bCs/>
      <w:sz w:val="28"/>
      <w:szCs w:val="28"/>
    </w:rPr>
  </w:style>
  <w:style w:type="character" w:customStyle="1" w:styleId="442">
    <w:name w:val="HTML 预设格式 Char1"/>
    <w:autoRedefine/>
    <w:semiHidden/>
    <w:uiPriority w:val="99"/>
    <w:rPr>
      <w:rFonts w:ascii="Courier New" w:hAnsi="Courier New" w:cs="Courier New"/>
      <w:kern w:val="2"/>
    </w:rPr>
  </w:style>
  <w:style w:type="character" w:customStyle="1" w:styleId="443">
    <w:name w:val="日期 Char2"/>
    <w:autoRedefine/>
    <w:semiHidden/>
    <w:qFormat/>
    <w:uiPriority w:val="99"/>
    <w:rPr>
      <w:rFonts w:ascii="Times New Roman" w:hAnsi="Times New Roman"/>
      <w:kern w:val="2"/>
      <w:sz w:val="24"/>
      <w:szCs w:val="24"/>
    </w:rPr>
  </w:style>
  <w:style w:type="character" w:customStyle="1" w:styleId="444">
    <w:name w:val="正文首行缩进 Char1"/>
    <w:autoRedefine/>
    <w:semiHidden/>
    <w:qFormat/>
    <w:uiPriority w:val="99"/>
    <w:rPr>
      <w:rFonts w:ascii="Times New Roman" w:hAnsi="Times New Roman"/>
      <w:kern w:val="2"/>
      <w:sz w:val="24"/>
      <w:szCs w:val="24"/>
    </w:rPr>
  </w:style>
  <w:style w:type="character" w:customStyle="1" w:styleId="445">
    <w:name w:val="正文文本缩进 2 Char1"/>
    <w:semiHidden/>
    <w:qFormat/>
    <w:uiPriority w:val="99"/>
    <w:rPr>
      <w:rFonts w:ascii="Times New Roman" w:hAnsi="Times New Roman"/>
      <w:kern w:val="2"/>
      <w:sz w:val="24"/>
      <w:szCs w:val="24"/>
    </w:rPr>
  </w:style>
  <w:style w:type="character" w:customStyle="1" w:styleId="446">
    <w:name w:val="称呼 Char2"/>
    <w:autoRedefine/>
    <w:semiHidden/>
    <w:qFormat/>
    <w:uiPriority w:val="99"/>
    <w:rPr>
      <w:rFonts w:ascii="Times New Roman" w:hAnsi="Times New Roman"/>
      <w:kern w:val="2"/>
      <w:sz w:val="24"/>
      <w:szCs w:val="24"/>
    </w:rPr>
  </w:style>
  <w:style w:type="character" w:customStyle="1" w:styleId="447">
    <w:name w:val="正文文本 3 Char1"/>
    <w:autoRedefine/>
    <w:semiHidden/>
    <w:uiPriority w:val="99"/>
    <w:rPr>
      <w:rFonts w:ascii="Times New Roman" w:hAnsi="Times New Roman"/>
      <w:kern w:val="2"/>
      <w:sz w:val="16"/>
      <w:szCs w:val="16"/>
    </w:rPr>
  </w:style>
  <w:style w:type="character" w:customStyle="1" w:styleId="448">
    <w:name w:val="注释标题 Char1"/>
    <w:autoRedefine/>
    <w:semiHidden/>
    <w:qFormat/>
    <w:uiPriority w:val="99"/>
    <w:rPr>
      <w:rFonts w:ascii="Times New Roman" w:hAnsi="Times New Roman"/>
      <w:kern w:val="2"/>
      <w:sz w:val="24"/>
      <w:szCs w:val="24"/>
    </w:rPr>
  </w:style>
  <w:style w:type="character" w:customStyle="1" w:styleId="449">
    <w:name w:val="wenzhang_con1"/>
    <w:autoRedefine/>
    <w:qFormat/>
    <w:uiPriority w:val="0"/>
    <w:rPr>
      <w:sz w:val="21"/>
      <w:szCs w:val="21"/>
    </w:rPr>
  </w:style>
  <w:style w:type="character" w:customStyle="1" w:styleId="450">
    <w:name w:val="p21"/>
    <w:autoRedefine/>
    <w:qFormat/>
    <w:uiPriority w:val="0"/>
    <w:rPr>
      <w:rFonts w:hint="default" w:ascii="ˎ̥" w:hAnsi="ˎ̥"/>
      <w:b/>
      <w:bCs/>
      <w:color w:val="9E0D29"/>
      <w:spacing w:val="11"/>
      <w:sz w:val="23"/>
      <w:szCs w:val="23"/>
    </w:rPr>
  </w:style>
  <w:style w:type="character" w:customStyle="1" w:styleId="451">
    <w:name w:val="style11"/>
    <w:basedOn w:val="121"/>
    <w:autoRedefine/>
    <w:uiPriority w:val="0"/>
  </w:style>
  <w:style w:type="character" w:customStyle="1" w:styleId="452">
    <w:name w:val="style4"/>
    <w:basedOn w:val="121"/>
    <w:autoRedefine/>
    <w:qFormat/>
    <w:uiPriority w:val="0"/>
  </w:style>
  <w:style w:type="character" w:customStyle="1" w:styleId="453">
    <w:name w:val="style6"/>
    <w:basedOn w:val="121"/>
    <w:autoRedefine/>
    <w:qFormat/>
    <w:uiPriority w:val="0"/>
  </w:style>
  <w:style w:type="character" w:customStyle="1" w:styleId="454">
    <w:name w:val="textbold"/>
    <w:basedOn w:val="121"/>
    <w:qFormat/>
    <w:uiPriority w:val="0"/>
  </w:style>
  <w:style w:type="character" w:customStyle="1" w:styleId="455">
    <w:name w:val="pricecharacter5"/>
    <w:autoRedefine/>
    <w:qFormat/>
    <w:uiPriority w:val="0"/>
    <w:rPr>
      <w:rFonts w:hint="default" w:ascii="Arial" w:hAnsi="Arial" w:cs="Arial"/>
      <w:b/>
      <w:bCs/>
      <w:color w:val="AA0000"/>
      <w:sz w:val="18"/>
      <w:szCs w:val="18"/>
    </w:rPr>
  </w:style>
  <w:style w:type="character" w:customStyle="1" w:styleId="456">
    <w:name w:val="style101"/>
    <w:qFormat/>
    <w:uiPriority w:val="0"/>
    <w:rPr>
      <w:color w:val="FF0000"/>
    </w:rPr>
  </w:style>
  <w:style w:type="character" w:customStyle="1" w:styleId="457">
    <w:name w:val="title_black_14"/>
    <w:basedOn w:val="121"/>
    <w:autoRedefine/>
    <w:qFormat/>
    <w:uiPriority w:val="0"/>
  </w:style>
  <w:style w:type="character" w:customStyle="1" w:styleId="458">
    <w:name w:val="blue1"/>
    <w:autoRedefine/>
    <w:qFormat/>
    <w:uiPriority w:val="0"/>
    <w:rPr>
      <w:color w:val="003275"/>
    </w:rPr>
  </w:style>
  <w:style w:type="character" w:customStyle="1" w:styleId="459">
    <w:name w:val="p11"/>
    <w:autoRedefine/>
    <w:qFormat/>
    <w:uiPriority w:val="0"/>
    <w:rPr>
      <w:rFonts w:hint="default" w:ascii="ˎ̥" w:hAnsi="ˎ̥"/>
      <w:sz w:val="24"/>
      <w:szCs w:val="24"/>
    </w:rPr>
  </w:style>
  <w:style w:type="character" w:customStyle="1" w:styleId="460">
    <w:name w:val="mark"/>
    <w:basedOn w:val="121"/>
    <w:autoRedefine/>
    <w:uiPriority w:val="0"/>
  </w:style>
  <w:style w:type="character" w:customStyle="1" w:styleId="461">
    <w:name w:val="px14"/>
    <w:basedOn w:val="121"/>
    <w:autoRedefine/>
    <w:uiPriority w:val="0"/>
  </w:style>
  <w:style w:type="character" w:customStyle="1" w:styleId="462">
    <w:name w:val="datatitle"/>
    <w:basedOn w:val="121"/>
    <w:autoRedefine/>
    <w:uiPriority w:val="0"/>
  </w:style>
  <w:style w:type="character" w:customStyle="1" w:styleId="463">
    <w:name w:val="ourprice1"/>
    <w:autoRedefine/>
    <w:qFormat/>
    <w:uiPriority w:val="0"/>
    <w:rPr>
      <w:rFonts w:hint="default" w:ascii="Arial" w:hAnsi="Arial" w:cs="Arial"/>
      <w:b/>
      <w:bCs/>
      <w:color w:val="AA0000"/>
      <w:sz w:val="24"/>
      <w:szCs w:val="24"/>
    </w:rPr>
  </w:style>
  <w:style w:type="character" w:customStyle="1" w:styleId="464">
    <w:name w:val="标题 3 Char1"/>
    <w:qFormat/>
    <w:locked/>
    <w:uiPriority w:val="0"/>
    <w:rPr>
      <w:rFonts w:ascii="Times New Roman" w:hAnsi="Times New Roman" w:eastAsia="宋体" w:cs="Times New Roman"/>
      <w:sz w:val="32"/>
      <w:szCs w:val="32"/>
    </w:rPr>
  </w:style>
  <w:style w:type="character" w:customStyle="1" w:styleId="465">
    <w:name w:val="空两格正文 Char"/>
    <w:link w:val="466"/>
    <w:autoRedefine/>
    <w:qFormat/>
    <w:uiPriority w:val="0"/>
    <w:rPr>
      <w:rFonts w:eastAsia="仿宋"/>
      <w:kern w:val="2"/>
      <w:sz w:val="28"/>
      <w:szCs w:val="24"/>
      <w:lang w:val="en-US" w:eastAsia="zh-CN" w:bidi="ar-SA"/>
    </w:rPr>
  </w:style>
  <w:style w:type="paragraph" w:customStyle="1" w:styleId="466">
    <w:name w:val="空两格正文"/>
    <w:link w:val="465"/>
    <w:autoRedefine/>
    <w:qFormat/>
    <w:uiPriority w:val="0"/>
    <w:pPr>
      <w:spacing w:line="360" w:lineRule="auto"/>
      <w:ind w:firstLine="200" w:firstLineChars="200"/>
    </w:pPr>
    <w:rPr>
      <w:rFonts w:ascii="Calibri" w:hAnsi="Calibri" w:eastAsia="仿宋" w:cs="Times New Roman"/>
      <w:kern w:val="2"/>
      <w:sz w:val="28"/>
      <w:szCs w:val="24"/>
      <w:lang w:val="en-US" w:eastAsia="zh-CN" w:bidi="ar-SA"/>
    </w:rPr>
  </w:style>
  <w:style w:type="character" w:customStyle="1" w:styleId="467">
    <w:name w:val="at_1"/>
    <w:basedOn w:val="121"/>
    <w:autoRedefine/>
    <w:qFormat/>
    <w:uiPriority w:val="0"/>
  </w:style>
  <w:style w:type="character" w:customStyle="1" w:styleId="468">
    <w:name w:val="hei16b1"/>
    <w:autoRedefine/>
    <w:qFormat/>
    <w:uiPriority w:val="0"/>
    <w:rPr>
      <w:rFonts w:hint="default" w:ascii="Arial" w:hAnsi="Arial" w:cs="Arial"/>
      <w:b/>
      <w:bCs/>
      <w:color w:val="000000"/>
      <w:sz w:val="24"/>
      <w:szCs w:val="24"/>
    </w:rPr>
  </w:style>
  <w:style w:type="character" w:customStyle="1" w:styleId="469">
    <w:name w:val="Char Char13"/>
    <w:qFormat/>
    <w:uiPriority w:val="0"/>
    <w:rPr>
      <w:rFonts w:ascii="宋体" w:hAnsi="宋体" w:eastAsia="宋体"/>
      <w:b/>
      <w:bCs/>
      <w:kern w:val="2"/>
      <w:sz w:val="21"/>
      <w:szCs w:val="21"/>
      <w:lang w:val="en-US" w:eastAsia="zh-CN" w:bidi="ar-SA"/>
    </w:rPr>
  </w:style>
  <w:style w:type="character" w:customStyle="1" w:styleId="470">
    <w:name w:val="fontb5"/>
    <w:basedOn w:val="121"/>
    <w:autoRedefine/>
    <w:qFormat/>
    <w:uiPriority w:val="0"/>
  </w:style>
  <w:style w:type="character" w:customStyle="1" w:styleId="471">
    <w:name w:val="textbold1"/>
    <w:autoRedefine/>
    <w:qFormat/>
    <w:uiPriority w:val="0"/>
    <w:rPr>
      <w:rFonts w:hint="default" w:ascii="Arial" w:hAnsi="Arial" w:cs="Arial"/>
      <w:b/>
      <w:bCs/>
      <w:sz w:val="24"/>
      <w:szCs w:val="24"/>
    </w:rPr>
  </w:style>
  <w:style w:type="character" w:customStyle="1" w:styleId="472">
    <w:name w:val="marklong"/>
    <w:basedOn w:val="121"/>
    <w:autoRedefine/>
    <w:qFormat/>
    <w:uiPriority w:val="0"/>
  </w:style>
  <w:style w:type="character" w:customStyle="1" w:styleId="473">
    <w:name w:val="qowt-font4"/>
    <w:basedOn w:val="121"/>
    <w:autoRedefine/>
    <w:qFormat/>
    <w:uiPriority w:val="0"/>
  </w:style>
  <w:style w:type="character" w:customStyle="1" w:styleId="474">
    <w:name w:val="style121"/>
    <w:qFormat/>
    <w:uiPriority w:val="0"/>
    <w:rPr>
      <w:sz w:val="27"/>
      <w:szCs w:val="27"/>
    </w:rPr>
  </w:style>
  <w:style w:type="character" w:customStyle="1" w:styleId="475">
    <w:name w:val="wen2"/>
    <w:autoRedefine/>
    <w:uiPriority w:val="0"/>
  </w:style>
  <w:style w:type="character" w:customStyle="1" w:styleId="476">
    <w:name w:val="productdetail-authorsmain"/>
    <w:basedOn w:val="121"/>
    <w:autoRedefine/>
    <w:qFormat/>
    <w:uiPriority w:val="0"/>
  </w:style>
  <w:style w:type="character" w:customStyle="1" w:styleId="477">
    <w:name w:val="Char Char7"/>
    <w:autoRedefine/>
    <w:qFormat/>
    <w:uiPriority w:val="0"/>
    <w:rPr>
      <w:rFonts w:ascii="Calibri" w:hAnsi="Calibri" w:eastAsia="宋体"/>
      <w:kern w:val="2"/>
      <w:sz w:val="18"/>
      <w:szCs w:val="18"/>
      <w:lang w:val="en-US" w:eastAsia="zh-CN" w:bidi="ar-SA"/>
    </w:rPr>
  </w:style>
  <w:style w:type="character" w:customStyle="1" w:styleId="478">
    <w:name w:val="txtc"/>
    <w:basedOn w:val="121"/>
    <w:qFormat/>
    <w:uiPriority w:val="0"/>
  </w:style>
  <w:style w:type="character" w:customStyle="1" w:styleId="479">
    <w:name w:val="t_tag"/>
    <w:basedOn w:val="121"/>
    <w:autoRedefine/>
    <w:uiPriority w:val="0"/>
  </w:style>
  <w:style w:type="character" w:customStyle="1" w:styleId="480">
    <w:name w:val="p61"/>
    <w:autoRedefine/>
    <w:qFormat/>
    <w:uiPriority w:val="0"/>
    <w:rPr>
      <w:rFonts w:hint="default" w:ascii="ˎ̥" w:hAnsi="ˎ̥"/>
      <w:sz w:val="20"/>
      <w:szCs w:val="20"/>
    </w:rPr>
  </w:style>
  <w:style w:type="character" w:customStyle="1" w:styleId="481">
    <w:name w:val="text_line_height_201"/>
    <w:basedOn w:val="121"/>
    <w:qFormat/>
    <w:uiPriority w:val="0"/>
  </w:style>
  <w:style w:type="character" w:customStyle="1" w:styleId="482">
    <w:name w:val="bf"/>
    <w:basedOn w:val="121"/>
    <w:autoRedefine/>
    <w:uiPriority w:val="0"/>
  </w:style>
  <w:style w:type="character" w:customStyle="1" w:styleId="483">
    <w:name w:val="at_2"/>
    <w:basedOn w:val="121"/>
    <w:autoRedefine/>
    <w:qFormat/>
    <w:uiPriority w:val="0"/>
  </w:style>
  <w:style w:type="character" w:customStyle="1" w:styleId="484">
    <w:name w:val="contributornametrigger"/>
    <w:basedOn w:val="121"/>
    <w:autoRedefine/>
    <w:qFormat/>
    <w:uiPriority w:val="0"/>
  </w:style>
  <w:style w:type="character" w:customStyle="1" w:styleId="485">
    <w:name w:val="unnamed11"/>
    <w:autoRedefine/>
    <w:qFormat/>
    <w:uiPriority w:val="0"/>
    <w:rPr>
      <w:color w:val="000000"/>
      <w:sz w:val="18"/>
      <w:szCs w:val="18"/>
    </w:rPr>
  </w:style>
  <w:style w:type="character" w:customStyle="1" w:styleId="486">
    <w:name w:val="content1"/>
    <w:autoRedefine/>
    <w:qFormat/>
    <w:uiPriority w:val="0"/>
    <w:rPr>
      <w:color w:val="666666"/>
      <w:sz w:val="22"/>
      <w:szCs w:val="22"/>
    </w:rPr>
  </w:style>
  <w:style w:type="character" w:customStyle="1" w:styleId="487">
    <w:name w:val="zy"/>
    <w:basedOn w:val="121"/>
    <w:autoRedefine/>
    <w:qFormat/>
    <w:uiPriority w:val="0"/>
  </w:style>
  <w:style w:type="character" w:customStyle="1" w:styleId="488">
    <w:name w:val="Char Char10"/>
    <w:autoRedefine/>
    <w:qFormat/>
    <w:uiPriority w:val="0"/>
    <w:rPr>
      <w:b/>
      <w:bCs/>
      <w:kern w:val="2"/>
      <w:sz w:val="21"/>
      <w:szCs w:val="24"/>
    </w:rPr>
  </w:style>
  <w:style w:type="character" w:customStyle="1" w:styleId="489">
    <w:name w:val="com_name3"/>
    <w:autoRedefine/>
    <w:qFormat/>
    <w:uiPriority w:val="0"/>
    <w:rPr>
      <w:color w:val="858585"/>
    </w:rPr>
  </w:style>
  <w:style w:type="character" w:customStyle="1" w:styleId="490">
    <w:name w:val="Char Char9"/>
    <w:autoRedefine/>
    <w:qFormat/>
    <w:uiPriority w:val="0"/>
    <w:rPr>
      <w:rFonts w:eastAsia="宋体"/>
      <w:b/>
      <w:bCs/>
      <w:kern w:val="2"/>
      <w:sz w:val="32"/>
      <w:szCs w:val="32"/>
      <w:lang w:val="en-US" w:eastAsia="zh-CN" w:bidi="ar-SA"/>
    </w:rPr>
  </w:style>
  <w:style w:type="character" w:customStyle="1" w:styleId="491">
    <w:name w:val="our-price1"/>
    <w:qFormat/>
    <w:uiPriority w:val="0"/>
    <w:rPr>
      <w:rFonts w:hint="default" w:ascii="Arial" w:hAnsi="Arial" w:cs="Arial"/>
      <w:b/>
      <w:bCs/>
      <w:color w:val="AA0000"/>
      <w:sz w:val="18"/>
      <w:szCs w:val="18"/>
    </w:rPr>
  </w:style>
  <w:style w:type="character" w:customStyle="1" w:styleId="492">
    <w:name w:val="defaultbold1"/>
    <w:autoRedefine/>
    <w:qFormat/>
    <w:uiPriority w:val="0"/>
    <w:rPr>
      <w:rFonts w:hint="default" w:ascii="ˎ̥" w:hAnsi="ˎ̥"/>
      <w:b/>
      <w:bCs/>
      <w:color w:val="000000"/>
      <w:sz w:val="18"/>
      <w:szCs w:val="18"/>
      <w:u w:val="none"/>
    </w:rPr>
  </w:style>
  <w:style w:type="character" w:customStyle="1" w:styleId="493">
    <w:name w:val="style81"/>
    <w:autoRedefine/>
    <w:qFormat/>
    <w:uiPriority w:val="0"/>
    <w:rPr>
      <w:sz w:val="18"/>
      <w:szCs w:val="18"/>
    </w:rPr>
  </w:style>
  <w:style w:type="character" w:customStyle="1" w:styleId="494">
    <w:name w:val="dark"/>
    <w:basedOn w:val="121"/>
    <w:autoRedefine/>
    <w:uiPriority w:val="0"/>
  </w:style>
  <w:style w:type="character" w:customStyle="1" w:styleId="495">
    <w:name w:val="style31"/>
    <w:autoRedefine/>
    <w:qFormat/>
    <w:uiPriority w:val="0"/>
    <w:rPr>
      <w:sz w:val="18"/>
      <w:szCs w:val="18"/>
    </w:rPr>
  </w:style>
  <w:style w:type="character" w:customStyle="1" w:styleId="496">
    <w:name w:val="尾注文本 Char"/>
    <w:link w:val="44"/>
    <w:autoRedefine/>
    <w:qFormat/>
    <w:uiPriority w:val="0"/>
    <w:rPr>
      <w:kern w:val="2"/>
      <w:sz w:val="21"/>
      <w:szCs w:val="22"/>
    </w:rPr>
  </w:style>
  <w:style w:type="character" w:customStyle="1" w:styleId="497">
    <w:name w:val="尾注文本 Char1"/>
    <w:link w:val="44"/>
    <w:autoRedefine/>
    <w:semiHidden/>
    <w:qFormat/>
    <w:uiPriority w:val="99"/>
    <w:rPr>
      <w:rFonts w:ascii="Times New Roman" w:hAnsi="Times New Roman"/>
      <w:kern w:val="2"/>
      <w:sz w:val="24"/>
      <w:szCs w:val="24"/>
    </w:rPr>
  </w:style>
  <w:style w:type="character" w:customStyle="1" w:styleId="498">
    <w:name w:val="textitalics"/>
    <w:basedOn w:val="121"/>
    <w:autoRedefine/>
    <w:qFormat/>
    <w:uiPriority w:val="0"/>
  </w:style>
  <w:style w:type="paragraph" w:customStyle="1" w:styleId="499">
    <w:name w:val="qowt-stl-正文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</w:rPr>
  </w:style>
  <w:style w:type="paragraph" w:customStyle="1" w:styleId="500">
    <w:name w:val="xl91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cs="宋体"/>
      <w:kern w:val="0"/>
      <w:sz w:val="18"/>
      <w:szCs w:val="18"/>
    </w:rPr>
  </w:style>
  <w:style w:type="paragraph" w:customStyle="1" w:styleId="501">
    <w:name w:val="wenzi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ˎ̥" w:hAnsi="ˎ̥" w:cs="宋体"/>
      <w:color w:val="990000"/>
      <w:kern w:val="0"/>
      <w:sz w:val="21"/>
      <w:szCs w:val="21"/>
    </w:rPr>
  </w:style>
  <w:style w:type="paragraph" w:customStyle="1" w:styleId="502">
    <w:name w:val="xl67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</w:rPr>
  </w:style>
  <w:style w:type="paragraph" w:customStyle="1" w:styleId="503">
    <w:name w:val="xl87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cs="宋体"/>
      <w:kern w:val="0"/>
      <w:sz w:val="18"/>
      <w:szCs w:val="18"/>
    </w:rPr>
  </w:style>
  <w:style w:type="paragraph" w:customStyle="1" w:styleId="504">
    <w:name w:val="默认段落字体 Para Char Char Char"/>
    <w:basedOn w:val="1"/>
    <w:autoRedefine/>
    <w:qFormat/>
    <w:uiPriority w:val="0"/>
    <w:pPr>
      <w:spacing w:line="360" w:lineRule="auto"/>
      <w:ind w:firstLine="210"/>
      <w:jc w:val="left"/>
    </w:pPr>
  </w:style>
  <w:style w:type="paragraph" w:customStyle="1" w:styleId="505">
    <w:name w:val="xl43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right"/>
    </w:pPr>
    <w:rPr>
      <w:rFonts w:ascii="宋体" w:hAnsi="宋体" w:cs="宋体"/>
      <w:color w:val="FF0000"/>
      <w:kern w:val="0"/>
      <w:sz w:val="20"/>
      <w:szCs w:val="20"/>
    </w:rPr>
  </w:style>
  <w:style w:type="paragraph" w:customStyle="1" w:styleId="506">
    <w:name w:val="xl89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07">
    <w:name w:val="xl76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08">
    <w:name w:val="style2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09">
    <w:name w:val="Char1 Char Char Char"/>
    <w:basedOn w:val="1"/>
    <w:qFormat/>
    <w:uiPriority w:val="0"/>
    <w:pPr>
      <w:spacing w:line="240" w:lineRule="auto"/>
    </w:pPr>
    <w:rPr>
      <w:rFonts w:ascii="Tahoma" w:hAnsi="Tahoma" w:eastAsia="仿宋_GB2312"/>
      <w:b/>
      <w:szCs w:val="20"/>
    </w:rPr>
  </w:style>
  <w:style w:type="paragraph" w:customStyle="1" w:styleId="510">
    <w:name w:val="xl79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11">
    <w:name w:val="xl45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0"/>
      <w:szCs w:val="20"/>
    </w:rPr>
  </w:style>
  <w:style w:type="paragraph" w:customStyle="1" w:styleId="512">
    <w:name w:val="发文字号"/>
    <w:basedOn w:val="1"/>
    <w:autoRedefine/>
    <w:qFormat/>
    <w:uiPriority w:val="0"/>
    <w:pPr>
      <w:spacing w:line="240" w:lineRule="auto"/>
      <w:jc w:val="center"/>
    </w:pPr>
    <w:rPr>
      <w:sz w:val="21"/>
      <w:szCs w:val="20"/>
    </w:rPr>
  </w:style>
  <w:style w:type="paragraph" w:customStyle="1" w:styleId="513">
    <w:name w:val="印发份数"/>
    <w:basedOn w:val="1"/>
    <w:autoRedefine/>
    <w:qFormat/>
    <w:uiPriority w:val="0"/>
    <w:pPr>
      <w:spacing w:line="240" w:lineRule="auto"/>
      <w:jc w:val="right"/>
    </w:pPr>
    <w:rPr>
      <w:sz w:val="21"/>
      <w:szCs w:val="20"/>
    </w:rPr>
  </w:style>
  <w:style w:type="paragraph" w:customStyle="1" w:styleId="514">
    <w:name w:val="Char Char Char Char Char Char Char Char Char1 Char Char Char Char"/>
    <w:basedOn w:val="1"/>
    <w:autoRedefine/>
    <w:qFormat/>
    <w:uiPriority w:val="0"/>
    <w:pPr>
      <w:widowControl/>
      <w:spacing w:after="160" w:line="240" w:lineRule="exact"/>
      <w:jc w:val="left"/>
    </w:pPr>
    <w:rPr>
      <w:rFonts w:ascii="Arial" w:hAnsi="Arial" w:eastAsia="Times New Roman" w:cs="Verdana"/>
      <w:b/>
      <w:kern w:val="0"/>
      <w:lang w:eastAsia="en-US"/>
    </w:rPr>
  </w:style>
  <w:style w:type="paragraph" w:customStyle="1" w:styleId="515">
    <w:name w:val="xl84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16">
    <w:name w:val="xl90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17">
    <w:name w:val="xl80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18">
    <w:name w:val="样式2"/>
    <w:autoRedefine/>
    <w:qFormat/>
    <w:uiPriority w:val="0"/>
    <w:rPr>
      <w:rFonts w:ascii="Times New Roman" w:hAnsi="Times New Roman" w:eastAsia="宋体" w:cs="宋体"/>
      <w:sz w:val="21"/>
      <w:szCs w:val="24"/>
      <w:lang w:val="en-US" w:eastAsia="zh-CN" w:bidi="ar-SA"/>
    </w:rPr>
  </w:style>
  <w:style w:type="paragraph" w:customStyle="1" w:styleId="519">
    <w:name w:val="紧急程度"/>
    <w:basedOn w:val="1"/>
    <w:autoRedefine/>
    <w:qFormat/>
    <w:uiPriority w:val="0"/>
    <w:pPr>
      <w:spacing w:line="240" w:lineRule="auto"/>
      <w:jc w:val="right"/>
    </w:pPr>
    <w:rPr>
      <w:rFonts w:eastAsia="黑体"/>
      <w:sz w:val="21"/>
    </w:rPr>
  </w:style>
  <w:style w:type="paragraph" w:customStyle="1" w:styleId="520">
    <w:name w:val="会敏正文 Char Char Char"/>
    <w:basedOn w:val="1"/>
    <w:qFormat/>
    <w:uiPriority w:val="0"/>
    <w:pPr>
      <w:widowControl/>
      <w:spacing w:line="360" w:lineRule="auto"/>
      <w:ind w:firstLine="480" w:firstLineChars="200"/>
      <w:jc w:val="left"/>
    </w:pPr>
    <w:rPr>
      <w:rFonts w:ascii="Verdana" w:hAnsi="Verdana"/>
      <w:kern w:val="0"/>
      <w:szCs w:val="20"/>
      <w:lang w:eastAsia="en-US"/>
    </w:rPr>
  </w:style>
  <w:style w:type="paragraph" w:customStyle="1" w:styleId="521">
    <w:name w:val="xl38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cs="宋体"/>
      <w:color w:val="FF0000"/>
      <w:kern w:val="0"/>
      <w:sz w:val="20"/>
      <w:szCs w:val="20"/>
    </w:rPr>
  </w:style>
  <w:style w:type="paragraph" w:customStyle="1" w:styleId="522">
    <w:name w:val="xl75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23">
    <w:name w:val="xl37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color w:val="FF0000"/>
      <w:kern w:val="0"/>
      <w:sz w:val="20"/>
      <w:szCs w:val="20"/>
    </w:rPr>
  </w:style>
  <w:style w:type="paragraph" w:customStyle="1" w:styleId="524">
    <w:name w:val="xl39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cs="宋体"/>
      <w:color w:val="FF0000"/>
      <w:kern w:val="0"/>
      <w:sz w:val="20"/>
      <w:szCs w:val="20"/>
    </w:rPr>
  </w:style>
  <w:style w:type="paragraph" w:customStyle="1" w:styleId="525">
    <w:name w:val="xl88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26">
    <w:name w:val="xl72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27">
    <w:name w:val="印发日期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528">
    <w:name w:val="xl36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color w:val="FF0000"/>
      <w:kern w:val="0"/>
      <w:sz w:val="20"/>
      <w:szCs w:val="20"/>
    </w:rPr>
  </w:style>
  <w:style w:type="paragraph" w:customStyle="1" w:styleId="529">
    <w:name w:val="xl74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30">
    <w:name w:val="xl44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right"/>
    </w:pPr>
    <w:rPr>
      <w:rFonts w:ascii="宋体" w:hAnsi="宋体" w:cs="宋体"/>
      <w:kern w:val="0"/>
      <w:sz w:val="20"/>
      <w:szCs w:val="20"/>
    </w:rPr>
  </w:style>
  <w:style w:type="paragraph" w:customStyle="1" w:styleId="531">
    <w:name w:val="xl83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32">
    <w:name w:val="xl34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</w:pPr>
    <w:rPr>
      <w:rFonts w:ascii="宋体" w:hAnsi="宋体" w:cs="宋体"/>
      <w:kern w:val="0"/>
      <w:sz w:val="20"/>
      <w:szCs w:val="20"/>
    </w:rPr>
  </w:style>
  <w:style w:type="paragraph" w:customStyle="1" w:styleId="533">
    <w:name w:val="xl71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cs="宋体"/>
      <w:kern w:val="0"/>
      <w:sz w:val="18"/>
      <w:szCs w:val="18"/>
    </w:rPr>
  </w:style>
  <w:style w:type="paragraph" w:customStyle="1" w:styleId="534">
    <w:name w:val="suojin"/>
    <w:basedOn w:val="1"/>
    <w:autoRedefine/>
    <w:qFormat/>
    <w:uiPriority w:val="0"/>
    <w:pPr>
      <w:widowControl/>
      <w:spacing w:line="270" w:lineRule="atLeast"/>
      <w:ind w:firstLine="360"/>
      <w:jc w:val="left"/>
    </w:pPr>
    <w:rPr>
      <w:rFonts w:ascii="Arial" w:hAnsi="Arial" w:cs="Arial"/>
      <w:kern w:val="0"/>
      <w:sz w:val="18"/>
      <w:szCs w:val="18"/>
    </w:rPr>
  </w:style>
  <w:style w:type="paragraph" w:customStyle="1" w:styleId="535">
    <w:name w:val="xl78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36">
    <w:name w:val="zw"/>
    <w:basedOn w:val="33"/>
    <w:autoRedefine/>
    <w:qFormat/>
    <w:uiPriority w:val="0"/>
    <w:pPr>
      <w:spacing w:line="460" w:lineRule="exact"/>
      <w:ind w:left="718" w:leftChars="342" w:right="928" w:rightChars="442" w:firstLine="360" w:firstLineChars="150"/>
    </w:pPr>
    <w:rPr>
      <w:rFonts w:ascii="Times New Roman" w:hAnsi="Times New Roman" w:eastAsia="仿宋_GB2312"/>
      <w:i w:val="0"/>
      <w:sz w:val="24"/>
    </w:rPr>
  </w:style>
  <w:style w:type="paragraph" w:customStyle="1" w:styleId="537">
    <w:name w:val="主送机关"/>
    <w:basedOn w:val="1"/>
    <w:autoRedefine/>
    <w:qFormat/>
    <w:uiPriority w:val="0"/>
    <w:pPr>
      <w:spacing w:line="240" w:lineRule="auto"/>
    </w:pPr>
    <w:rPr>
      <w:sz w:val="21"/>
      <w:szCs w:val="20"/>
    </w:rPr>
  </w:style>
  <w:style w:type="paragraph" w:customStyle="1" w:styleId="538">
    <w:name w:val="样式 10 磅 居中"/>
    <w:basedOn w:val="1"/>
    <w:autoRedefine/>
    <w:qFormat/>
    <w:uiPriority w:val="0"/>
    <w:pPr>
      <w:spacing w:line="240" w:lineRule="auto"/>
      <w:jc w:val="center"/>
    </w:pPr>
    <w:rPr>
      <w:rFonts w:cs="宋体"/>
      <w:kern w:val="0"/>
      <w:sz w:val="20"/>
      <w:szCs w:val="20"/>
    </w:rPr>
  </w:style>
  <w:style w:type="paragraph" w:customStyle="1" w:styleId="539">
    <w:name w:val="EOS正文"/>
    <w:basedOn w:val="1"/>
    <w:next w:val="1"/>
    <w:qFormat/>
    <w:uiPriority w:val="0"/>
    <w:pPr>
      <w:spacing w:line="240" w:lineRule="atLeast"/>
      <w:jc w:val="left"/>
    </w:pPr>
    <w:rPr>
      <w:sz w:val="28"/>
      <w:szCs w:val="20"/>
    </w:rPr>
  </w:style>
  <w:style w:type="paragraph" w:customStyle="1" w:styleId="540">
    <w:name w:val="xl42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cs="宋体"/>
      <w:color w:val="FF0000"/>
      <w:kern w:val="0"/>
      <w:sz w:val="20"/>
      <w:szCs w:val="20"/>
    </w:rPr>
  </w:style>
  <w:style w:type="paragraph" w:customStyle="1" w:styleId="541">
    <w:name w:val="xl73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42">
    <w:name w:val="主题词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543">
    <w:name w:val="xl82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44">
    <w:name w:val="印发机关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545">
    <w:name w:val="默认段落字体 Para Char Char Char Char"/>
    <w:basedOn w:val="1"/>
    <w:autoRedefine/>
    <w:qFormat/>
    <w:uiPriority w:val="0"/>
    <w:pPr>
      <w:widowControl/>
      <w:spacing w:line="240" w:lineRule="auto"/>
      <w:jc w:val="left"/>
    </w:pPr>
    <w:rPr>
      <w:rFonts w:cs="宋体"/>
      <w:kern w:val="0"/>
      <w:sz w:val="21"/>
    </w:rPr>
  </w:style>
  <w:style w:type="paragraph" w:customStyle="1" w:styleId="546">
    <w:name w:val="qowt-li-1339651291_0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</w:rPr>
  </w:style>
  <w:style w:type="paragraph" w:customStyle="1" w:styleId="547">
    <w:name w:val="xl35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color w:val="FF0000"/>
      <w:kern w:val="0"/>
      <w:sz w:val="20"/>
      <w:szCs w:val="20"/>
    </w:rPr>
  </w:style>
  <w:style w:type="paragraph" w:customStyle="1" w:styleId="548">
    <w:name w:val="xl92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49">
    <w:name w:val="xl86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50">
    <w:name w:val="抄送机关"/>
    <w:basedOn w:val="1"/>
    <w:autoRedefine/>
    <w:qFormat/>
    <w:uiPriority w:val="0"/>
    <w:pPr>
      <w:spacing w:line="240" w:lineRule="auto"/>
    </w:pPr>
    <w:rPr>
      <w:sz w:val="21"/>
    </w:rPr>
  </w:style>
  <w:style w:type="paragraph" w:customStyle="1" w:styleId="551">
    <w:name w:val="t3"/>
    <w:basedOn w:val="1"/>
    <w:autoRedefine/>
    <w:qFormat/>
    <w:uiPriority w:val="0"/>
    <w:pPr>
      <w:spacing w:afterLines="50" w:line="440" w:lineRule="exact"/>
    </w:pPr>
    <w:rPr>
      <w:sz w:val="28"/>
      <w:szCs w:val="28"/>
    </w:rPr>
  </w:style>
  <w:style w:type="paragraph" w:customStyle="1" w:styleId="552">
    <w:name w:val="会敏正文 Char Char Char Char Char Char"/>
    <w:basedOn w:val="1"/>
    <w:qFormat/>
    <w:uiPriority w:val="0"/>
    <w:pPr>
      <w:widowControl/>
      <w:spacing w:line="360" w:lineRule="auto"/>
      <w:ind w:firstLine="480" w:firstLineChars="200"/>
      <w:jc w:val="left"/>
    </w:pPr>
    <w:rPr>
      <w:rFonts w:ascii="Verdana" w:hAnsi="Verdana"/>
      <w:kern w:val="0"/>
      <w:szCs w:val="20"/>
      <w:lang w:eastAsia="en-US"/>
    </w:rPr>
  </w:style>
  <w:style w:type="paragraph" w:customStyle="1" w:styleId="553">
    <w:name w:val="xl32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20"/>
      <w:szCs w:val="20"/>
    </w:rPr>
  </w:style>
  <w:style w:type="paragraph" w:customStyle="1" w:styleId="554">
    <w:name w:val="xl81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55">
    <w:name w:val="样式3"/>
    <w:basedOn w:val="3"/>
    <w:autoRedefine/>
    <w:qFormat/>
    <w:uiPriority w:val="0"/>
    <w:pPr>
      <w:keepLines/>
      <w:numPr>
        <w:ilvl w:val="0"/>
        <w:numId w:val="0"/>
      </w:numPr>
      <w:adjustRightInd w:val="0"/>
      <w:spacing w:beforeLines="50" w:afterLines="50" w:line="360" w:lineRule="auto"/>
      <w:textAlignment w:val="baseline"/>
    </w:pPr>
    <w:rPr>
      <w:rFonts w:ascii="宋体" w:hAnsi="宋体"/>
      <w:b w:val="0"/>
      <w:iCs w:val="0"/>
      <w:kern w:val="0"/>
      <w:sz w:val="21"/>
      <w:szCs w:val="21"/>
    </w:rPr>
  </w:style>
  <w:style w:type="paragraph" w:customStyle="1" w:styleId="556">
    <w:name w:val="抄送机关标题"/>
    <w:basedOn w:val="1"/>
    <w:autoRedefine/>
    <w:qFormat/>
    <w:uiPriority w:val="0"/>
    <w:pPr>
      <w:spacing w:line="240" w:lineRule="auto"/>
    </w:pPr>
    <w:rPr>
      <w:b/>
      <w:sz w:val="21"/>
    </w:rPr>
  </w:style>
  <w:style w:type="paragraph" w:customStyle="1" w:styleId="557">
    <w:name w:val="正文 A A"/>
    <w:autoRedefine/>
    <w:qFormat/>
    <w:uiPriority w:val="0"/>
    <w:pPr>
      <w:widowControl w:val="0"/>
      <w:jc w:val="both"/>
    </w:pPr>
    <w:rPr>
      <w:rFonts w:ascii="Times New Roman" w:hAnsi="Times New Roman" w:eastAsia="ヒラギノ角ゴ Pro W3" w:cs="Times New Roman"/>
      <w:color w:val="000000"/>
      <w:kern w:val="2"/>
      <w:sz w:val="21"/>
      <w:lang w:val="en-US" w:eastAsia="zh-CN" w:bidi="ar-SA"/>
    </w:rPr>
  </w:style>
  <w:style w:type="paragraph" w:customStyle="1" w:styleId="558">
    <w:name w:val="默认段落字体 Para Char"/>
    <w:basedOn w:val="1"/>
    <w:autoRedefine/>
    <w:qFormat/>
    <w:uiPriority w:val="0"/>
    <w:pPr>
      <w:adjustRightInd w:val="0"/>
      <w:spacing w:line="360" w:lineRule="auto"/>
    </w:pPr>
    <w:rPr>
      <w:kern w:val="0"/>
      <w:szCs w:val="20"/>
    </w:rPr>
  </w:style>
  <w:style w:type="paragraph" w:customStyle="1" w:styleId="559">
    <w:name w:val="タイトル:  1-1"/>
    <w:basedOn w:val="1"/>
    <w:autoRedefine/>
    <w:qFormat/>
    <w:uiPriority w:val="0"/>
    <w:pPr>
      <w:adjustRightInd w:val="0"/>
      <w:spacing w:line="240" w:lineRule="atLeast"/>
      <w:ind w:left="709" w:hanging="709"/>
      <w:jc w:val="left"/>
      <w:textAlignment w:val="baseline"/>
    </w:pPr>
    <w:rPr>
      <w:rFonts w:ascii="Courier New" w:hAnsi="Courier" w:eastAsia="Mincho"/>
      <w:b/>
      <w:kern w:val="0"/>
      <w:szCs w:val="20"/>
      <w:lang w:eastAsia="ja-JP"/>
    </w:rPr>
  </w:style>
  <w:style w:type="paragraph" w:customStyle="1" w:styleId="560">
    <w:name w:val="xl69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</w:rPr>
  </w:style>
  <w:style w:type="paragraph" w:customStyle="1" w:styleId="561">
    <w:name w:val="成文日期"/>
    <w:basedOn w:val="1"/>
    <w:autoRedefine/>
    <w:qFormat/>
    <w:uiPriority w:val="0"/>
    <w:pPr>
      <w:spacing w:line="360" w:lineRule="auto"/>
      <w:jc w:val="right"/>
    </w:pPr>
    <w:rPr>
      <w:sz w:val="21"/>
    </w:rPr>
  </w:style>
  <w:style w:type="paragraph" w:customStyle="1" w:styleId="562">
    <w:name w:val="xl85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63">
    <w:name w:val="xl70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</w:pPr>
    <w:rPr>
      <w:rFonts w:ascii="宋体" w:hAnsi="宋体" w:cs="宋体"/>
      <w:kern w:val="0"/>
      <w:sz w:val="18"/>
      <w:szCs w:val="18"/>
    </w:rPr>
  </w:style>
  <w:style w:type="paragraph" w:customStyle="1" w:styleId="564">
    <w:name w:val="xl68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left"/>
    </w:pPr>
    <w:rPr>
      <w:rFonts w:ascii="宋体" w:hAnsi="宋体" w:cs="宋体"/>
      <w:kern w:val="0"/>
    </w:rPr>
  </w:style>
  <w:style w:type="paragraph" w:customStyle="1" w:styleId="565">
    <w:name w:val="_Style 4"/>
    <w:basedOn w:val="1"/>
    <w:autoRedefine/>
    <w:qFormat/>
    <w:uiPriority w:val="34"/>
    <w:pPr>
      <w:spacing w:line="240" w:lineRule="auto"/>
      <w:ind w:firstLine="420" w:firstLineChars="200"/>
    </w:pPr>
    <w:rPr>
      <w:rFonts w:ascii="Calibri" w:hAnsi="Calibri"/>
      <w:sz w:val="21"/>
      <w:szCs w:val="22"/>
    </w:rPr>
  </w:style>
  <w:style w:type="paragraph" w:customStyle="1" w:styleId="566">
    <w:name w:val="公文标题"/>
    <w:basedOn w:val="1"/>
    <w:autoRedefine/>
    <w:qFormat/>
    <w:uiPriority w:val="0"/>
    <w:pPr>
      <w:spacing w:line="240" w:lineRule="auto"/>
      <w:jc w:val="center"/>
    </w:pPr>
    <w:rPr>
      <w:sz w:val="44"/>
      <w:szCs w:val="20"/>
    </w:rPr>
  </w:style>
  <w:style w:type="paragraph" w:customStyle="1" w:styleId="567">
    <w:name w:val="xl33"/>
    <w:basedOn w:val="1"/>
    <w:autoRedefine/>
    <w:qFormat/>
    <w:uiPriority w:val="0"/>
    <w:pPr>
      <w:widowControl/>
      <w:pBdr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楷体_GB2312" w:hAnsi="宋体" w:eastAsia="楷体_GB2312"/>
      <w:kern w:val="0"/>
      <w:szCs w:val="20"/>
    </w:rPr>
  </w:style>
  <w:style w:type="paragraph" w:customStyle="1" w:styleId="568">
    <w:name w:val="xl77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left"/>
      <w:textAlignment w:val="bottom"/>
    </w:pPr>
    <w:rPr>
      <w:rFonts w:ascii="宋体" w:hAnsi="宋体" w:cs="宋体"/>
      <w:kern w:val="0"/>
      <w:sz w:val="18"/>
      <w:szCs w:val="18"/>
    </w:rPr>
  </w:style>
  <w:style w:type="paragraph" w:customStyle="1" w:styleId="569">
    <w:name w:val="xl41"/>
    <w:basedOn w:val="1"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  <w:textAlignment w:val="top"/>
    </w:pPr>
    <w:rPr>
      <w:rFonts w:ascii="宋体" w:hAnsi="宋体" w:cs="宋体"/>
      <w:kern w:val="0"/>
      <w:sz w:val="20"/>
      <w:szCs w:val="20"/>
    </w:rPr>
  </w:style>
  <w:style w:type="paragraph" w:customStyle="1" w:styleId="570">
    <w:name w:val="主题词标题"/>
    <w:basedOn w:val="1"/>
    <w:autoRedefine/>
    <w:qFormat/>
    <w:uiPriority w:val="0"/>
    <w:pPr>
      <w:spacing w:line="240" w:lineRule="auto"/>
    </w:pPr>
    <w:rPr>
      <w:b/>
      <w:sz w:val="21"/>
    </w:rPr>
  </w:style>
  <w:style w:type="paragraph" w:customStyle="1" w:styleId="571">
    <w:name w:val="xl40"/>
    <w:basedOn w:val="1"/>
    <w:autoRedefine/>
    <w:qFormat/>
    <w:uiPriority w:val="0"/>
    <w:pPr>
      <w:widowControl/>
      <w:pBdr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pBdr>
      <w:spacing w:before="100" w:beforeAutospacing="1" w:after="100" w:afterAutospacing="1" w:line="240" w:lineRule="auto"/>
      <w:jc w:val="center"/>
    </w:pPr>
    <w:rPr>
      <w:rFonts w:ascii="宋体" w:hAnsi="宋体" w:cs="宋体"/>
      <w:kern w:val="0"/>
      <w:sz w:val="20"/>
      <w:szCs w:val="20"/>
    </w:rPr>
  </w:style>
  <w:style w:type="paragraph" w:customStyle="1" w:styleId="572">
    <w:name w:val="xl66"/>
    <w:basedOn w:val="1"/>
    <w:autoRedefine/>
    <w:qFormat/>
    <w:uiPriority w:val="0"/>
    <w:pPr>
      <w:widowControl/>
      <w:spacing w:before="100" w:beforeAutospacing="1" w:after="100" w:afterAutospacing="1" w:line="240" w:lineRule="auto"/>
      <w:jc w:val="center"/>
    </w:pPr>
    <w:rPr>
      <w:rFonts w:ascii="宋体" w:hAnsi="宋体" w:cs="宋体"/>
      <w:kern w:val="0"/>
    </w:rPr>
  </w:style>
  <w:style w:type="paragraph" w:customStyle="1" w:styleId="573">
    <w:name w:val="样式 10 磅31114"/>
    <w:autoRedefine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customStyle="1" w:styleId="574">
    <w:name w:val="方案正文"/>
    <w:basedOn w:val="1"/>
    <w:semiHidden/>
    <w:qFormat/>
    <w:uiPriority w:val="0"/>
    <w:pPr>
      <w:tabs>
        <w:tab w:val="left" w:pos="360"/>
      </w:tabs>
      <w:spacing w:line="240" w:lineRule="auto"/>
    </w:pPr>
  </w:style>
  <w:style w:type="paragraph" w:customStyle="1" w:styleId="575">
    <w:name w:val="段"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76">
    <w:name w:val="首行缩进:  0.74 厘米 行距: 多倍行距 1.3 字行"/>
    <w:basedOn w:val="1"/>
    <w:semiHidden/>
    <w:qFormat/>
    <w:uiPriority w:val="0"/>
    <w:pPr>
      <w:spacing w:line="312" w:lineRule="auto"/>
      <w:ind w:firstLine="420"/>
    </w:pPr>
    <w:rPr>
      <w:rFonts w:cs="宋体"/>
      <w:sz w:val="21"/>
      <w:szCs w:val="20"/>
    </w:rPr>
  </w:style>
  <w:style w:type="character" w:customStyle="1" w:styleId="577">
    <w:name w:val="HTML 地址 Char"/>
    <w:link w:val="35"/>
    <w:autoRedefine/>
    <w:semiHidden/>
    <w:qFormat/>
    <w:uiPriority w:val="0"/>
    <w:rPr>
      <w:rFonts w:ascii="Times New Roman" w:hAnsi="Times New Roman"/>
      <w:i/>
      <w:iCs/>
      <w:kern w:val="2"/>
      <w:sz w:val="21"/>
      <w:szCs w:val="24"/>
    </w:rPr>
  </w:style>
  <w:style w:type="character" w:customStyle="1" w:styleId="578">
    <w:name w:val="电子邮件签名 Char"/>
    <w:link w:val="16"/>
    <w:semiHidden/>
    <w:qFormat/>
    <w:uiPriority w:val="0"/>
    <w:rPr>
      <w:rFonts w:ascii="Times New Roman" w:hAnsi="Times New Roman"/>
      <w:kern w:val="2"/>
      <w:sz w:val="21"/>
      <w:szCs w:val="24"/>
    </w:rPr>
  </w:style>
  <w:style w:type="character" w:customStyle="1" w:styleId="579">
    <w:name w:val="结束语 Char"/>
    <w:link w:val="26"/>
    <w:semiHidden/>
    <w:qFormat/>
    <w:uiPriority w:val="0"/>
    <w:rPr>
      <w:rFonts w:ascii="Times New Roman" w:hAnsi="Times New Roman"/>
      <w:kern w:val="2"/>
      <w:sz w:val="21"/>
      <w:szCs w:val="24"/>
    </w:rPr>
  </w:style>
  <w:style w:type="character" w:customStyle="1" w:styleId="580">
    <w:name w:val="签名 Char"/>
    <w:link w:val="50"/>
    <w:autoRedefine/>
    <w:semiHidden/>
    <w:qFormat/>
    <w:uiPriority w:val="0"/>
    <w:rPr>
      <w:rFonts w:ascii="Times New Roman" w:hAnsi="Times New Roman"/>
      <w:kern w:val="2"/>
      <w:sz w:val="21"/>
      <w:szCs w:val="24"/>
    </w:rPr>
  </w:style>
  <w:style w:type="character" w:customStyle="1" w:styleId="581">
    <w:name w:val="信息标题 Char"/>
    <w:link w:val="68"/>
    <w:autoRedefine/>
    <w:semiHidden/>
    <w:qFormat/>
    <w:uiPriority w:val="0"/>
    <w:rPr>
      <w:rFonts w:ascii="Arial" w:hAnsi="Arial" w:cs="Arial"/>
      <w:kern w:val="2"/>
      <w:sz w:val="24"/>
      <w:szCs w:val="24"/>
      <w:shd w:val="pct20" w:color="auto" w:fill="auto"/>
    </w:rPr>
  </w:style>
  <w:style w:type="paragraph" w:customStyle="1" w:styleId="582">
    <w:name w:val="a b c"/>
    <w:basedOn w:val="1"/>
    <w:autoRedefine/>
    <w:qFormat/>
    <w:uiPriority w:val="0"/>
    <w:pPr>
      <w:tabs>
        <w:tab w:val="left" w:pos="180"/>
        <w:tab w:val="left" w:pos="898"/>
      </w:tabs>
      <w:spacing w:line="360" w:lineRule="auto"/>
      <w:ind w:left="898" w:hanging="420"/>
      <w:jc w:val="left"/>
    </w:pPr>
    <w:rPr>
      <w:rFonts w:ascii="宋体" w:hAnsi="宋体" w:cs="Arial"/>
    </w:rPr>
  </w:style>
  <w:style w:type="paragraph" w:customStyle="1" w:styleId="583">
    <w:name w:val="正文2.25"/>
    <w:basedOn w:val="1"/>
    <w:autoRedefine/>
    <w:qFormat/>
    <w:uiPriority w:val="0"/>
    <w:pPr>
      <w:spacing w:line="360" w:lineRule="auto"/>
      <w:ind w:firstLine="540" w:firstLineChars="225"/>
    </w:pPr>
  </w:style>
  <w:style w:type="paragraph" w:customStyle="1" w:styleId="584">
    <w:name w:val="Table Title"/>
    <w:basedOn w:val="1"/>
    <w:next w:val="1"/>
    <w:autoRedefine/>
    <w:qFormat/>
    <w:uiPriority w:val="0"/>
    <w:pPr>
      <w:keepNext/>
      <w:widowControl/>
      <w:spacing w:after="240" w:line="240" w:lineRule="auto"/>
      <w:jc w:val="center"/>
    </w:pPr>
    <w:rPr>
      <w:b/>
      <w:kern w:val="0"/>
      <w:szCs w:val="20"/>
      <w:lang w:eastAsia="en-US"/>
    </w:rPr>
  </w:style>
  <w:style w:type="paragraph" w:customStyle="1" w:styleId="585">
    <w:name w:val="样式4"/>
    <w:basedOn w:val="5"/>
    <w:qFormat/>
    <w:uiPriority w:val="0"/>
    <w:pPr>
      <w:keepLines/>
      <w:numPr>
        <w:ilvl w:val="0"/>
        <w:numId w:val="0"/>
      </w:numPr>
      <w:spacing w:after="110"/>
      <w:jc w:val="left"/>
    </w:pPr>
    <w:rPr>
      <w:rFonts w:ascii="Arial" w:hAnsi="Arial"/>
      <w:sz w:val="28"/>
      <w:lang w:val="en-US" w:eastAsia="zh-CN"/>
    </w:rPr>
  </w:style>
  <w:style w:type="paragraph" w:customStyle="1" w:styleId="586">
    <w:name w:val="样式5"/>
    <w:basedOn w:val="585"/>
    <w:autoRedefine/>
    <w:qFormat/>
    <w:uiPriority w:val="0"/>
    <w:pPr>
      <w:ind w:firstLine="480"/>
    </w:pPr>
  </w:style>
  <w:style w:type="paragraph" w:customStyle="1" w:styleId="587">
    <w:name w:val="样式6"/>
    <w:basedOn w:val="5"/>
    <w:autoRedefine/>
    <w:qFormat/>
    <w:uiPriority w:val="0"/>
    <w:pPr>
      <w:keepLines/>
      <w:numPr>
        <w:ilvl w:val="0"/>
        <w:numId w:val="0"/>
      </w:numPr>
      <w:tabs>
        <w:tab w:val="left" w:pos="2158"/>
      </w:tabs>
      <w:spacing w:after="110"/>
      <w:ind w:left="2158" w:firstLine="480"/>
      <w:jc w:val="left"/>
    </w:pPr>
    <w:rPr>
      <w:rFonts w:ascii="Arial" w:hAnsi="Arial"/>
      <w:sz w:val="28"/>
      <w:lang w:val="en-US" w:eastAsia="zh-CN"/>
    </w:rPr>
  </w:style>
  <w:style w:type="paragraph" w:customStyle="1" w:styleId="588">
    <w:name w:val="样式7"/>
    <w:basedOn w:val="5"/>
    <w:autoRedefine/>
    <w:qFormat/>
    <w:uiPriority w:val="0"/>
    <w:pPr>
      <w:keepLines/>
      <w:numPr>
        <w:ilvl w:val="0"/>
        <w:numId w:val="0"/>
      </w:numPr>
      <w:tabs>
        <w:tab w:val="left" w:pos="2158"/>
      </w:tabs>
      <w:spacing w:after="110"/>
      <w:ind w:left="2158" w:firstLine="480"/>
      <w:jc w:val="left"/>
    </w:pPr>
    <w:rPr>
      <w:rFonts w:ascii="Arial" w:hAnsi="Arial"/>
      <w:sz w:val="28"/>
      <w:lang w:val="en-US" w:eastAsia="zh-CN"/>
    </w:rPr>
  </w:style>
  <w:style w:type="paragraph" w:customStyle="1" w:styleId="589">
    <w:name w:val="Char Char Char Char Char Char Char Char"/>
    <w:basedOn w:val="1"/>
    <w:autoRedefine/>
    <w:qFormat/>
    <w:uiPriority w:val="0"/>
    <w:pPr>
      <w:widowControl/>
      <w:spacing w:after="160" w:line="240" w:lineRule="exact"/>
      <w:jc w:val="lef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90">
    <w:name w:val="Table Text"/>
    <w:basedOn w:val="1"/>
    <w:autoRedefine/>
    <w:qFormat/>
    <w:uiPriority w:val="0"/>
    <w:pPr>
      <w:widowControl/>
      <w:spacing w:before="40" w:after="40" w:line="240" w:lineRule="auto"/>
      <w:jc w:val="left"/>
    </w:pPr>
    <w:rPr>
      <w:rFonts w:ascii="Arial" w:hAnsi="Arial"/>
      <w:kern w:val="0"/>
      <w:sz w:val="20"/>
      <w:szCs w:val="20"/>
      <w:lang w:eastAsia="en-US"/>
    </w:rPr>
  </w:style>
  <w:style w:type="paragraph" w:customStyle="1" w:styleId="591">
    <w:name w:val="二级无标题条"/>
    <w:basedOn w:val="1"/>
    <w:autoRedefine/>
    <w:qFormat/>
    <w:uiPriority w:val="0"/>
    <w:pPr>
      <w:numPr>
        <w:ilvl w:val="3"/>
        <w:numId w:val="13"/>
      </w:numPr>
      <w:spacing w:line="240" w:lineRule="auto"/>
    </w:pPr>
    <w:rPr>
      <w:sz w:val="21"/>
      <w:szCs w:val="20"/>
    </w:rPr>
  </w:style>
  <w:style w:type="paragraph" w:customStyle="1" w:styleId="592">
    <w:name w:val="三级无标题条"/>
    <w:basedOn w:val="1"/>
    <w:qFormat/>
    <w:uiPriority w:val="0"/>
    <w:pPr>
      <w:numPr>
        <w:ilvl w:val="4"/>
        <w:numId w:val="13"/>
      </w:numPr>
      <w:spacing w:line="240" w:lineRule="auto"/>
    </w:pPr>
    <w:rPr>
      <w:sz w:val="21"/>
      <w:szCs w:val="20"/>
    </w:rPr>
  </w:style>
  <w:style w:type="paragraph" w:customStyle="1" w:styleId="593">
    <w:name w:val="四级无标题条"/>
    <w:basedOn w:val="1"/>
    <w:autoRedefine/>
    <w:qFormat/>
    <w:uiPriority w:val="0"/>
    <w:pPr>
      <w:numPr>
        <w:ilvl w:val="5"/>
        <w:numId w:val="13"/>
      </w:numPr>
      <w:spacing w:line="240" w:lineRule="auto"/>
    </w:pPr>
    <w:rPr>
      <w:sz w:val="21"/>
      <w:szCs w:val="20"/>
    </w:rPr>
  </w:style>
  <w:style w:type="paragraph" w:customStyle="1" w:styleId="594">
    <w:name w:val="五级无标题条"/>
    <w:basedOn w:val="1"/>
    <w:autoRedefine/>
    <w:qFormat/>
    <w:uiPriority w:val="0"/>
    <w:pPr>
      <w:numPr>
        <w:ilvl w:val="6"/>
        <w:numId w:val="13"/>
      </w:numPr>
      <w:spacing w:line="240" w:lineRule="auto"/>
    </w:pPr>
    <w:rPr>
      <w:sz w:val="21"/>
      <w:szCs w:val="20"/>
    </w:rPr>
  </w:style>
  <w:style w:type="paragraph" w:customStyle="1" w:styleId="595">
    <w:name w:val="一级无标题条"/>
    <w:basedOn w:val="1"/>
    <w:autoRedefine/>
    <w:qFormat/>
    <w:uiPriority w:val="0"/>
    <w:pPr>
      <w:numPr>
        <w:ilvl w:val="2"/>
        <w:numId w:val="13"/>
      </w:numPr>
      <w:spacing w:line="240" w:lineRule="auto"/>
    </w:pPr>
    <w:rPr>
      <w:sz w:val="21"/>
      <w:szCs w:val="20"/>
    </w:rPr>
  </w:style>
  <w:style w:type="character" w:styleId="596">
    <w:name w:val="Placeholder Text"/>
    <w:autoRedefine/>
    <w:semiHidden/>
    <w:qFormat/>
    <w:uiPriority w:val="99"/>
    <w:rPr>
      <w:color w:val="808080"/>
    </w:rPr>
  </w:style>
  <w:style w:type="paragraph" w:customStyle="1" w:styleId="597">
    <w:name w:val="xl63"/>
    <w:basedOn w:val="1"/>
    <w:autoRedefine/>
    <w:qFormat/>
    <w:uiPriority w:val="0"/>
    <w:pPr>
      <w:widowControl/>
      <w:pBdr>
        <w:left w:val="single" w:color="A0B3C6" w:sz="8" w:space="0"/>
        <w:bottom w:val="single" w:color="A0B3C6" w:sz="8" w:space="0"/>
        <w:right w:val="single" w:color="A0B3C6" w:sz="8" w:space="0"/>
      </w:pBdr>
      <w:shd w:val="clear" w:color="000000" w:fill="ECF4FE"/>
      <w:spacing w:before="100" w:beforeAutospacing="1" w:after="100" w:afterAutospacing="1" w:line="240" w:lineRule="auto"/>
      <w:jc w:val="center"/>
    </w:pPr>
    <w:rPr>
      <w:rFonts w:ascii="宋体" w:hAnsi="宋体" w:cs="宋体"/>
      <w:b/>
      <w:bCs/>
      <w:color w:val="003366"/>
      <w:kern w:val="0"/>
    </w:rPr>
  </w:style>
  <w:style w:type="paragraph" w:customStyle="1" w:styleId="598">
    <w:name w:val="xl64"/>
    <w:basedOn w:val="1"/>
    <w:qFormat/>
    <w:uiPriority w:val="0"/>
    <w:pPr>
      <w:widowControl/>
      <w:pBdr>
        <w:left w:val="single" w:color="A0B3C6" w:sz="8" w:space="0"/>
        <w:right w:val="single" w:color="A0B3C6" w:sz="8" w:space="0"/>
      </w:pBdr>
      <w:shd w:val="clear" w:color="000000" w:fill="ECF4FE"/>
      <w:spacing w:before="100" w:beforeAutospacing="1" w:after="100" w:afterAutospacing="1" w:line="240" w:lineRule="auto"/>
      <w:jc w:val="center"/>
    </w:pPr>
    <w:rPr>
      <w:rFonts w:ascii="宋体" w:hAnsi="宋体" w:cs="宋体"/>
      <w:b/>
      <w:bCs/>
      <w:color w:val="003366"/>
      <w:kern w:val="0"/>
    </w:rPr>
  </w:style>
  <w:style w:type="paragraph" w:customStyle="1" w:styleId="599">
    <w:name w:val="xl65"/>
    <w:basedOn w:val="1"/>
    <w:uiPriority w:val="0"/>
    <w:pPr>
      <w:widowControl/>
      <w:pBdr>
        <w:top w:val="single" w:color="A0B3C6" w:sz="8" w:space="0"/>
        <w:left w:val="single" w:color="A0B3C6" w:sz="8" w:space="0"/>
        <w:bottom w:val="single" w:color="A0B3C6" w:sz="8" w:space="0"/>
        <w:right w:val="single" w:color="A0B3C6" w:sz="8" w:space="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Arial" w:hAnsi="Arial" w:cs="Arial"/>
      <w:color w:val="000000"/>
      <w:kern w:val="0"/>
    </w:rPr>
  </w:style>
  <w:style w:type="character" w:customStyle="1" w:styleId="600">
    <w:name w:val="标题 2 Char1"/>
    <w:autoRedefine/>
    <w:semiHidden/>
    <w:qFormat/>
    <w:uiPriority w:val="0"/>
    <w:rPr>
      <w:rFonts w:ascii="Cambria" w:hAnsi="Cambria" w:eastAsia="宋体" w:cs="Times New Roman"/>
      <w:b/>
      <w:bCs/>
      <w:kern w:val="2"/>
      <w:sz w:val="32"/>
      <w:szCs w:val="32"/>
    </w:rPr>
  </w:style>
  <w:style w:type="character" w:customStyle="1" w:styleId="601">
    <w:name w:val="标题 8 Char1"/>
    <w:autoRedefine/>
    <w:semiHidden/>
    <w:qFormat/>
    <w:uiPriority w:val="0"/>
    <w:rPr>
      <w:rFonts w:ascii="Cambria" w:hAnsi="Cambria" w:eastAsia="宋体" w:cs="Times New Roman"/>
      <w:kern w:val="2"/>
      <w:sz w:val="24"/>
      <w:szCs w:val="24"/>
    </w:rPr>
  </w:style>
  <w:style w:type="character" w:customStyle="1" w:styleId="602">
    <w:name w:val="apple-converted-space"/>
    <w:basedOn w:val="121"/>
    <w:autoRedefine/>
    <w:qFormat/>
    <w:uiPriority w:val="0"/>
  </w:style>
  <w:style w:type="paragraph" w:customStyle="1" w:styleId="603">
    <w:name w:val="_Style 610"/>
    <w:basedOn w:val="1"/>
    <w:next w:val="1"/>
    <w:unhideWhenUsed/>
    <w:qFormat/>
    <w:uiPriority w:val="39"/>
    <w:pPr>
      <w:widowControl/>
      <w:spacing w:after="100" w:line="276" w:lineRule="auto"/>
      <w:jc w:val="left"/>
    </w:pPr>
    <w:rPr>
      <w:rFonts w:ascii="Calibri" w:hAnsi="Calibri"/>
      <w:kern w:val="0"/>
      <w:sz w:val="22"/>
      <w:szCs w:val="22"/>
    </w:rPr>
  </w:style>
  <w:style w:type="character" w:customStyle="1" w:styleId="604">
    <w:name w:val="未处理的提及"/>
    <w:autoRedefine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2.xml"/><Relationship Id="rId7" Type="http://schemas.openxmlformats.org/officeDocument/2006/relationships/footer" Target="footer1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Sky123.Org</Company>
  <Pages>4</Pages>
  <Words>291</Words>
  <Characters>319</Characters>
  <Lines>10</Lines>
  <Paragraphs>2</Paragraphs>
  <TotalTime>34</TotalTime>
  <ScaleCrop>false</ScaleCrop>
  <LinksUpToDate>false</LinksUpToDate>
  <CharactersWithSpaces>323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2024-01-22T02:49:00Z</dcterms:created>
  <dc:creator>lzs</dc:creator>
  <cp:lastModifiedBy>王宁</cp:lastModifiedBy>
  <cp:lastPrinted>2024-03-31T07:46:00Z</cp:lastPrinted>
  <dcterms:modified xsi:type="dcterms:W3CDTF">2025-04-11T09:53:23Z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CCC81BC2641744E396996D4EC749F10A_13</vt:lpwstr>
  </property>
  <property fmtid="{D5CDD505-2E9C-101B-9397-08002B2CF9AE}" pid="4" name="KSOTemplateDocerSaveRecord">
    <vt:lpwstr>eyJoZGlkIjoiYmJhOGI1MWE5MGQzOTdkYjA1NzE5YWYxZDA5N2Q4ZmMiLCJ1c2VySWQiOiI5NDQxMjM5MzIifQ==</vt:lpwstr>
  </property>
</Properties>
</file>